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2F48536" w14:textId="0D88E537" w:rsidR="008378F3" w:rsidRDefault="00B42D9D" w:rsidP="00B42D9D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Załącznik nr </w:t>
      </w:r>
      <w:r w:rsidR="00D5547F">
        <w:rPr>
          <w:rFonts w:ascii="Neo Sans Pro" w:hAnsi="Neo Sans Pro"/>
          <w:b/>
          <w:bCs/>
          <w:color w:val="000000"/>
          <w:sz w:val="20"/>
          <w:szCs w:val="20"/>
        </w:rPr>
        <w:t>6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19A72443" w14:textId="77777777" w:rsidR="00D34042" w:rsidRPr="00B42D9D" w:rsidRDefault="00D34042" w:rsidP="00D34042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3C26E84B" w14:textId="77777777" w:rsidR="00C43F47" w:rsidRDefault="00B42D9D" w:rsidP="00C43F47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1A7732" w:rsidRPr="001A7732" w14:paraId="13A9AE2C" w14:textId="77777777" w:rsidTr="0038712A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A69CD" w14:textId="77777777" w:rsidR="001A7732" w:rsidRPr="001A7732" w:rsidRDefault="001A7732" w:rsidP="001A7732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 w:rsidR="00776224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1A7732" w:rsidRPr="001A7732" w14:paraId="14461781" w14:textId="77777777" w:rsidTr="0038712A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9982" w14:textId="3AC6A7D4" w:rsidR="001A7732" w:rsidRPr="001A7732" w:rsidRDefault="001A7732" w:rsidP="001A7732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</w:t>
            </w:r>
          </w:p>
          <w:p w14:paraId="598D1406" w14:textId="77777777" w:rsidR="001A7732" w:rsidRPr="001A7732" w:rsidRDefault="001A7732" w:rsidP="001A7732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600063DD" w14:textId="77777777" w:rsidR="009B221A" w:rsidRPr="0062351C" w:rsidRDefault="00510E37" w:rsidP="0062351C">
      <w:pPr>
        <w:rPr>
          <w:rFonts w:ascii="Neo Sans Pro" w:hAnsi="Neo Sans Pro"/>
          <w:b/>
          <w:bCs/>
          <w:sz w:val="21"/>
          <w:szCs w:val="21"/>
        </w:rPr>
      </w:pPr>
      <w:r w:rsidRPr="002D1313">
        <w:rPr>
          <w:rFonts w:ascii="Neo Sans Pro" w:hAnsi="Neo Sans Pro"/>
          <w:b/>
          <w:sz w:val="21"/>
          <w:szCs w:val="21"/>
        </w:rPr>
        <w:t xml:space="preserve">Część nr 1 - SERWETA OKULISTYCZNA </w:t>
      </w:r>
    </w:p>
    <w:tbl>
      <w:tblPr>
        <w:tblW w:w="15026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962"/>
        <w:gridCol w:w="2410"/>
        <w:gridCol w:w="1276"/>
        <w:gridCol w:w="2267"/>
        <w:gridCol w:w="1560"/>
        <w:gridCol w:w="1984"/>
      </w:tblGrid>
      <w:tr w:rsidR="0011435B" w:rsidRPr="004857B6" w14:paraId="694A157C" w14:textId="77777777" w:rsidTr="00ED194C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03F160" w14:textId="77777777" w:rsidR="0011435B" w:rsidRPr="00CF78AB" w:rsidRDefault="0011435B" w:rsidP="0044785D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4FAC6B" w14:textId="12C3E5D4" w:rsidR="0011435B" w:rsidRPr="004857B6" w:rsidRDefault="0011435B" w:rsidP="00DE02EB">
            <w:pPr>
              <w:rPr>
                <w:rFonts w:ascii="Neo Sans Pro" w:hAnsi="Neo Sans Pro"/>
                <w:sz w:val="20"/>
                <w:szCs w:val="20"/>
              </w:rPr>
            </w:pPr>
            <w:r w:rsidRPr="00A16451">
              <w:rPr>
                <w:rFonts w:ascii="Neo Sans Pro" w:hAnsi="Neo Sans Pro"/>
                <w:b/>
                <w:bCs/>
                <w:sz w:val="20"/>
                <w:szCs w:val="20"/>
              </w:rPr>
              <w:t>Opis parametrów wymaganych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655B9" w14:textId="77777777" w:rsidR="0011435B" w:rsidRPr="00344552" w:rsidRDefault="0011435B" w:rsidP="00DE02EB">
            <w:pPr>
              <w:rPr>
                <w:rFonts w:ascii="Neo Sans Pro" w:hAnsi="Neo Sans Pro"/>
                <w:sz w:val="20"/>
                <w:szCs w:val="20"/>
              </w:rPr>
            </w:pP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Parametry oferowane (należy podać parametry techniczne oferowanego </w:t>
            </w:r>
            <w:r w:rsidR="008A7D01">
              <w:rPr>
                <w:rFonts w:ascii="Neo Sans Pro" w:hAnsi="Neo Sans Pro"/>
                <w:b/>
                <w:bCs/>
                <w:sz w:val="20"/>
                <w:szCs w:val="20"/>
              </w:rPr>
              <w:t>towaru</w:t>
            </w:r>
            <w:r w:rsidR="009C6127"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34D50" w14:textId="77777777" w:rsidR="0011435B" w:rsidRPr="00AC0B83" w:rsidRDefault="0011435B" w:rsidP="00DE02EB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Ilość na </w:t>
            </w:r>
            <w:r w:rsidR="00776224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24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m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-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</w:t>
            </w:r>
            <w:r w:rsidR="00C91A39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9A4E5" w14:textId="77777777" w:rsidR="0011435B" w:rsidRPr="00AC0B83" w:rsidRDefault="0011435B" w:rsidP="00DE02EB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Cena jednostkowa netto za 1 sztukę w PLN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7ACD3" w14:textId="77777777" w:rsidR="0011435B" w:rsidRPr="00AC0B83" w:rsidRDefault="0011435B" w:rsidP="00DE02EB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Stawka podatku VAT w 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DE702" w14:textId="77777777" w:rsidR="0011435B" w:rsidRDefault="0011435B" w:rsidP="00DE02EB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Wartość oferowana brutto w PLN</w:t>
            </w:r>
          </w:p>
          <w:p w14:paraId="5EE3EEB9" w14:textId="77777777" w:rsidR="0011435B" w:rsidRPr="00AC0B83" w:rsidRDefault="0011435B" w:rsidP="00DE02EB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1435B" w:rsidRPr="00CF78AB" w14:paraId="4D4A5A89" w14:textId="77777777" w:rsidTr="006C618F">
        <w:trPr>
          <w:trHeight w:val="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71907" w14:textId="77777777" w:rsidR="0011435B" w:rsidRPr="00CF78AB" w:rsidRDefault="0011435B" w:rsidP="0047023F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F7F95C" w14:textId="77777777" w:rsidR="0011435B" w:rsidRPr="00CF78AB" w:rsidRDefault="0011435B" w:rsidP="0047023F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613C4" w14:textId="77777777" w:rsidR="0011435B" w:rsidRPr="00CF78AB" w:rsidRDefault="0011435B" w:rsidP="0047023F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11BC5" w14:textId="77777777" w:rsidR="0011435B" w:rsidRPr="00CF78AB" w:rsidRDefault="00406EE6" w:rsidP="0047023F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33F0A" w14:textId="77777777" w:rsidR="0011435B" w:rsidRPr="00CF78AB" w:rsidRDefault="00406EE6" w:rsidP="0047023F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640D1" w14:textId="77777777" w:rsidR="0011435B" w:rsidRPr="00CF78AB" w:rsidRDefault="00406EE6" w:rsidP="0047023F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17822" w14:textId="77777777" w:rsidR="0011435B" w:rsidRPr="00CF78AB" w:rsidRDefault="00406EE6" w:rsidP="0047023F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</w:tr>
      <w:tr w:rsidR="00223472" w:rsidRPr="004857B6" w14:paraId="3B889DD9" w14:textId="77777777" w:rsidTr="006C618F">
        <w:trPr>
          <w:trHeight w:val="74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8801DBA" w14:textId="77777777" w:rsidR="00223472" w:rsidRPr="004857B6" w:rsidRDefault="00223472">
            <w:pPr>
              <w:numPr>
                <w:ilvl w:val="0"/>
                <w:numId w:val="1"/>
              </w:numPr>
              <w:ind w:left="0" w:firstLine="0"/>
              <w:rPr>
                <w:rFonts w:ascii="Neo Sans Pro" w:hAnsi="Neo Sans Pro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60127E3" w14:textId="77777777" w:rsidR="0038712A" w:rsidRPr="002D1313" w:rsidRDefault="0038712A" w:rsidP="0038712A">
            <w:pPr>
              <w:pStyle w:val="Standard"/>
              <w:jc w:val="both"/>
              <w:rPr>
                <w:rFonts w:ascii="Neo Sans Pro" w:hAnsi="Neo Sans Pro"/>
                <w:b/>
                <w:bCs/>
                <w:sz w:val="22"/>
                <w:szCs w:val="22"/>
              </w:rPr>
            </w:pPr>
            <w:r w:rsidRPr="002D1313">
              <w:rPr>
                <w:rFonts w:ascii="Neo Sans Pro" w:hAnsi="Neo Sans Pro"/>
                <w:b/>
                <w:bCs/>
                <w:sz w:val="22"/>
                <w:szCs w:val="22"/>
              </w:rPr>
              <w:t>Serweta okulistyczna:</w:t>
            </w:r>
          </w:p>
          <w:p w14:paraId="1563F59A" w14:textId="77777777" w:rsidR="0038712A" w:rsidRPr="002D1313" w:rsidRDefault="0038712A">
            <w:pPr>
              <w:pStyle w:val="Standard"/>
              <w:numPr>
                <w:ilvl w:val="0"/>
                <w:numId w:val="2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2D1313">
              <w:rPr>
                <w:rFonts w:ascii="Neo Sans Pro" w:hAnsi="Neo Sans Pro"/>
                <w:sz w:val="22"/>
                <w:szCs w:val="22"/>
              </w:rPr>
              <w:t>Serweta okulistyczna 150</w:t>
            </w:r>
            <w:r>
              <w:rPr>
                <w:rFonts w:ascii="Neo Sans Pro" w:hAnsi="Neo Sans Pro"/>
                <w:sz w:val="22"/>
                <w:szCs w:val="22"/>
              </w:rPr>
              <w:t>-160</w:t>
            </w:r>
            <w:r w:rsidRPr="002D1313">
              <w:rPr>
                <w:rFonts w:ascii="Neo Sans Pro" w:hAnsi="Neo Sans Pro"/>
                <w:sz w:val="22"/>
                <w:szCs w:val="22"/>
              </w:rPr>
              <w:t>x150cm</w:t>
            </w:r>
            <w:r>
              <w:rPr>
                <w:rFonts w:ascii="Neo Sans Pro" w:hAnsi="Neo Sans Pro"/>
                <w:sz w:val="22"/>
                <w:szCs w:val="22"/>
              </w:rPr>
              <w:t>-160 cm</w:t>
            </w:r>
            <w:r w:rsidRPr="002D1313">
              <w:rPr>
                <w:rFonts w:ascii="Neo Sans Pro" w:hAnsi="Neo Sans Pro"/>
                <w:sz w:val="22"/>
                <w:szCs w:val="22"/>
              </w:rPr>
              <w:t> wykonana z materiału 3-warstwowego PP/PE/PP 74g/m2.</w:t>
            </w:r>
          </w:p>
          <w:p w14:paraId="36D1C905" w14:textId="77777777" w:rsidR="0038712A" w:rsidRPr="002D1313" w:rsidRDefault="0038712A">
            <w:pPr>
              <w:pStyle w:val="Standard"/>
              <w:numPr>
                <w:ilvl w:val="0"/>
                <w:numId w:val="2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2D1313">
              <w:rPr>
                <w:rFonts w:ascii="Neo Sans Pro" w:hAnsi="Neo Sans Pro"/>
                <w:sz w:val="22"/>
                <w:szCs w:val="22"/>
              </w:rPr>
              <w:t xml:space="preserve">Posiada otwór </w:t>
            </w:r>
            <w:r>
              <w:rPr>
                <w:rFonts w:ascii="Neo Sans Pro" w:hAnsi="Neo Sans Pro"/>
                <w:sz w:val="22"/>
                <w:szCs w:val="22"/>
              </w:rPr>
              <w:t>8-</w:t>
            </w:r>
            <w:r w:rsidRPr="002D1313">
              <w:rPr>
                <w:rFonts w:ascii="Neo Sans Pro" w:hAnsi="Neo Sans Pro"/>
                <w:sz w:val="22"/>
                <w:szCs w:val="22"/>
              </w:rPr>
              <w:t>10x</w:t>
            </w:r>
            <w:r>
              <w:rPr>
                <w:rFonts w:ascii="Neo Sans Pro" w:hAnsi="Neo Sans Pro"/>
                <w:sz w:val="22"/>
                <w:szCs w:val="22"/>
              </w:rPr>
              <w:t>6-</w:t>
            </w:r>
            <w:r w:rsidRPr="002D1313">
              <w:rPr>
                <w:rFonts w:ascii="Neo Sans Pro" w:hAnsi="Neo Sans Pro"/>
                <w:sz w:val="22"/>
                <w:szCs w:val="22"/>
              </w:rPr>
              <w:t xml:space="preserve">7cm (owal), umieszczony centralnie, wypełniony folią chirurgiczną (całkowity rozmiar folii </w:t>
            </w:r>
            <w:r>
              <w:rPr>
                <w:rFonts w:ascii="Neo Sans Pro" w:hAnsi="Neo Sans Pro"/>
                <w:sz w:val="22"/>
                <w:szCs w:val="22"/>
              </w:rPr>
              <w:t>25-</w:t>
            </w:r>
            <w:r w:rsidRPr="002D1313">
              <w:rPr>
                <w:rFonts w:ascii="Neo Sans Pro" w:hAnsi="Neo Sans Pro"/>
                <w:sz w:val="22"/>
                <w:szCs w:val="22"/>
              </w:rPr>
              <w:t>30x</w:t>
            </w:r>
            <w:r>
              <w:rPr>
                <w:rFonts w:ascii="Neo Sans Pro" w:hAnsi="Neo Sans Pro"/>
                <w:sz w:val="22"/>
                <w:szCs w:val="22"/>
              </w:rPr>
              <w:t>15-20</w:t>
            </w:r>
            <w:r w:rsidRPr="002D1313">
              <w:rPr>
                <w:rFonts w:ascii="Neo Sans Pro" w:hAnsi="Neo Sans Pro"/>
                <w:sz w:val="22"/>
                <w:szCs w:val="22"/>
              </w:rPr>
              <w:t xml:space="preserve">cm) z oknem </w:t>
            </w:r>
            <w:r>
              <w:rPr>
                <w:rFonts w:ascii="Neo Sans Pro" w:hAnsi="Neo Sans Pro"/>
                <w:sz w:val="22"/>
                <w:szCs w:val="22"/>
              </w:rPr>
              <w:t>2-</w:t>
            </w:r>
            <w:r w:rsidRPr="002D1313">
              <w:rPr>
                <w:rFonts w:ascii="Neo Sans Pro" w:hAnsi="Neo Sans Pro"/>
                <w:sz w:val="22"/>
                <w:szCs w:val="22"/>
              </w:rPr>
              <w:t>2,5x</w:t>
            </w:r>
            <w:r>
              <w:rPr>
                <w:rFonts w:ascii="Neo Sans Pro" w:hAnsi="Neo Sans Pro"/>
                <w:sz w:val="22"/>
                <w:szCs w:val="22"/>
              </w:rPr>
              <w:t>6-</w:t>
            </w:r>
            <w:r w:rsidRPr="002D1313">
              <w:rPr>
                <w:rFonts w:ascii="Neo Sans Pro" w:hAnsi="Neo Sans Pro"/>
                <w:sz w:val="22"/>
                <w:szCs w:val="22"/>
              </w:rPr>
              <w:t xml:space="preserve">6,5cm (owal), ze zintegrowaną torbą na płyny </w:t>
            </w:r>
            <w:r>
              <w:rPr>
                <w:rFonts w:ascii="Neo Sans Pro" w:hAnsi="Neo Sans Pro"/>
                <w:sz w:val="22"/>
                <w:szCs w:val="22"/>
              </w:rPr>
              <w:t>18-</w:t>
            </w:r>
            <w:r w:rsidRPr="002D1313">
              <w:rPr>
                <w:rFonts w:ascii="Neo Sans Pro" w:hAnsi="Neo Sans Pro"/>
                <w:sz w:val="22"/>
                <w:szCs w:val="22"/>
              </w:rPr>
              <w:t>19x</w:t>
            </w:r>
            <w:r>
              <w:rPr>
                <w:rFonts w:ascii="Neo Sans Pro" w:hAnsi="Neo Sans Pro"/>
                <w:sz w:val="22"/>
                <w:szCs w:val="22"/>
              </w:rPr>
              <w:t>25-</w:t>
            </w:r>
            <w:r w:rsidRPr="002D1313">
              <w:rPr>
                <w:rFonts w:ascii="Neo Sans Pro" w:hAnsi="Neo Sans Pro"/>
                <w:sz w:val="22"/>
                <w:szCs w:val="22"/>
              </w:rPr>
              <w:t xml:space="preserve">30cm (komora </w:t>
            </w:r>
            <w:r>
              <w:rPr>
                <w:rFonts w:ascii="Neo Sans Pro" w:hAnsi="Neo Sans Pro"/>
                <w:sz w:val="22"/>
                <w:szCs w:val="22"/>
              </w:rPr>
              <w:t>18-19</w:t>
            </w:r>
            <w:r w:rsidRPr="002D1313">
              <w:rPr>
                <w:rFonts w:ascii="Neo Sans Pro" w:hAnsi="Neo Sans Pro"/>
                <w:sz w:val="22"/>
                <w:szCs w:val="22"/>
              </w:rPr>
              <w:t>x</w:t>
            </w:r>
            <w:r>
              <w:rPr>
                <w:rFonts w:ascii="Neo Sans Pro" w:hAnsi="Neo Sans Pro"/>
                <w:sz w:val="22"/>
                <w:szCs w:val="22"/>
              </w:rPr>
              <w:t>25-</w:t>
            </w:r>
            <w:r w:rsidRPr="002D1313">
              <w:rPr>
                <w:rFonts w:ascii="Neo Sans Pro" w:hAnsi="Neo Sans Pro"/>
                <w:sz w:val="22"/>
                <w:szCs w:val="22"/>
              </w:rPr>
              <w:t>30cm) ze sztywnikiem.</w:t>
            </w:r>
          </w:p>
          <w:p w14:paraId="2919A7E0" w14:textId="77777777" w:rsidR="0038712A" w:rsidRPr="002D1313" w:rsidRDefault="0038712A">
            <w:pPr>
              <w:pStyle w:val="Standard"/>
              <w:numPr>
                <w:ilvl w:val="0"/>
                <w:numId w:val="2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2D1313">
              <w:rPr>
                <w:rFonts w:ascii="Neo Sans Pro" w:hAnsi="Neo Sans Pro"/>
                <w:sz w:val="22"/>
                <w:szCs w:val="22"/>
              </w:rPr>
              <w:t>Zestaw posiada 2 etykiety samoprzylepne zawierające nr katalogowy, LOT, datę ważności oraz dane producenta.</w:t>
            </w:r>
          </w:p>
          <w:p w14:paraId="5849F4CB" w14:textId="77777777" w:rsidR="0038712A" w:rsidRPr="002D1313" w:rsidRDefault="0038712A">
            <w:pPr>
              <w:pStyle w:val="Standard"/>
              <w:numPr>
                <w:ilvl w:val="0"/>
                <w:numId w:val="2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2D1313">
              <w:rPr>
                <w:rFonts w:ascii="Neo Sans Pro" w:hAnsi="Neo Sans Pro"/>
                <w:sz w:val="22"/>
                <w:szCs w:val="22"/>
              </w:rPr>
              <w:t>Na opakowaniu wyraźnie zaznaczony kierunek otwierania.</w:t>
            </w:r>
          </w:p>
          <w:p w14:paraId="28410755" w14:textId="77777777" w:rsidR="0038712A" w:rsidRPr="002D1313" w:rsidRDefault="0038712A">
            <w:pPr>
              <w:pStyle w:val="Standard"/>
              <w:numPr>
                <w:ilvl w:val="0"/>
                <w:numId w:val="2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2D1313">
              <w:rPr>
                <w:rFonts w:ascii="Neo Sans Pro" w:hAnsi="Neo Sans Pro"/>
                <w:sz w:val="22"/>
                <w:szCs w:val="22"/>
              </w:rPr>
              <w:t>Serwety posiadają oznaczenia kierunku rozkładania w postaci piktogramów.</w:t>
            </w:r>
          </w:p>
          <w:p w14:paraId="61C31DD2" w14:textId="77777777" w:rsidR="0038712A" w:rsidRPr="002D1313" w:rsidRDefault="0038712A">
            <w:pPr>
              <w:pStyle w:val="Standard"/>
              <w:numPr>
                <w:ilvl w:val="0"/>
                <w:numId w:val="2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2D1313">
              <w:rPr>
                <w:rFonts w:ascii="Neo Sans Pro" w:hAnsi="Neo Sans Pro"/>
                <w:sz w:val="22"/>
                <w:szCs w:val="22"/>
              </w:rPr>
              <w:t>Pojedyncze sterylne serwety zapakowane do transportu w kartonowy dyspenser oraz karton zewnętrzny.</w:t>
            </w:r>
          </w:p>
          <w:p w14:paraId="155BE83E" w14:textId="77777777" w:rsidR="0038712A" w:rsidRPr="002D1313" w:rsidRDefault="0038712A">
            <w:pPr>
              <w:pStyle w:val="Standard"/>
              <w:numPr>
                <w:ilvl w:val="0"/>
                <w:numId w:val="2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2D1313">
              <w:rPr>
                <w:rFonts w:ascii="Neo Sans Pro" w:hAnsi="Neo Sans Pro"/>
                <w:sz w:val="22"/>
                <w:szCs w:val="22"/>
              </w:rPr>
              <w:t>Produkt zapakowany w opakowanie papierowo foliowe.</w:t>
            </w:r>
          </w:p>
          <w:p w14:paraId="01E95C08" w14:textId="77777777" w:rsidR="0038712A" w:rsidRDefault="0038712A">
            <w:pPr>
              <w:pStyle w:val="Standard"/>
              <w:numPr>
                <w:ilvl w:val="0"/>
                <w:numId w:val="2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>
              <w:rPr>
                <w:rFonts w:ascii="Neo Sans Pro" w:hAnsi="Neo Sans Pro"/>
                <w:sz w:val="22"/>
                <w:szCs w:val="22"/>
              </w:rPr>
              <w:t>Sterylizowane tlenkiem etylenu</w:t>
            </w:r>
          </w:p>
          <w:p w14:paraId="707C59A6" w14:textId="77777777" w:rsidR="00223472" w:rsidRPr="0038712A" w:rsidRDefault="0038712A">
            <w:pPr>
              <w:pStyle w:val="Standard"/>
              <w:numPr>
                <w:ilvl w:val="0"/>
                <w:numId w:val="2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38712A">
              <w:rPr>
                <w:rFonts w:ascii="Neo Sans Pro" w:hAnsi="Neo Sans Pro"/>
                <w:sz w:val="22"/>
                <w:szCs w:val="22"/>
              </w:rPr>
              <w:t xml:space="preserve">Materiał spełnia wymagania EN13795 lub równoważnej dla </w:t>
            </w:r>
            <w:proofErr w:type="spellStart"/>
            <w:r w:rsidRPr="0038712A">
              <w:rPr>
                <w:rFonts w:ascii="Neo Sans Pro" w:hAnsi="Neo Sans Pro"/>
                <w:sz w:val="22"/>
                <w:szCs w:val="22"/>
              </w:rPr>
              <w:t>obłożeń</w:t>
            </w:r>
            <w:proofErr w:type="spellEnd"/>
            <w:r w:rsidRPr="0038712A">
              <w:rPr>
                <w:rFonts w:ascii="Neo Sans Pro" w:hAnsi="Neo Sans Pro"/>
                <w:sz w:val="22"/>
                <w:szCs w:val="22"/>
              </w:rPr>
              <w:t xml:space="preserve"> chirurgicznych – wymagania wysokie, krytyczna powierzchnia wyrobu.                                                                                                                                      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881EBB" w14:textId="77777777" w:rsidR="00223472" w:rsidRPr="004857B6" w:rsidRDefault="00223472" w:rsidP="0044785D">
            <w:pPr>
              <w:rPr>
                <w:rFonts w:ascii="Neo Sans Pro" w:hAnsi="Neo Sans Pr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0FCC38" w14:textId="77777777" w:rsidR="00223472" w:rsidRPr="005B5652" w:rsidRDefault="00223472" w:rsidP="0044785D">
            <w:pPr>
              <w:spacing w:after="200" w:line="276" w:lineRule="auto"/>
              <w:jc w:val="center"/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</w:pPr>
          </w:p>
          <w:p w14:paraId="6B1A438D" w14:textId="77777777" w:rsidR="00223472" w:rsidRDefault="00223472" w:rsidP="0044785D">
            <w:pP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</w:pPr>
          </w:p>
          <w:p w14:paraId="699E75CD" w14:textId="77777777" w:rsidR="00223472" w:rsidRPr="0038712A" w:rsidRDefault="0038712A" w:rsidP="0044785D">
            <w:pPr>
              <w:rPr>
                <w:rFonts w:ascii="Neo Sans Pro" w:hAnsi="Neo Sans Pro"/>
                <w:sz w:val="22"/>
                <w:szCs w:val="22"/>
              </w:rPr>
            </w:pPr>
            <w:r>
              <w:rPr>
                <w:rFonts w:ascii="Neo Sans Pro" w:hAnsi="Neo Sans Pro"/>
                <w:sz w:val="22"/>
                <w:szCs w:val="22"/>
              </w:rPr>
              <w:t>2000 szt.</w:t>
            </w:r>
          </w:p>
          <w:p w14:paraId="7F1A23CB" w14:textId="77777777" w:rsidR="00223472" w:rsidRDefault="00223472" w:rsidP="0044785D">
            <w:pP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</w:pPr>
          </w:p>
          <w:p w14:paraId="28DC1949" w14:textId="77777777" w:rsidR="00223472" w:rsidRDefault="00223472" w:rsidP="0044785D">
            <w:pP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</w:pPr>
          </w:p>
          <w:p w14:paraId="1EC2C6C9" w14:textId="77777777" w:rsidR="00223472" w:rsidRDefault="00223472" w:rsidP="0044785D">
            <w:pP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</w:pPr>
          </w:p>
          <w:p w14:paraId="3150C884" w14:textId="77777777" w:rsidR="00223472" w:rsidRDefault="00223472" w:rsidP="0044785D">
            <w:pP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</w:pPr>
          </w:p>
          <w:p w14:paraId="03292BFA" w14:textId="77777777" w:rsidR="00223472" w:rsidRDefault="00223472" w:rsidP="0044785D">
            <w:pP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</w:pPr>
          </w:p>
          <w:p w14:paraId="5D88B5E3" w14:textId="77777777" w:rsidR="00223472" w:rsidRDefault="00223472" w:rsidP="0044785D">
            <w:pP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</w:pPr>
          </w:p>
          <w:p w14:paraId="60B6BBC7" w14:textId="77777777" w:rsidR="00223472" w:rsidRPr="004857B6" w:rsidRDefault="00223472" w:rsidP="000E4D30">
            <w:pPr>
              <w:jc w:val="center"/>
              <w:rPr>
                <w:rFonts w:ascii="Neo Sans Pro" w:hAnsi="Neo Sans Pro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4EAADE" w14:textId="77777777" w:rsidR="00223472" w:rsidRPr="004857B6" w:rsidRDefault="00223472" w:rsidP="0044785D">
            <w:pPr>
              <w:rPr>
                <w:rFonts w:ascii="Neo Sans Pro" w:hAnsi="Neo Sans Pro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FDDDDE" w14:textId="77777777" w:rsidR="00223472" w:rsidRPr="004857B6" w:rsidRDefault="00223472" w:rsidP="0044785D">
            <w:pPr>
              <w:rPr>
                <w:rFonts w:ascii="Neo Sans Pro" w:hAnsi="Neo Sans Pro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35519B" w14:textId="77777777" w:rsidR="00223472" w:rsidRPr="004857B6" w:rsidRDefault="00223472" w:rsidP="0044785D">
            <w:pPr>
              <w:rPr>
                <w:rFonts w:ascii="Neo Sans Pro" w:hAnsi="Neo Sans Pro"/>
                <w:sz w:val="20"/>
                <w:szCs w:val="20"/>
              </w:rPr>
            </w:pPr>
          </w:p>
        </w:tc>
      </w:tr>
    </w:tbl>
    <w:p w14:paraId="031C4F19" w14:textId="77777777" w:rsidR="00460A8C" w:rsidRPr="00852DE0" w:rsidRDefault="00460A8C">
      <w:pPr>
        <w:pStyle w:val="Akapitzlist"/>
        <w:numPr>
          <w:ilvl w:val="0"/>
          <w:numId w:val="52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70132D93" w14:textId="77777777" w:rsidR="00460A8C" w:rsidRPr="00852DE0" w:rsidRDefault="00460A8C">
      <w:pPr>
        <w:pStyle w:val="Akapitzlist"/>
        <w:numPr>
          <w:ilvl w:val="0"/>
          <w:numId w:val="52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2AC842CA" w14:textId="77777777" w:rsidR="00460A8C" w:rsidRPr="00852DE0" w:rsidRDefault="00460A8C">
      <w:pPr>
        <w:pStyle w:val="Akapitzlist"/>
        <w:numPr>
          <w:ilvl w:val="0"/>
          <w:numId w:val="52"/>
        </w:numPr>
        <w:spacing w:after="0" w:line="240" w:lineRule="auto"/>
        <w:jc w:val="both"/>
        <w:rPr>
          <w:rFonts w:ascii="Neo Sans Pro" w:hAnsi="Neo Sans Pro" w:cs="Neo Sans Pro"/>
          <w:color w:val="000000"/>
          <w:sz w:val="20"/>
          <w:szCs w:val="20"/>
        </w:rPr>
      </w:pPr>
      <w:r w:rsidRPr="00852DE0">
        <w:rPr>
          <w:rFonts w:ascii="Neo Sans Pro" w:hAnsi="Neo Sans Pro" w:cs="Neo Sans Pro"/>
          <w:color w:val="000000"/>
          <w:sz w:val="20"/>
          <w:szCs w:val="20"/>
        </w:rPr>
        <w:t>Zamawiający wymaga, aby oferowany asortyment był wyrobem medycznym.</w:t>
      </w:r>
    </w:p>
    <w:p w14:paraId="5FB6F674" w14:textId="77777777" w:rsidR="00460A8C" w:rsidRDefault="00460A8C">
      <w:pPr>
        <w:numPr>
          <w:ilvl w:val="0"/>
          <w:numId w:val="52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0919AD64" w14:textId="77777777" w:rsidR="00460A8C" w:rsidRPr="003F6446" w:rsidRDefault="00460A8C" w:rsidP="00460A8C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391D825C" w14:textId="77777777" w:rsidR="00460A8C" w:rsidRPr="003F6446" w:rsidRDefault="00460A8C" w:rsidP="00460A8C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lastRenderedPageBreak/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3C1EE3A1" w14:textId="77777777" w:rsidR="00460A8C" w:rsidRPr="003F6446" w:rsidRDefault="00460A8C" w:rsidP="00460A8C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080F7A06" w14:textId="77777777" w:rsidR="00460A8C" w:rsidRDefault="00460A8C" w:rsidP="00460A8C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54C8E62F" w14:textId="77777777" w:rsidR="00EF06D6" w:rsidRDefault="00EF06D6" w:rsidP="00EF06D6">
      <w:pPr>
        <w:jc w:val="both"/>
        <w:rPr>
          <w:rFonts w:ascii="Neo Sans Pro" w:hAnsi="Neo Sans Pro" w:cs="Arial"/>
          <w:i/>
          <w:iCs/>
          <w:color w:val="000000"/>
          <w:sz w:val="22"/>
          <w:szCs w:val="22"/>
        </w:rPr>
      </w:pPr>
    </w:p>
    <w:p w14:paraId="65D469C2" w14:textId="77777777" w:rsidR="00EF06D6" w:rsidRPr="00D34042" w:rsidRDefault="00EF06D6" w:rsidP="00EF06D6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  <w:t>…………………………………………</w:t>
      </w:r>
    </w:p>
    <w:p w14:paraId="20EA3715" w14:textId="77777777" w:rsidR="00EF06D6" w:rsidRPr="00D34042" w:rsidRDefault="00EF06D6" w:rsidP="00EF06D6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p w14:paraId="544FE0EB" w14:textId="77777777" w:rsidR="00EF06D6" w:rsidRDefault="00EF06D6">
      <w:pPr>
        <w:rPr>
          <w:rFonts w:ascii="Neo Sans Pro" w:hAnsi="Neo Sans Pro"/>
          <w:color w:val="000000"/>
          <w:sz w:val="20"/>
          <w:szCs w:val="20"/>
        </w:rPr>
      </w:pPr>
    </w:p>
    <w:p w14:paraId="17746B5E" w14:textId="1D9ECB0D" w:rsidR="0098621C" w:rsidRDefault="0098621C" w:rsidP="0098621C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Załącznik nr </w:t>
      </w:r>
      <w:r w:rsidR="00D5547F">
        <w:rPr>
          <w:rFonts w:ascii="Neo Sans Pro" w:hAnsi="Neo Sans Pro"/>
          <w:b/>
          <w:bCs/>
          <w:color w:val="000000"/>
          <w:sz w:val="20"/>
          <w:szCs w:val="20"/>
        </w:rPr>
        <w:t>7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6847C060" w14:textId="77777777" w:rsidR="0098621C" w:rsidRPr="00B42D9D" w:rsidRDefault="0098621C" w:rsidP="0098621C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23AC0ACD" w14:textId="77777777" w:rsidR="0098621C" w:rsidRDefault="0098621C" w:rsidP="0098621C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98621C" w:rsidRPr="001A7732" w14:paraId="6CAFD700" w14:textId="77777777" w:rsidTr="005D2855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31D7" w14:textId="77777777" w:rsidR="0098621C" w:rsidRPr="001A7732" w:rsidRDefault="0098621C" w:rsidP="005D2855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98621C" w:rsidRPr="001A7732" w14:paraId="17A670D6" w14:textId="77777777" w:rsidTr="005D2855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094C" w14:textId="77777777" w:rsidR="0098621C" w:rsidRPr="001A7732" w:rsidRDefault="0098621C" w:rsidP="005D2855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6AE96A78" w14:textId="77777777" w:rsidR="0098621C" w:rsidRPr="001A7732" w:rsidRDefault="0098621C" w:rsidP="005D2855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6743834D" w14:textId="77777777" w:rsidR="0098621C" w:rsidRPr="001F4139" w:rsidRDefault="0098621C" w:rsidP="0098621C">
      <w:pPr>
        <w:rPr>
          <w:rFonts w:ascii="Neo Sans Pro" w:hAnsi="Neo Sans Pro" w:cs="Amiri Quran"/>
          <w:b/>
          <w:bCs/>
          <w:sz w:val="21"/>
          <w:szCs w:val="21"/>
        </w:rPr>
      </w:pPr>
      <w:r w:rsidRPr="001F4139">
        <w:rPr>
          <w:rFonts w:ascii="Neo Sans Pro" w:hAnsi="Neo Sans Pro" w:cs="Amiri Quran"/>
          <w:b/>
          <w:sz w:val="21"/>
          <w:szCs w:val="21"/>
        </w:rPr>
        <w:t>Część nr 2 – ZESTAW DO CESARSKIEGO CIĘCIA</w:t>
      </w:r>
    </w:p>
    <w:p w14:paraId="24111EB4" w14:textId="77777777" w:rsidR="0098621C" w:rsidRPr="00C43F47" w:rsidRDefault="0098621C" w:rsidP="0098621C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</w:p>
    <w:tbl>
      <w:tblPr>
        <w:tblW w:w="15026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962"/>
        <w:gridCol w:w="2410"/>
        <w:gridCol w:w="1276"/>
        <w:gridCol w:w="2267"/>
        <w:gridCol w:w="1560"/>
        <w:gridCol w:w="1984"/>
      </w:tblGrid>
      <w:tr w:rsidR="0098621C" w:rsidRPr="004857B6" w14:paraId="1456667B" w14:textId="77777777" w:rsidTr="005D2855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D3B14A" w14:textId="77777777" w:rsidR="0098621C" w:rsidRPr="00CF78AB" w:rsidRDefault="0098621C" w:rsidP="005D2855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452BD1" w14:textId="77777777" w:rsidR="0098621C" w:rsidRPr="004857B6" w:rsidRDefault="0098621C" w:rsidP="005D2855">
            <w:pPr>
              <w:rPr>
                <w:rFonts w:ascii="Neo Sans Pro" w:hAnsi="Neo Sans Pro"/>
                <w:sz w:val="20"/>
                <w:szCs w:val="20"/>
              </w:rPr>
            </w:pPr>
            <w:r w:rsidRPr="00A16451">
              <w:rPr>
                <w:rFonts w:ascii="Neo Sans Pro" w:hAnsi="Neo Sans Pro"/>
                <w:b/>
                <w:bCs/>
                <w:sz w:val="20"/>
                <w:szCs w:val="20"/>
              </w:rPr>
              <w:t>Opis parametrów wymaganych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EB2C9" w14:textId="77777777" w:rsidR="0098621C" w:rsidRPr="00344552" w:rsidRDefault="0098621C" w:rsidP="005D2855">
            <w:pPr>
              <w:rPr>
                <w:rFonts w:ascii="Neo Sans Pro" w:hAnsi="Neo Sans Pro"/>
                <w:sz w:val="20"/>
                <w:szCs w:val="20"/>
              </w:rPr>
            </w:pP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Parametry oferowane (należy podać parametry techniczne oferowanego </w:t>
            </w:r>
            <w:r w:rsidR="008A7D01">
              <w:rPr>
                <w:rFonts w:ascii="Neo Sans Pro" w:hAnsi="Neo Sans Pro"/>
                <w:b/>
                <w:bCs/>
                <w:sz w:val="20"/>
                <w:szCs w:val="20"/>
              </w:rPr>
              <w:t>towaru</w:t>
            </w: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DBC43" w14:textId="77777777" w:rsidR="0098621C" w:rsidRPr="00AC0B83" w:rsidRDefault="0098621C" w:rsidP="005D2855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Ilość na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24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m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-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C17E6" w14:textId="77777777" w:rsidR="0098621C" w:rsidRPr="00AC0B83" w:rsidRDefault="0098621C" w:rsidP="005D2855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Cena jednostkowa netto za 1 sztukę w PLN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DD049" w14:textId="77777777" w:rsidR="0098621C" w:rsidRPr="00AC0B83" w:rsidRDefault="0098621C" w:rsidP="005D2855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Stawka podatku VAT w 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C5292" w14:textId="77777777" w:rsidR="0098621C" w:rsidRDefault="0098621C" w:rsidP="005D2855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Wartość oferowana brutto w PLN</w:t>
            </w:r>
          </w:p>
          <w:p w14:paraId="6F185A8B" w14:textId="77777777" w:rsidR="0098621C" w:rsidRPr="00AC0B83" w:rsidRDefault="0098621C" w:rsidP="005D2855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8621C" w:rsidRPr="00CF78AB" w14:paraId="20FE0A3A" w14:textId="77777777" w:rsidTr="00713158">
        <w:trPr>
          <w:trHeight w:val="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A64A62" w14:textId="77777777" w:rsidR="0098621C" w:rsidRPr="00CF78AB" w:rsidRDefault="0098621C" w:rsidP="005D285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80794D" w14:textId="77777777" w:rsidR="0098621C" w:rsidRPr="00CF78AB" w:rsidRDefault="0098621C" w:rsidP="005D285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A67CD" w14:textId="77777777" w:rsidR="0098621C" w:rsidRPr="00CF78AB" w:rsidRDefault="0098621C" w:rsidP="005D285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CDB71" w14:textId="77777777" w:rsidR="0098621C" w:rsidRPr="00CF78AB" w:rsidRDefault="0098621C" w:rsidP="005D285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B7231" w14:textId="77777777" w:rsidR="0098621C" w:rsidRPr="00CF78AB" w:rsidRDefault="0098621C" w:rsidP="005D285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88A1C" w14:textId="77777777" w:rsidR="0098621C" w:rsidRPr="00CF78AB" w:rsidRDefault="0098621C" w:rsidP="005D285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71284" w14:textId="77777777" w:rsidR="0098621C" w:rsidRPr="00CF78AB" w:rsidRDefault="0098621C" w:rsidP="005D285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</w:tr>
      <w:tr w:rsidR="0098621C" w:rsidRPr="004857B6" w14:paraId="6716CF9A" w14:textId="77777777" w:rsidTr="00713158">
        <w:trPr>
          <w:trHeight w:val="25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CDB165B" w14:textId="77777777" w:rsidR="0098621C" w:rsidRPr="004857B6" w:rsidRDefault="00B632D5" w:rsidP="00B632D5">
            <w:pPr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BF57F3F" w14:textId="77777777" w:rsidR="00B632D5" w:rsidRPr="001F4139" w:rsidRDefault="00B632D5" w:rsidP="00B632D5">
            <w:pPr>
              <w:rPr>
                <w:rFonts w:ascii="Neo Sans Pro" w:hAnsi="Neo Sans Pro"/>
              </w:rPr>
            </w:pPr>
            <w:r w:rsidRPr="001F4139">
              <w:rPr>
                <w:rFonts w:ascii="Neo Sans Pro" w:hAnsi="Neo Sans Pro"/>
                <w:b/>
                <w:bCs/>
              </w:rPr>
              <w:t>Zestaw do cesarskiego cięcia:</w:t>
            </w:r>
          </w:p>
          <w:p w14:paraId="641F53B9" w14:textId="77777777" w:rsidR="00B632D5" w:rsidRPr="001F4139" w:rsidRDefault="00B632D5" w:rsidP="00B632D5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1F4139">
              <w:rPr>
                <w:rFonts w:ascii="Neo Sans Pro" w:hAnsi="Neo Sans Pro"/>
                <w:sz w:val="22"/>
                <w:szCs w:val="22"/>
              </w:rPr>
              <w:t>Skład zestawu:</w:t>
            </w:r>
          </w:p>
          <w:p w14:paraId="20DBD71F" w14:textId="77777777" w:rsidR="00B632D5" w:rsidRPr="001F4139" w:rsidRDefault="00B632D5">
            <w:pPr>
              <w:pStyle w:val="Standard"/>
              <w:widowControl/>
              <w:numPr>
                <w:ilvl w:val="0"/>
                <w:numId w:val="3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1F4139">
              <w:rPr>
                <w:rFonts w:ascii="Neo Sans Pro" w:hAnsi="Neo Sans Pro"/>
                <w:sz w:val="22"/>
                <w:szCs w:val="22"/>
              </w:rPr>
              <w:t>serweta na stolik instrumentariuszki 150-160 cm x 190-200 cm</w:t>
            </w:r>
          </w:p>
          <w:p w14:paraId="2CD87DDB" w14:textId="77777777" w:rsidR="00B632D5" w:rsidRPr="001F4139" w:rsidRDefault="00B632D5">
            <w:pPr>
              <w:pStyle w:val="Standard"/>
              <w:widowControl/>
              <w:numPr>
                <w:ilvl w:val="0"/>
                <w:numId w:val="3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1F4139">
              <w:rPr>
                <w:rFonts w:ascii="Neo Sans Pro" w:hAnsi="Neo Sans Pro"/>
                <w:sz w:val="22"/>
                <w:szCs w:val="22"/>
              </w:rPr>
              <w:t>min</w:t>
            </w:r>
            <w:r>
              <w:rPr>
                <w:rFonts w:ascii="Neo Sans Pro" w:hAnsi="Neo Sans Pro"/>
                <w:sz w:val="22"/>
                <w:szCs w:val="22"/>
              </w:rPr>
              <w:t>.</w:t>
            </w:r>
            <w:r w:rsidRPr="001F4139">
              <w:rPr>
                <w:rFonts w:ascii="Neo Sans Pro" w:hAnsi="Neo Sans Pro"/>
                <w:sz w:val="22"/>
                <w:szCs w:val="22"/>
              </w:rPr>
              <w:t xml:space="preserve"> 3 ręczniki 30-35 cm x 40-45 cm</w:t>
            </w:r>
          </w:p>
          <w:p w14:paraId="0860F9E0" w14:textId="77777777" w:rsidR="00B632D5" w:rsidRPr="001F4139" w:rsidRDefault="00B632D5">
            <w:pPr>
              <w:pStyle w:val="Standard"/>
              <w:widowControl/>
              <w:numPr>
                <w:ilvl w:val="0"/>
                <w:numId w:val="3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1F4139">
              <w:rPr>
                <w:rFonts w:ascii="Neo Sans Pro" w:hAnsi="Neo Sans Pro"/>
                <w:sz w:val="22"/>
                <w:szCs w:val="22"/>
              </w:rPr>
              <w:t>1 serweta na stolik Mayo 75-80 cm x 140-145 cm</w:t>
            </w:r>
          </w:p>
          <w:p w14:paraId="0B5ECC83" w14:textId="77777777" w:rsidR="00B632D5" w:rsidRPr="001F4139" w:rsidRDefault="00B632D5">
            <w:pPr>
              <w:pStyle w:val="Standard"/>
              <w:widowControl/>
              <w:numPr>
                <w:ilvl w:val="0"/>
                <w:numId w:val="3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1F4139">
              <w:rPr>
                <w:rFonts w:ascii="Neo Sans Pro" w:hAnsi="Neo Sans Pro"/>
                <w:sz w:val="22"/>
                <w:szCs w:val="22"/>
              </w:rPr>
              <w:t>1 serweta dla noworodka 90-100 cm x 100-110 cm z miękkiej włókniny absorbującej płyny</w:t>
            </w:r>
          </w:p>
          <w:p w14:paraId="4ED871AA" w14:textId="77777777" w:rsidR="00B632D5" w:rsidRPr="001F4139" w:rsidRDefault="00B632D5">
            <w:pPr>
              <w:pStyle w:val="Standard"/>
              <w:widowControl/>
              <w:numPr>
                <w:ilvl w:val="0"/>
                <w:numId w:val="3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1F4139">
              <w:rPr>
                <w:rFonts w:ascii="Neo Sans Pro" w:hAnsi="Neo Sans Pro"/>
                <w:sz w:val="22"/>
                <w:szCs w:val="22"/>
              </w:rPr>
              <w:t xml:space="preserve">1 serweta do cesarskiego cięcia min. 260/200 cm x 335 cm do zabiegów w pozycji na plecach, z otworem min. 27 cm x 33 cm w okolicach jamy brzusznej, z oknem min. 14 cm x 20 cm </w:t>
            </w:r>
            <w:r w:rsidRPr="001F4139">
              <w:rPr>
                <w:rFonts w:ascii="Neo Sans Pro" w:hAnsi="Neo Sans Pro"/>
                <w:sz w:val="22"/>
                <w:szCs w:val="22"/>
              </w:rPr>
              <w:lastRenderedPageBreak/>
              <w:t>otoczonym folią chirurgiczną ze zintegrowaną torbą na płyny z lejkiem odprowadzającym płyny z osłoną podpórek kończyn górnych.</w:t>
            </w:r>
          </w:p>
          <w:p w14:paraId="608D69D0" w14:textId="77777777" w:rsidR="00B632D5" w:rsidRPr="001F4139" w:rsidRDefault="00B632D5" w:rsidP="00B632D5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1F4139">
              <w:rPr>
                <w:rFonts w:ascii="Neo Sans Pro" w:hAnsi="Neo Sans Pro"/>
                <w:sz w:val="22"/>
                <w:szCs w:val="22"/>
              </w:rPr>
              <w:t>Obłożenie wykonane z laminatu dwuwarstwowego włóknina polipropylenowa i folia polietylenowa.</w:t>
            </w:r>
          </w:p>
          <w:p w14:paraId="2C212F59" w14:textId="77777777" w:rsidR="00B632D5" w:rsidRPr="001F4139" w:rsidRDefault="00B632D5" w:rsidP="00B632D5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1F4139">
              <w:rPr>
                <w:rFonts w:ascii="Neo Sans Pro" w:hAnsi="Neo Sans Pro"/>
                <w:sz w:val="22"/>
                <w:szCs w:val="22"/>
              </w:rPr>
              <w:t>Gramatura laminatu min. 57,4g/m2.</w:t>
            </w:r>
          </w:p>
          <w:p w14:paraId="10223A8F" w14:textId="77777777" w:rsidR="00B632D5" w:rsidRPr="001F4139" w:rsidRDefault="00B632D5" w:rsidP="00B632D5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1F4139">
              <w:rPr>
                <w:rFonts w:ascii="Neo Sans Pro" w:hAnsi="Neo Sans Pro"/>
                <w:sz w:val="22"/>
                <w:szCs w:val="22"/>
              </w:rPr>
              <w:t>Taśma mocująca w serwetach operacyjnych pokryta klejem hipoalergicznym.</w:t>
            </w:r>
          </w:p>
          <w:p w14:paraId="0C2D2F88" w14:textId="77777777" w:rsidR="00B632D5" w:rsidRPr="001F4139" w:rsidRDefault="00B632D5" w:rsidP="00B632D5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1F4139">
              <w:rPr>
                <w:rFonts w:ascii="Neo Sans Pro" w:hAnsi="Neo Sans Pro"/>
                <w:sz w:val="22"/>
                <w:szCs w:val="22"/>
              </w:rPr>
              <w:t>Materiał obłożenia spełnia wymagania wysokie normy EN 13795 : 2019</w:t>
            </w:r>
            <w:r>
              <w:rPr>
                <w:rFonts w:ascii="Neo Sans Pro" w:hAnsi="Neo Sans Pro"/>
                <w:sz w:val="22"/>
                <w:szCs w:val="22"/>
              </w:rPr>
              <w:t xml:space="preserve"> lub równoważnej</w:t>
            </w:r>
          </w:p>
          <w:p w14:paraId="3C8534FF" w14:textId="77777777" w:rsidR="00B632D5" w:rsidRPr="001F4139" w:rsidRDefault="00B632D5" w:rsidP="00B632D5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1F4139">
              <w:rPr>
                <w:rFonts w:ascii="Neo Sans Pro" w:hAnsi="Neo Sans Pro"/>
                <w:sz w:val="22"/>
                <w:szCs w:val="22"/>
              </w:rPr>
              <w:t>Odporność na działanie wiązki laserowej P4_21 zgodnie z Norma DIN EN ISO 11810- 1</w:t>
            </w:r>
            <w:r>
              <w:rPr>
                <w:rFonts w:ascii="Neo Sans Pro" w:hAnsi="Neo Sans Pro"/>
                <w:sz w:val="22"/>
                <w:szCs w:val="22"/>
              </w:rPr>
              <w:t xml:space="preserve"> lub równoważnej</w:t>
            </w:r>
          </w:p>
          <w:p w14:paraId="5D4EE424" w14:textId="77777777" w:rsidR="00B632D5" w:rsidRPr="001F4139" w:rsidRDefault="00B632D5" w:rsidP="00B632D5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1F4139">
              <w:rPr>
                <w:rFonts w:ascii="Neo Sans Pro" w:hAnsi="Neo Sans Pro"/>
                <w:sz w:val="22"/>
                <w:szCs w:val="22"/>
              </w:rPr>
              <w:t>I klasa palności zgodnie z Normą CFR 1610</w:t>
            </w:r>
            <w:r>
              <w:rPr>
                <w:rFonts w:ascii="Neo Sans Pro" w:hAnsi="Neo Sans Pro"/>
                <w:sz w:val="22"/>
                <w:szCs w:val="22"/>
              </w:rPr>
              <w:t xml:space="preserve"> lub równoważnej</w:t>
            </w:r>
          </w:p>
          <w:p w14:paraId="36931A30" w14:textId="77777777" w:rsidR="00B632D5" w:rsidRPr="001F4139" w:rsidRDefault="00B632D5" w:rsidP="00B632D5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1F4139">
              <w:rPr>
                <w:rFonts w:ascii="Neo Sans Pro" w:hAnsi="Neo Sans Pro"/>
                <w:sz w:val="22"/>
                <w:szCs w:val="22"/>
              </w:rPr>
              <w:t xml:space="preserve">Absorpcja cieczy min. 200 ml /m2 zgodnie z normą EN 9073 </w:t>
            </w:r>
            <w:r>
              <w:rPr>
                <w:rFonts w:ascii="Neo Sans Pro" w:hAnsi="Neo Sans Pro"/>
                <w:sz w:val="22"/>
                <w:szCs w:val="22"/>
              </w:rPr>
              <w:t>–</w:t>
            </w:r>
            <w:r w:rsidRPr="001F4139">
              <w:rPr>
                <w:rFonts w:ascii="Neo Sans Pro" w:hAnsi="Neo Sans Pro"/>
                <w:sz w:val="22"/>
                <w:szCs w:val="22"/>
              </w:rPr>
              <w:t xml:space="preserve"> 6</w:t>
            </w:r>
            <w:r>
              <w:rPr>
                <w:rFonts w:ascii="Neo Sans Pro" w:hAnsi="Neo Sans Pro"/>
                <w:sz w:val="22"/>
                <w:szCs w:val="22"/>
              </w:rPr>
              <w:t xml:space="preserve"> lub równoważnej</w:t>
            </w:r>
          </w:p>
          <w:p w14:paraId="44606680" w14:textId="77777777" w:rsidR="00B632D5" w:rsidRPr="001F4139" w:rsidRDefault="00B632D5" w:rsidP="00B632D5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1F4139">
              <w:rPr>
                <w:rFonts w:ascii="Neo Sans Pro" w:hAnsi="Neo Sans Pro"/>
                <w:sz w:val="22"/>
                <w:szCs w:val="22"/>
              </w:rPr>
              <w:t>Zestaw posiada min. 2 etykiety samoprzylepne zawierające nr katalogowy, LOT, datę ważności oraz dane producenta.</w:t>
            </w:r>
          </w:p>
          <w:p w14:paraId="414905C8" w14:textId="77777777" w:rsidR="00B632D5" w:rsidRPr="001F4139" w:rsidRDefault="00B632D5" w:rsidP="00B632D5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1F4139">
              <w:rPr>
                <w:rFonts w:ascii="Neo Sans Pro" w:hAnsi="Neo Sans Pro"/>
                <w:sz w:val="22"/>
                <w:szCs w:val="22"/>
              </w:rPr>
              <w:t>Na opakowaniu wyraźnie zaznaczony kierunek otwierania.</w:t>
            </w:r>
          </w:p>
          <w:p w14:paraId="296F95DC" w14:textId="77777777" w:rsidR="00B632D5" w:rsidRPr="001F4139" w:rsidRDefault="00B632D5" w:rsidP="00B632D5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1F4139">
              <w:rPr>
                <w:rFonts w:ascii="Neo Sans Pro" w:hAnsi="Neo Sans Pro"/>
                <w:sz w:val="22"/>
                <w:szCs w:val="22"/>
              </w:rPr>
              <w:t>Serwety posiadają oznaczenia kierunku rozkładania w postaci piktogramów.</w:t>
            </w:r>
          </w:p>
          <w:p w14:paraId="38D4E859" w14:textId="77777777" w:rsidR="00B632D5" w:rsidRPr="001F4139" w:rsidRDefault="00B632D5" w:rsidP="00B632D5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1F4139">
              <w:rPr>
                <w:rFonts w:ascii="Neo Sans Pro" w:hAnsi="Neo Sans Pro"/>
                <w:sz w:val="22"/>
                <w:szCs w:val="22"/>
              </w:rPr>
              <w:t>Zestaw sterylny.</w:t>
            </w:r>
          </w:p>
          <w:p w14:paraId="5AE2667D" w14:textId="77777777" w:rsidR="0098621C" w:rsidRPr="0038712A" w:rsidRDefault="00B632D5" w:rsidP="00B632D5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1F4139">
              <w:rPr>
                <w:rFonts w:ascii="Neo Sans Pro" w:hAnsi="Neo Sans Pro"/>
                <w:sz w:val="22"/>
                <w:szCs w:val="22"/>
              </w:rPr>
              <w:t>Zestawy pakowane do transportu podwójnie w worek foliowy oraz karton zewnętrzny.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82A02E" w14:textId="77777777" w:rsidR="0098621C" w:rsidRPr="004857B6" w:rsidRDefault="0098621C" w:rsidP="005D2855">
            <w:pPr>
              <w:rPr>
                <w:rFonts w:ascii="Neo Sans Pro" w:hAnsi="Neo Sans Pr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47C539" w14:textId="77777777" w:rsidR="0098621C" w:rsidRPr="005B5652" w:rsidRDefault="0098621C" w:rsidP="005D2855">
            <w:pPr>
              <w:spacing w:after="200" w:line="276" w:lineRule="auto"/>
              <w:jc w:val="center"/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</w:pPr>
          </w:p>
          <w:p w14:paraId="1C66049C" w14:textId="77777777" w:rsidR="0098621C" w:rsidRDefault="0098621C" w:rsidP="005D2855">
            <w:pP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</w:pPr>
          </w:p>
          <w:p w14:paraId="10CB938A" w14:textId="77777777" w:rsidR="0098621C" w:rsidRPr="0038712A" w:rsidRDefault="00B632D5" w:rsidP="005D2855">
            <w:pPr>
              <w:rPr>
                <w:rFonts w:ascii="Neo Sans Pro" w:hAnsi="Neo Sans Pro"/>
                <w:sz w:val="22"/>
                <w:szCs w:val="22"/>
              </w:rPr>
            </w:pPr>
            <w:r>
              <w:rPr>
                <w:rFonts w:ascii="Neo Sans Pro" w:hAnsi="Neo Sans Pro"/>
                <w:sz w:val="22"/>
                <w:szCs w:val="22"/>
              </w:rPr>
              <w:t>1</w:t>
            </w:r>
            <w:r w:rsidR="0098621C">
              <w:rPr>
                <w:rFonts w:ascii="Neo Sans Pro" w:hAnsi="Neo Sans Pro"/>
                <w:sz w:val="22"/>
                <w:szCs w:val="22"/>
              </w:rPr>
              <w:t>000 szt.</w:t>
            </w:r>
          </w:p>
          <w:p w14:paraId="6CE7D7D1" w14:textId="77777777" w:rsidR="0098621C" w:rsidRDefault="0098621C" w:rsidP="005D2855">
            <w:pP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</w:pPr>
          </w:p>
          <w:p w14:paraId="154F6018" w14:textId="77777777" w:rsidR="0098621C" w:rsidRDefault="0098621C" w:rsidP="005D2855">
            <w:pP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</w:pPr>
          </w:p>
          <w:p w14:paraId="2126333D" w14:textId="77777777" w:rsidR="0098621C" w:rsidRDefault="0098621C" w:rsidP="005D2855">
            <w:pP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</w:pPr>
          </w:p>
          <w:p w14:paraId="51887FAE" w14:textId="77777777" w:rsidR="0098621C" w:rsidRDefault="0098621C" w:rsidP="005D2855">
            <w:pP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</w:pPr>
          </w:p>
          <w:p w14:paraId="7C970BDA" w14:textId="77777777" w:rsidR="0098621C" w:rsidRDefault="0098621C" w:rsidP="005D2855">
            <w:pP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</w:pPr>
          </w:p>
          <w:p w14:paraId="49AE9BA3" w14:textId="77777777" w:rsidR="0098621C" w:rsidRDefault="0098621C" w:rsidP="005D2855">
            <w:pP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</w:pPr>
          </w:p>
          <w:p w14:paraId="4A95965A" w14:textId="77777777" w:rsidR="0098621C" w:rsidRPr="004857B6" w:rsidRDefault="0098621C" w:rsidP="005D2855">
            <w:pPr>
              <w:jc w:val="center"/>
              <w:rPr>
                <w:rFonts w:ascii="Neo Sans Pro" w:hAnsi="Neo Sans Pro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B5E83D" w14:textId="77777777" w:rsidR="0098621C" w:rsidRPr="004857B6" w:rsidRDefault="0098621C" w:rsidP="005D2855">
            <w:pPr>
              <w:rPr>
                <w:rFonts w:ascii="Neo Sans Pro" w:hAnsi="Neo Sans Pro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9B5B6E" w14:textId="77777777" w:rsidR="0098621C" w:rsidRPr="004857B6" w:rsidRDefault="0098621C" w:rsidP="005D2855">
            <w:pPr>
              <w:rPr>
                <w:rFonts w:ascii="Neo Sans Pro" w:hAnsi="Neo Sans Pro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0F5AB0" w14:textId="77777777" w:rsidR="0098621C" w:rsidRPr="004857B6" w:rsidRDefault="0098621C" w:rsidP="005D2855">
            <w:pPr>
              <w:rPr>
                <w:rFonts w:ascii="Neo Sans Pro" w:hAnsi="Neo Sans Pro"/>
                <w:sz w:val="20"/>
                <w:szCs w:val="20"/>
              </w:rPr>
            </w:pPr>
          </w:p>
        </w:tc>
      </w:tr>
    </w:tbl>
    <w:p w14:paraId="71273397" w14:textId="77777777" w:rsidR="00713158" w:rsidRPr="00852DE0" w:rsidRDefault="00713158">
      <w:pPr>
        <w:pStyle w:val="Akapitzlist"/>
        <w:numPr>
          <w:ilvl w:val="0"/>
          <w:numId w:val="53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07F3103C" w14:textId="77777777" w:rsidR="00713158" w:rsidRPr="00852DE0" w:rsidRDefault="00713158">
      <w:pPr>
        <w:pStyle w:val="Akapitzlist"/>
        <w:numPr>
          <w:ilvl w:val="0"/>
          <w:numId w:val="53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12C28253" w14:textId="77777777" w:rsidR="00713158" w:rsidRPr="00852DE0" w:rsidRDefault="00713158">
      <w:pPr>
        <w:pStyle w:val="Akapitzlist"/>
        <w:numPr>
          <w:ilvl w:val="0"/>
          <w:numId w:val="53"/>
        </w:numPr>
        <w:spacing w:after="0" w:line="240" w:lineRule="auto"/>
        <w:jc w:val="both"/>
        <w:rPr>
          <w:rFonts w:ascii="Neo Sans Pro" w:hAnsi="Neo Sans Pro" w:cs="Neo Sans Pro"/>
          <w:color w:val="000000"/>
          <w:sz w:val="20"/>
          <w:szCs w:val="20"/>
        </w:rPr>
      </w:pPr>
      <w:r w:rsidRPr="00852DE0">
        <w:rPr>
          <w:rFonts w:ascii="Neo Sans Pro" w:hAnsi="Neo Sans Pro" w:cs="Neo Sans Pro"/>
          <w:color w:val="000000"/>
          <w:sz w:val="20"/>
          <w:szCs w:val="20"/>
        </w:rPr>
        <w:t>Zamawiający wymaga, aby oferowany asortyment był wyrobem medycznym.</w:t>
      </w:r>
    </w:p>
    <w:p w14:paraId="4B0E6A4A" w14:textId="77777777" w:rsidR="00713158" w:rsidRDefault="00713158">
      <w:pPr>
        <w:numPr>
          <w:ilvl w:val="0"/>
          <w:numId w:val="53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0310854F" w14:textId="77777777" w:rsidR="00713158" w:rsidRPr="003F6446" w:rsidRDefault="00713158" w:rsidP="00713158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2BD6D4CF" w14:textId="77777777" w:rsidR="00713158" w:rsidRPr="003F6446" w:rsidRDefault="00713158" w:rsidP="0071315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6BAECA03" w14:textId="77777777" w:rsidR="00713158" w:rsidRPr="003F6446" w:rsidRDefault="00713158" w:rsidP="0071315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lastRenderedPageBreak/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2B88CA81" w14:textId="77777777" w:rsidR="00713158" w:rsidRDefault="00713158" w:rsidP="0071315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7AA64AC1" w14:textId="77777777" w:rsidR="0098621C" w:rsidRPr="00D34042" w:rsidRDefault="0098621C" w:rsidP="0098621C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  <w:t>…………………………………………</w:t>
      </w:r>
    </w:p>
    <w:p w14:paraId="588EC8FF" w14:textId="77777777" w:rsidR="0098621C" w:rsidRPr="00D34042" w:rsidRDefault="0098621C" w:rsidP="0098621C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p w14:paraId="78C1B447" w14:textId="1359F05E" w:rsidR="00D105E1" w:rsidRDefault="00D105E1" w:rsidP="00D105E1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Załącznik nr </w:t>
      </w:r>
      <w:r w:rsidR="00D5547F">
        <w:rPr>
          <w:rFonts w:ascii="Neo Sans Pro" w:hAnsi="Neo Sans Pro"/>
          <w:b/>
          <w:bCs/>
          <w:color w:val="000000"/>
          <w:sz w:val="20"/>
          <w:szCs w:val="20"/>
        </w:rPr>
        <w:t>8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3A2DF93C" w14:textId="77777777" w:rsidR="00D105E1" w:rsidRPr="00B42D9D" w:rsidRDefault="00D105E1" w:rsidP="00D105E1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10BF4CF0" w14:textId="77777777" w:rsidR="00D105E1" w:rsidRDefault="00D105E1" w:rsidP="00D105E1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85"/>
      </w:tblGrid>
      <w:tr w:rsidR="00D105E1" w:rsidRPr="001A7732" w14:paraId="4D52B76B" w14:textId="77777777" w:rsidTr="00561508">
        <w:trPr>
          <w:trHeight w:val="425"/>
          <w:jc w:val="center"/>
        </w:trPr>
        <w:tc>
          <w:tcPr>
            <w:tcW w:w="1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75A5F" w14:textId="77777777" w:rsidR="00D105E1" w:rsidRPr="001A7732" w:rsidRDefault="00D105E1" w:rsidP="005D2855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D105E1" w:rsidRPr="001A7732" w14:paraId="7620A79B" w14:textId="77777777" w:rsidTr="00561508">
        <w:trPr>
          <w:jc w:val="center"/>
        </w:trPr>
        <w:tc>
          <w:tcPr>
            <w:tcW w:w="1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5397" w14:textId="77777777" w:rsidR="00D105E1" w:rsidRPr="001A7732" w:rsidRDefault="00D105E1" w:rsidP="005D2855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0CBAD240" w14:textId="77777777" w:rsidR="00D105E1" w:rsidRPr="001A7732" w:rsidRDefault="00D105E1" w:rsidP="005D2855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5DCAD4A7" w14:textId="77777777" w:rsidR="00D105E1" w:rsidRPr="00D105E1" w:rsidRDefault="00D105E1" w:rsidP="00D105E1">
      <w:pPr>
        <w:rPr>
          <w:rFonts w:ascii="Neo Sans Pro" w:hAnsi="Neo Sans Pro"/>
          <w:b/>
          <w:bCs/>
          <w:sz w:val="21"/>
          <w:szCs w:val="21"/>
        </w:rPr>
      </w:pPr>
      <w:r w:rsidRPr="001F4139">
        <w:rPr>
          <w:rFonts w:ascii="Neo Sans Pro" w:hAnsi="Neo Sans Pro" w:cs="Amiri Quran"/>
          <w:b/>
          <w:sz w:val="21"/>
          <w:szCs w:val="21"/>
        </w:rPr>
        <w:t>Część nr 3 - ZESTAW DO CYSTOSKOPII</w:t>
      </w:r>
    </w:p>
    <w:tbl>
      <w:tblPr>
        <w:tblW w:w="15026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962"/>
        <w:gridCol w:w="2410"/>
        <w:gridCol w:w="1276"/>
        <w:gridCol w:w="2267"/>
        <w:gridCol w:w="1560"/>
        <w:gridCol w:w="1984"/>
      </w:tblGrid>
      <w:tr w:rsidR="00D105E1" w:rsidRPr="004857B6" w14:paraId="48E24245" w14:textId="77777777" w:rsidTr="005D2855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CE182" w14:textId="77777777" w:rsidR="00D105E1" w:rsidRPr="00CF78AB" w:rsidRDefault="00D105E1" w:rsidP="005D2855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742613" w14:textId="77777777" w:rsidR="00D105E1" w:rsidRPr="004857B6" w:rsidRDefault="00D105E1" w:rsidP="005D2855">
            <w:pPr>
              <w:rPr>
                <w:rFonts w:ascii="Neo Sans Pro" w:hAnsi="Neo Sans Pro"/>
                <w:sz w:val="20"/>
                <w:szCs w:val="20"/>
              </w:rPr>
            </w:pPr>
            <w:r w:rsidRPr="00A16451">
              <w:rPr>
                <w:rFonts w:ascii="Neo Sans Pro" w:hAnsi="Neo Sans Pro"/>
                <w:b/>
                <w:bCs/>
                <w:sz w:val="20"/>
                <w:szCs w:val="20"/>
              </w:rPr>
              <w:t>Opis parametrów wymaganych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56551" w14:textId="77777777" w:rsidR="00D105E1" w:rsidRPr="00344552" w:rsidRDefault="00D105E1" w:rsidP="005D2855">
            <w:pPr>
              <w:rPr>
                <w:rFonts w:ascii="Neo Sans Pro" w:hAnsi="Neo Sans Pro"/>
                <w:sz w:val="20"/>
                <w:szCs w:val="20"/>
              </w:rPr>
            </w:pP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Parametry oferowane (należy podać parametry techniczne oferowanego </w:t>
            </w:r>
            <w:r w:rsidR="008A7D01">
              <w:rPr>
                <w:rFonts w:ascii="Neo Sans Pro" w:hAnsi="Neo Sans Pro"/>
                <w:b/>
                <w:bCs/>
                <w:sz w:val="20"/>
                <w:szCs w:val="20"/>
              </w:rPr>
              <w:t>towaru</w:t>
            </w:r>
            <w:r w:rsidRPr="00344552">
              <w:rPr>
                <w:rFonts w:ascii="Neo Sans Pro" w:hAnsi="Neo Sans Pro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CBA07" w14:textId="77777777" w:rsidR="00D105E1" w:rsidRPr="00AC0B83" w:rsidRDefault="00D105E1" w:rsidP="005D2855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Ilość  na 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24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 xml:space="preserve"> m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-</w:t>
            </w: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</w:t>
            </w:r>
            <w: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98412" w14:textId="77777777" w:rsidR="00D105E1" w:rsidRPr="00AC0B83" w:rsidRDefault="00D105E1" w:rsidP="005D2855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Cena jednostkowa netto za 1 sztukę w PLN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C851A" w14:textId="77777777" w:rsidR="00D105E1" w:rsidRPr="00AC0B83" w:rsidRDefault="00D105E1" w:rsidP="005D2855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Stawka podatku VAT w 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AF2C3" w14:textId="77777777" w:rsidR="00D105E1" w:rsidRDefault="00D105E1" w:rsidP="005D2855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 w:rsidRPr="00AC0B83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Wartość oferowana brutto w PLN</w:t>
            </w:r>
          </w:p>
          <w:p w14:paraId="70500525" w14:textId="77777777" w:rsidR="00D105E1" w:rsidRPr="00AC0B83" w:rsidRDefault="00D105E1" w:rsidP="005D2855">
            <w:pPr>
              <w:rPr>
                <w:rFonts w:ascii="Neo Sans Pro" w:hAnsi="Neo Sans Pro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105E1" w:rsidRPr="00CF78AB" w14:paraId="2C895E2C" w14:textId="77777777" w:rsidTr="004A39FC">
        <w:trPr>
          <w:trHeight w:val="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152536" w14:textId="77777777" w:rsidR="00D105E1" w:rsidRPr="00CF78AB" w:rsidRDefault="00D105E1" w:rsidP="005D285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4161C8" w14:textId="77777777" w:rsidR="00D105E1" w:rsidRPr="00CF78AB" w:rsidRDefault="00D105E1" w:rsidP="005D285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11558" w14:textId="77777777" w:rsidR="00D105E1" w:rsidRPr="00CF78AB" w:rsidRDefault="00D105E1" w:rsidP="005D285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C82B8" w14:textId="77777777" w:rsidR="00D105E1" w:rsidRPr="00CF78AB" w:rsidRDefault="00D105E1" w:rsidP="005D285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FBE0F" w14:textId="77777777" w:rsidR="00D105E1" w:rsidRPr="00CF78AB" w:rsidRDefault="00D105E1" w:rsidP="005D285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B30F8" w14:textId="77777777" w:rsidR="00D105E1" w:rsidRPr="00CF78AB" w:rsidRDefault="00D105E1" w:rsidP="005D285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28D09" w14:textId="77777777" w:rsidR="00D105E1" w:rsidRPr="00CF78AB" w:rsidRDefault="00D105E1" w:rsidP="005D2855">
            <w:pPr>
              <w:jc w:val="center"/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</w:tr>
      <w:tr w:rsidR="00BF1CE7" w:rsidRPr="004857B6" w14:paraId="23BA789C" w14:textId="77777777" w:rsidTr="004A39FC">
        <w:trPr>
          <w:trHeight w:val="25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CEE97E6" w14:textId="77777777" w:rsidR="00BF1CE7" w:rsidRPr="004857B6" w:rsidRDefault="00BF1CE7" w:rsidP="00BF1CE7">
            <w:pPr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8462B32" w14:textId="77777777" w:rsidR="00BF1CE7" w:rsidRPr="00397CC5" w:rsidRDefault="00BF1CE7" w:rsidP="00BF1CE7">
            <w:pPr>
              <w:rPr>
                <w:rFonts w:ascii="Neo Sans Pro" w:hAnsi="Neo Sans Pro"/>
                <w:sz w:val="22"/>
                <w:szCs w:val="22"/>
              </w:rPr>
            </w:pPr>
            <w:r w:rsidRPr="00397CC5">
              <w:rPr>
                <w:rFonts w:ascii="Neo Sans Pro" w:hAnsi="Neo Sans Pro"/>
                <w:b/>
                <w:bCs/>
                <w:sz w:val="22"/>
                <w:szCs w:val="22"/>
              </w:rPr>
              <w:t>Zestaw do cystoskopii</w:t>
            </w:r>
          </w:p>
          <w:p w14:paraId="16F3F26F" w14:textId="77777777" w:rsidR="00BF1CE7" w:rsidRPr="00397CC5" w:rsidRDefault="00BF1CE7" w:rsidP="00BF1CE7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397CC5">
              <w:rPr>
                <w:rFonts w:ascii="Neo Sans Pro" w:hAnsi="Neo Sans Pro"/>
                <w:sz w:val="22"/>
                <w:szCs w:val="22"/>
              </w:rPr>
              <w:t>Skład zestawu:</w:t>
            </w:r>
          </w:p>
          <w:p w14:paraId="27A85AED" w14:textId="77777777" w:rsidR="00BF1CE7" w:rsidRPr="00397CC5" w:rsidRDefault="00BF1CE7">
            <w:pPr>
              <w:pStyle w:val="Standard"/>
              <w:widowControl/>
              <w:numPr>
                <w:ilvl w:val="0"/>
                <w:numId w:val="4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397CC5">
              <w:rPr>
                <w:rFonts w:ascii="Neo Sans Pro" w:hAnsi="Neo Sans Pro"/>
                <w:sz w:val="22"/>
                <w:szCs w:val="22"/>
              </w:rPr>
              <w:t>1 serweta na stolik instrumentariuszki 110-120 cm x130- 140 cm</w:t>
            </w:r>
          </w:p>
          <w:p w14:paraId="00B4FE55" w14:textId="77777777" w:rsidR="00BF1CE7" w:rsidRPr="00397CC5" w:rsidRDefault="00BF1CE7">
            <w:pPr>
              <w:pStyle w:val="Standard"/>
              <w:widowControl/>
              <w:numPr>
                <w:ilvl w:val="0"/>
                <w:numId w:val="4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397CC5">
              <w:rPr>
                <w:rFonts w:ascii="Neo Sans Pro" w:hAnsi="Neo Sans Pro"/>
                <w:sz w:val="22"/>
                <w:szCs w:val="22"/>
              </w:rPr>
              <w:t>2 osłony na kończyny dolne 75-80 cm x 120-125 cm</w:t>
            </w:r>
          </w:p>
          <w:p w14:paraId="3A8DBA40" w14:textId="77777777" w:rsidR="00BF1CE7" w:rsidRPr="00397CC5" w:rsidRDefault="00BF1CE7">
            <w:pPr>
              <w:pStyle w:val="Standard"/>
              <w:widowControl/>
              <w:numPr>
                <w:ilvl w:val="0"/>
                <w:numId w:val="4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397CC5">
              <w:rPr>
                <w:rFonts w:ascii="Neo Sans Pro" w:hAnsi="Neo Sans Pro"/>
                <w:sz w:val="22"/>
                <w:szCs w:val="22"/>
              </w:rPr>
              <w:t>1 serweta do cystoskopii 90-95 cm x 175-180 cm z samoprzylepnym otworem w okolicy krocza 8-9 cm x 14-15 cm umieszczonym centralnie.</w:t>
            </w:r>
          </w:p>
          <w:p w14:paraId="6A2F0C01" w14:textId="77777777" w:rsidR="00BF1CE7" w:rsidRPr="00397CC5" w:rsidRDefault="00BF1CE7" w:rsidP="00BF1CE7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397CC5">
              <w:rPr>
                <w:rFonts w:ascii="Neo Sans Pro" w:hAnsi="Neo Sans Pro"/>
                <w:sz w:val="22"/>
                <w:szCs w:val="22"/>
              </w:rPr>
              <w:t>Obłożenie wykonane z laminatu dwuwarstwowego: włóknina polipropylenowa i folia polietylenowa.</w:t>
            </w:r>
          </w:p>
          <w:p w14:paraId="29EC771A" w14:textId="77777777" w:rsidR="00BF1CE7" w:rsidRPr="00397CC5" w:rsidRDefault="00BF1CE7" w:rsidP="00BF1CE7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397CC5">
              <w:rPr>
                <w:rFonts w:ascii="Neo Sans Pro" w:hAnsi="Neo Sans Pro"/>
                <w:sz w:val="22"/>
                <w:szCs w:val="22"/>
              </w:rPr>
              <w:t>Gramatura laminatu 57g/m2 (+/- 0,5g/m2).</w:t>
            </w:r>
          </w:p>
          <w:p w14:paraId="6FA1FA22" w14:textId="77777777" w:rsidR="00BF1CE7" w:rsidRPr="00397CC5" w:rsidRDefault="00BF1CE7" w:rsidP="00BF1CE7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397CC5">
              <w:rPr>
                <w:rFonts w:ascii="Neo Sans Pro" w:hAnsi="Neo Sans Pro"/>
                <w:sz w:val="22"/>
                <w:szCs w:val="22"/>
              </w:rPr>
              <w:t>Materiał obłożenia spełnia wymagania wysokie normy EN 13795 : 2019 lub równoważnej</w:t>
            </w:r>
          </w:p>
          <w:p w14:paraId="3405D473" w14:textId="77777777" w:rsidR="00BF1CE7" w:rsidRPr="001F4139" w:rsidRDefault="00BF1CE7" w:rsidP="00BF1CE7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397CC5">
              <w:rPr>
                <w:rFonts w:ascii="Neo Sans Pro" w:hAnsi="Neo Sans Pro"/>
                <w:sz w:val="22"/>
                <w:szCs w:val="22"/>
              </w:rPr>
              <w:t>Odporność na działanie wiązki laserowej P4_21</w:t>
            </w:r>
            <w:r w:rsidRPr="001F4139">
              <w:rPr>
                <w:rFonts w:ascii="Neo Sans Pro" w:hAnsi="Neo Sans Pro"/>
                <w:sz w:val="22"/>
                <w:szCs w:val="22"/>
              </w:rPr>
              <w:t xml:space="preserve"> </w:t>
            </w:r>
            <w:r w:rsidRPr="001F4139">
              <w:rPr>
                <w:rFonts w:ascii="Neo Sans Pro" w:hAnsi="Neo Sans Pro"/>
                <w:sz w:val="22"/>
                <w:szCs w:val="22"/>
              </w:rPr>
              <w:lastRenderedPageBreak/>
              <w:t>zgodnie z Norma DIN EN ISO 11810- 1</w:t>
            </w:r>
            <w:r>
              <w:rPr>
                <w:rFonts w:ascii="Neo Sans Pro" w:hAnsi="Neo Sans Pro"/>
                <w:sz w:val="22"/>
                <w:szCs w:val="22"/>
              </w:rPr>
              <w:t xml:space="preserve"> lub równoważnej</w:t>
            </w:r>
          </w:p>
          <w:p w14:paraId="5EB42168" w14:textId="77777777" w:rsidR="00BF1CE7" w:rsidRPr="001F4139" w:rsidRDefault="00BF1CE7" w:rsidP="00BF1CE7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1F4139">
              <w:rPr>
                <w:rFonts w:ascii="Neo Sans Pro" w:hAnsi="Neo Sans Pro"/>
                <w:sz w:val="22"/>
                <w:szCs w:val="22"/>
              </w:rPr>
              <w:t>I klasa palności zgodnie z Normą CFR 1610</w:t>
            </w:r>
            <w:r>
              <w:rPr>
                <w:rFonts w:ascii="Neo Sans Pro" w:hAnsi="Neo Sans Pro"/>
                <w:sz w:val="22"/>
                <w:szCs w:val="22"/>
              </w:rPr>
              <w:t xml:space="preserve"> lub równoważnej</w:t>
            </w:r>
          </w:p>
          <w:p w14:paraId="3F72869F" w14:textId="77777777" w:rsidR="00BF1CE7" w:rsidRPr="001F4139" w:rsidRDefault="00BF1CE7" w:rsidP="00BF1CE7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1F4139">
              <w:rPr>
                <w:rFonts w:ascii="Neo Sans Pro" w:hAnsi="Neo Sans Pro"/>
                <w:sz w:val="22"/>
                <w:szCs w:val="22"/>
              </w:rPr>
              <w:t>Taśma mocująca w serwetach operacyjnych pokryta klejem hipoalergicznym, szerokości min. 5 cm.</w:t>
            </w:r>
          </w:p>
          <w:p w14:paraId="27A3548F" w14:textId="77777777" w:rsidR="00BF1CE7" w:rsidRPr="001F4139" w:rsidRDefault="00BF1CE7" w:rsidP="00BF1CE7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1F4139">
              <w:rPr>
                <w:rFonts w:ascii="Neo Sans Pro" w:hAnsi="Neo Sans Pro"/>
                <w:sz w:val="22"/>
                <w:szCs w:val="22"/>
              </w:rPr>
              <w:t>Zestaw posiada min. 2 etykiety samoprzylepne zawierające nr katalogowy, LOT, datę ważności, oraz dane adresowe producenta.</w:t>
            </w:r>
          </w:p>
          <w:p w14:paraId="3FEFC0C6" w14:textId="77777777" w:rsidR="00BF1CE7" w:rsidRPr="001F4139" w:rsidRDefault="00BF1CE7" w:rsidP="00BF1CE7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1F4139">
              <w:rPr>
                <w:rFonts w:ascii="Neo Sans Pro" w:hAnsi="Neo Sans Pro"/>
                <w:sz w:val="22"/>
                <w:szCs w:val="22"/>
              </w:rPr>
              <w:t>Na opakowaniu wyraźnie zaznaczony kierunek otwierania.</w:t>
            </w:r>
          </w:p>
          <w:p w14:paraId="6BC34910" w14:textId="77777777" w:rsidR="00BF1CE7" w:rsidRPr="001F4139" w:rsidRDefault="00BF1CE7" w:rsidP="00BF1CE7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1F4139">
              <w:rPr>
                <w:rFonts w:ascii="Neo Sans Pro" w:hAnsi="Neo Sans Pro"/>
                <w:sz w:val="22"/>
                <w:szCs w:val="22"/>
              </w:rPr>
              <w:t>Zestaw sterylny jednorazowego użytku.</w:t>
            </w:r>
          </w:p>
          <w:p w14:paraId="3DD6E28C" w14:textId="77777777" w:rsidR="00BF1CE7" w:rsidRPr="0038712A" w:rsidRDefault="00BF1CE7" w:rsidP="00BF1CE7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1F4139">
              <w:rPr>
                <w:rFonts w:ascii="Neo Sans Pro" w:hAnsi="Neo Sans Pro"/>
                <w:sz w:val="22"/>
                <w:szCs w:val="22"/>
              </w:rPr>
              <w:t>Zestawy pakowane do transportu podwójnie w worek foliowy oraz karton zewnętrzny.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BDF8E3" w14:textId="77777777" w:rsidR="00BF1CE7" w:rsidRPr="004857B6" w:rsidRDefault="00BF1CE7" w:rsidP="00BF1CE7">
            <w:pPr>
              <w:rPr>
                <w:rFonts w:ascii="Neo Sans Pro" w:hAnsi="Neo Sans Pr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02091C" w14:textId="77777777" w:rsidR="00BF1CE7" w:rsidRPr="005B5652" w:rsidRDefault="00BF1CE7" w:rsidP="00BF1CE7">
            <w:pPr>
              <w:spacing w:after="200" w:line="276" w:lineRule="auto"/>
              <w:jc w:val="center"/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</w:pPr>
          </w:p>
          <w:p w14:paraId="3F245FB2" w14:textId="77777777" w:rsidR="00BF1CE7" w:rsidRDefault="00BF1CE7" w:rsidP="00BF1CE7">
            <w:pP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</w:pPr>
          </w:p>
          <w:p w14:paraId="71781869" w14:textId="77777777" w:rsidR="00BF1CE7" w:rsidRPr="0038712A" w:rsidRDefault="00BF1CE7" w:rsidP="00BF1CE7">
            <w:pPr>
              <w:rPr>
                <w:rFonts w:ascii="Neo Sans Pro" w:hAnsi="Neo Sans Pro"/>
                <w:sz w:val="22"/>
                <w:szCs w:val="22"/>
              </w:rPr>
            </w:pPr>
            <w:r w:rsidRPr="001F4139">
              <w:rPr>
                <w:rFonts w:ascii="Neo Sans Pro" w:hAnsi="Neo Sans Pro"/>
                <w:b/>
              </w:rPr>
              <w:t>2 800</w:t>
            </w:r>
            <w:r>
              <w:rPr>
                <w:rFonts w:ascii="Neo Sans Pro" w:hAnsi="Neo Sans Pro"/>
                <w:sz w:val="22"/>
                <w:szCs w:val="22"/>
              </w:rPr>
              <w:t xml:space="preserve"> szt.</w:t>
            </w:r>
          </w:p>
          <w:p w14:paraId="274D71CD" w14:textId="77777777" w:rsidR="00BF1CE7" w:rsidRDefault="00BF1CE7" w:rsidP="00BF1CE7">
            <w:pP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</w:pPr>
          </w:p>
          <w:p w14:paraId="61139079" w14:textId="77777777" w:rsidR="00BF1CE7" w:rsidRDefault="00BF1CE7" w:rsidP="00BF1CE7">
            <w:pP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</w:pPr>
          </w:p>
          <w:p w14:paraId="469A6B57" w14:textId="77777777" w:rsidR="00BF1CE7" w:rsidRDefault="00BF1CE7" w:rsidP="00BF1CE7">
            <w:pP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</w:pPr>
          </w:p>
          <w:p w14:paraId="2D14CC56" w14:textId="77777777" w:rsidR="00BF1CE7" w:rsidRDefault="00BF1CE7" w:rsidP="00BF1CE7">
            <w:pP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</w:pPr>
          </w:p>
          <w:p w14:paraId="11EFD005" w14:textId="77777777" w:rsidR="00BF1CE7" w:rsidRDefault="00BF1CE7" w:rsidP="00BF1CE7">
            <w:pP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</w:pPr>
          </w:p>
          <w:p w14:paraId="380BFBF3" w14:textId="77777777" w:rsidR="00BF1CE7" w:rsidRDefault="00BF1CE7" w:rsidP="00BF1CE7">
            <w:pP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</w:pPr>
          </w:p>
          <w:p w14:paraId="3ECD7298" w14:textId="77777777" w:rsidR="00BF1CE7" w:rsidRPr="004857B6" w:rsidRDefault="00BF1CE7" w:rsidP="00BF1CE7">
            <w:pPr>
              <w:jc w:val="center"/>
              <w:rPr>
                <w:rFonts w:ascii="Neo Sans Pro" w:hAnsi="Neo Sans Pro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B1F879" w14:textId="77777777" w:rsidR="00BF1CE7" w:rsidRPr="004857B6" w:rsidRDefault="00BF1CE7" w:rsidP="00BF1CE7">
            <w:pPr>
              <w:rPr>
                <w:rFonts w:ascii="Neo Sans Pro" w:hAnsi="Neo Sans Pro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963032" w14:textId="77777777" w:rsidR="00BF1CE7" w:rsidRPr="004857B6" w:rsidRDefault="00BF1CE7" w:rsidP="00BF1CE7">
            <w:pPr>
              <w:rPr>
                <w:rFonts w:ascii="Neo Sans Pro" w:hAnsi="Neo Sans Pro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C3B9C4" w14:textId="77777777" w:rsidR="00BF1CE7" w:rsidRPr="004857B6" w:rsidRDefault="00BF1CE7" w:rsidP="00BF1CE7">
            <w:pPr>
              <w:rPr>
                <w:rFonts w:ascii="Neo Sans Pro" w:hAnsi="Neo Sans Pro"/>
                <w:sz w:val="20"/>
                <w:szCs w:val="20"/>
              </w:rPr>
            </w:pPr>
          </w:p>
        </w:tc>
      </w:tr>
    </w:tbl>
    <w:p w14:paraId="43B1BB6F" w14:textId="77777777" w:rsidR="00713158" w:rsidRPr="00852DE0" w:rsidRDefault="00713158">
      <w:pPr>
        <w:pStyle w:val="Akapitzlist"/>
        <w:numPr>
          <w:ilvl w:val="0"/>
          <w:numId w:val="54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14706519" w14:textId="77777777" w:rsidR="00713158" w:rsidRPr="00852DE0" w:rsidRDefault="00713158">
      <w:pPr>
        <w:pStyle w:val="Akapitzlist"/>
        <w:numPr>
          <w:ilvl w:val="0"/>
          <w:numId w:val="54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36E32668" w14:textId="77777777" w:rsidR="00713158" w:rsidRPr="00852DE0" w:rsidRDefault="00713158">
      <w:pPr>
        <w:pStyle w:val="Akapitzlist"/>
        <w:numPr>
          <w:ilvl w:val="0"/>
          <w:numId w:val="54"/>
        </w:numPr>
        <w:spacing w:after="0" w:line="240" w:lineRule="auto"/>
        <w:jc w:val="both"/>
        <w:rPr>
          <w:rFonts w:ascii="Neo Sans Pro" w:hAnsi="Neo Sans Pro" w:cs="Neo Sans Pro"/>
          <w:color w:val="000000"/>
          <w:sz w:val="20"/>
          <w:szCs w:val="20"/>
        </w:rPr>
      </w:pPr>
      <w:r w:rsidRPr="00852DE0">
        <w:rPr>
          <w:rFonts w:ascii="Neo Sans Pro" w:hAnsi="Neo Sans Pro" w:cs="Neo Sans Pro"/>
          <w:color w:val="000000"/>
          <w:sz w:val="20"/>
          <w:szCs w:val="20"/>
        </w:rPr>
        <w:t>Zamawiający wymaga, aby oferowany asortyment był wyrobem medycznym.</w:t>
      </w:r>
    </w:p>
    <w:p w14:paraId="434531B5" w14:textId="77777777" w:rsidR="00713158" w:rsidRDefault="00713158">
      <w:pPr>
        <w:numPr>
          <w:ilvl w:val="0"/>
          <w:numId w:val="54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5090C2FF" w14:textId="77777777" w:rsidR="00713158" w:rsidRPr="003F6446" w:rsidRDefault="00713158" w:rsidP="00713158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5C958D19" w14:textId="77777777" w:rsidR="00713158" w:rsidRPr="003F6446" w:rsidRDefault="00713158" w:rsidP="0071315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7052D777" w14:textId="77777777" w:rsidR="00713158" w:rsidRPr="003F6446" w:rsidRDefault="00713158" w:rsidP="0071315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3520D2D6" w14:textId="77777777" w:rsidR="00713158" w:rsidRDefault="00713158" w:rsidP="0071315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47453714" w14:textId="77777777" w:rsidR="00D105E1" w:rsidRPr="000875AD" w:rsidRDefault="00D105E1" w:rsidP="00D105E1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>.</w:t>
      </w:r>
    </w:p>
    <w:p w14:paraId="3428F391" w14:textId="77777777" w:rsidR="00D105E1" w:rsidRPr="00D34042" w:rsidRDefault="00D105E1" w:rsidP="00D105E1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  <w:t>…………………………………………</w:t>
      </w:r>
    </w:p>
    <w:p w14:paraId="2214D3B9" w14:textId="77777777" w:rsidR="00D105E1" w:rsidRPr="00D34042" w:rsidRDefault="00D105E1" w:rsidP="00D105E1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p w14:paraId="140B3614" w14:textId="77777777" w:rsidR="00214EF3" w:rsidRDefault="00214EF3" w:rsidP="00891B41">
      <w:pPr>
        <w:rPr>
          <w:rFonts w:ascii="Neo Sans Pro" w:hAnsi="Neo Sans Pro" w:cs="Amiri Quran"/>
          <w:b/>
          <w:sz w:val="21"/>
          <w:szCs w:val="21"/>
        </w:rPr>
      </w:pPr>
    </w:p>
    <w:p w14:paraId="66A21E3C" w14:textId="77777777" w:rsidR="00D5547F" w:rsidRDefault="00D5547F" w:rsidP="00214EF3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</w:p>
    <w:p w14:paraId="58903AD3" w14:textId="77777777" w:rsidR="00D5547F" w:rsidRDefault="00D5547F" w:rsidP="00214EF3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</w:p>
    <w:p w14:paraId="0D2656E4" w14:textId="746EC533" w:rsidR="00214EF3" w:rsidRDefault="00214EF3" w:rsidP="00214EF3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Załącznik nr </w:t>
      </w:r>
      <w:r w:rsidR="00D5547F">
        <w:rPr>
          <w:rFonts w:ascii="Neo Sans Pro" w:hAnsi="Neo Sans Pro"/>
          <w:b/>
          <w:bCs/>
          <w:color w:val="000000"/>
          <w:sz w:val="20"/>
          <w:szCs w:val="20"/>
        </w:rPr>
        <w:t>9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12E01018" w14:textId="77777777" w:rsidR="00214EF3" w:rsidRDefault="00214EF3" w:rsidP="00214EF3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</w:p>
    <w:p w14:paraId="38D62317" w14:textId="77777777" w:rsidR="00214EF3" w:rsidRPr="00B42D9D" w:rsidRDefault="00214EF3" w:rsidP="00214EF3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0A0CEFF1" w14:textId="77777777" w:rsidR="00214EF3" w:rsidRDefault="00214EF3" w:rsidP="00214EF3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214EF3" w:rsidRPr="001A7732" w14:paraId="7D05AB3A" w14:textId="77777777" w:rsidTr="005D2855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DA813" w14:textId="77777777" w:rsidR="00214EF3" w:rsidRPr="001A7732" w:rsidRDefault="00214EF3" w:rsidP="005D2855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lastRenderedPageBreak/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214EF3" w:rsidRPr="001A7732" w14:paraId="69165735" w14:textId="77777777" w:rsidTr="005D2855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D777" w14:textId="77777777" w:rsidR="00214EF3" w:rsidRPr="001A7732" w:rsidRDefault="00214EF3" w:rsidP="005D2855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1904D2C4" w14:textId="77777777" w:rsidR="00214EF3" w:rsidRPr="001A7732" w:rsidRDefault="00214EF3" w:rsidP="005D2855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191C7A54" w14:textId="77777777" w:rsidR="00214EF3" w:rsidRDefault="00214EF3" w:rsidP="00891B41">
      <w:pPr>
        <w:rPr>
          <w:rFonts w:ascii="Neo Sans Pro" w:hAnsi="Neo Sans Pro" w:cs="Amiri Quran"/>
          <w:b/>
          <w:sz w:val="21"/>
          <w:szCs w:val="21"/>
        </w:rPr>
      </w:pPr>
    </w:p>
    <w:p w14:paraId="748D9578" w14:textId="77777777" w:rsidR="00891B41" w:rsidRPr="001F4139" w:rsidRDefault="00891B41" w:rsidP="00891B41">
      <w:pPr>
        <w:rPr>
          <w:rFonts w:ascii="Neo Sans Pro" w:hAnsi="Neo Sans Pro" w:cs="Amiri Quran"/>
          <w:b/>
          <w:sz w:val="21"/>
          <w:szCs w:val="21"/>
        </w:rPr>
      </w:pPr>
      <w:r w:rsidRPr="001F4139">
        <w:rPr>
          <w:rFonts w:ascii="Neo Sans Pro" w:hAnsi="Neo Sans Pro" w:cs="Amiri Quran"/>
          <w:b/>
          <w:sz w:val="21"/>
          <w:szCs w:val="21"/>
        </w:rPr>
        <w:t>Część nr 4 - ZESTAW UNIWERSALNY Z FARTUCHAMI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5654"/>
        <w:gridCol w:w="2389"/>
        <w:gridCol w:w="1271"/>
        <w:gridCol w:w="1458"/>
        <w:gridCol w:w="1271"/>
        <w:gridCol w:w="1690"/>
      </w:tblGrid>
      <w:tr w:rsidR="0071020E" w:rsidRPr="001F4139" w14:paraId="02BE3F6C" w14:textId="77777777" w:rsidTr="007109F0">
        <w:tc>
          <w:tcPr>
            <w:tcW w:w="550" w:type="dxa"/>
          </w:tcPr>
          <w:p w14:paraId="76AC1C32" w14:textId="77777777" w:rsidR="0071020E" w:rsidRPr="007109F0" w:rsidRDefault="0071020E" w:rsidP="007109F0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5654" w:type="dxa"/>
          </w:tcPr>
          <w:p w14:paraId="43C290E4" w14:textId="77777777" w:rsidR="0071020E" w:rsidRPr="007109F0" w:rsidRDefault="0071020E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2389" w:type="dxa"/>
          </w:tcPr>
          <w:p w14:paraId="1A3D55DE" w14:textId="77777777" w:rsidR="0071020E" w:rsidRPr="007109F0" w:rsidRDefault="0071020E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Parametry oferowane (należy podać parametry techniczne oferowanego </w:t>
            </w:r>
            <w:r w:rsidR="008A7D01"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towaru</w:t>
            </w: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71" w:type="dxa"/>
          </w:tcPr>
          <w:p w14:paraId="3E13F3B9" w14:textId="77777777" w:rsidR="0071020E" w:rsidRPr="007109F0" w:rsidRDefault="0071020E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ILOŚĆ NA OKRES 24 MIESIĘCY</w:t>
            </w:r>
          </w:p>
        </w:tc>
        <w:tc>
          <w:tcPr>
            <w:tcW w:w="1458" w:type="dxa"/>
          </w:tcPr>
          <w:p w14:paraId="1E79E463" w14:textId="77777777" w:rsidR="0071020E" w:rsidRPr="007109F0" w:rsidRDefault="0071020E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Cena jednostkowa netto za 1 sztukę w PLN</w:t>
            </w:r>
          </w:p>
        </w:tc>
        <w:tc>
          <w:tcPr>
            <w:tcW w:w="1271" w:type="dxa"/>
          </w:tcPr>
          <w:p w14:paraId="453B7E2F" w14:textId="77777777" w:rsidR="0071020E" w:rsidRPr="007109F0" w:rsidRDefault="0071020E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Stawka podatku VAT w %</w:t>
            </w:r>
          </w:p>
        </w:tc>
        <w:tc>
          <w:tcPr>
            <w:tcW w:w="1690" w:type="dxa"/>
          </w:tcPr>
          <w:p w14:paraId="1664B136" w14:textId="77777777" w:rsidR="0071020E" w:rsidRPr="007109F0" w:rsidRDefault="0071020E" w:rsidP="0071020E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Wartość oferowana brutto w PLN</w:t>
            </w:r>
          </w:p>
          <w:p w14:paraId="2FEF19D1" w14:textId="77777777" w:rsidR="0071020E" w:rsidRPr="007109F0" w:rsidRDefault="0071020E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C03D07" w:rsidRPr="001F4139" w14:paraId="0A94F39C" w14:textId="77777777" w:rsidTr="007109F0">
        <w:tc>
          <w:tcPr>
            <w:tcW w:w="550" w:type="dxa"/>
          </w:tcPr>
          <w:p w14:paraId="5793B334" w14:textId="77777777" w:rsidR="00C03D07" w:rsidRPr="007109F0" w:rsidRDefault="00C03D07" w:rsidP="00C03D07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54" w:type="dxa"/>
          </w:tcPr>
          <w:p w14:paraId="584EA8BC" w14:textId="77777777" w:rsidR="00C03D07" w:rsidRPr="007109F0" w:rsidRDefault="00C03D07" w:rsidP="00C03D07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389" w:type="dxa"/>
          </w:tcPr>
          <w:p w14:paraId="5CAC12C8" w14:textId="77777777" w:rsidR="00C03D07" w:rsidRPr="007109F0" w:rsidRDefault="00C03D07" w:rsidP="00C03D07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1" w:type="dxa"/>
          </w:tcPr>
          <w:p w14:paraId="50595E5E" w14:textId="77777777" w:rsidR="00C03D07" w:rsidRPr="007109F0" w:rsidRDefault="00C03D07" w:rsidP="00C03D07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8" w:type="dxa"/>
          </w:tcPr>
          <w:p w14:paraId="0F862294" w14:textId="77777777" w:rsidR="00C03D07" w:rsidRPr="007109F0" w:rsidRDefault="00C03D07" w:rsidP="00C03D07">
            <w:pPr>
              <w:jc w:val="center"/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1" w:type="dxa"/>
          </w:tcPr>
          <w:p w14:paraId="27E946DB" w14:textId="77777777" w:rsidR="00C03D07" w:rsidRPr="007109F0" w:rsidRDefault="00C03D07" w:rsidP="00C03D07">
            <w:pPr>
              <w:jc w:val="center"/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90" w:type="dxa"/>
          </w:tcPr>
          <w:p w14:paraId="3B501726" w14:textId="77777777" w:rsidR="00C03D07" w:rsidRPr="007109F0" w:rsidRDefault="00C03D07" w:rsidP="00C03D07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</w:tr>
      <w:tr w:rsidR="0071020E" w:rsidRPr="001F4139" w14:paraId="5BEBF5DB" w14:textId="77777777" w:rsidTr="007109F0">
        <w:tc>
          <w:tcPr>
            <w:tcW w:w="550" w:type="dxa"/>
          </w:tcPr>
          <w:p w14:paraId="0F52633E" w14:textId="77777777" w:rsidR="0071020E" w:rsidRPr="007109F0" w:rsidRDefault="0071020E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5654" w:type="dxa"/>
          </w:tcPr>
          <w:p w14:paraId="66B60482" w14:textId="77777777" w:rsidR="0071020E" w:rsidRPr="007109F0" w:rsidRDefault="0071020E" w:rsidP="005D2855">
            <w:pPr>
              <w:rPr>
                <w:rFonts w:ascii="Neo Sans Pro" w:hAnsi="Neo Sans Pro"/>
                <w:b/>
                <w:bCs/>
              </w:rPr>
            </w:pPr>
            <w:r w:rsidRPr="007109F0">
              <w:rPr>
                <w:rFonts w:ascii="Neo Sans Pro" w:hAnsi="Neo Sans Pro"/>
                <w:b/>
                <w:bCs/>
              </w:rPr>
              <w:t>Zestaw uniwersalny z fartuchami</w:t>
            </w:r>
          </w:p>
          <w:p w14:paraId="6FD7D7E6" w14:textId="77777777" w:rsidR="0071020E" w:rsidRPr="007109F0" w:rsidRDefault="0071020E" w:rsidP="007109F0">
            <w:pPr>
              <w:pStyle w:val="Standard"/>
              <w:widowControl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Skład zestawu:</w:t>
            </w:r>
          </w:p>
          <w:p w14:paraId="4682893E" w14:textId="77777777" w:rsidR="0071020E" w:rsidRPr="007109F0" w:rsidRDefault="0071020E">
            <w:pPr>
              <w:pStyle w:val="Standard"/>
              <w:widowControl/>
              <w:numPr>
                <w:ilvl w:val="0"/>
                <w:numId w:val="16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1 serweta na stolik instrumentariuszki 150-160 cm x 190-200 cm</w:t>
            </w:r>
          </w:p>
          <w:p w14:paraId="18D7DE93" w14:textId="77777777" w:rsidR="0071020E" w:rsidRPr="007109F0" w:rsidRDefault="0071020E">
            <w:pPr>
              <w:pStyle w:val="Standard"/>
              <w:widowControl/>
              <w:numPr>
                <w:ilvl w:val="0"/>
                <w:numId w:val="16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Min. 2 ręczniki</w:t>
            </w:r>
          </w:p>
          <w:p w14:paraId="2C827915" w14:textId="77777777" w:rsidR="0071020E" w:rsidRPr="007109F0" w:rsidRDefault="0071020E">
            <w:pPr>
              <w:pStyle w:val="Standard"/>
              <w:widowControl/>
              <w:numPr>
                <w:ilvl w:val="0"/>
                <w:numId w:val="16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3 fartuch standard ( 1 </w:t>
            </w:r>
            <w:proofErr w:type="spellStart"/>
            <w:r w:rsidRPr="007109F0">
              <w:rPr>
                <w:rFonts w:ascii="Neo Sans Pro" w:hAnsi="Neo Sans Pro"/>
                <w:sz w:val="22"/>
                <w:szCs w:val="22"/>
              </w:rPr>
              <w:t>szt</w:t>
            </w:r>
            <w:proofErr w:type="spellEnd"/>
            <w:r w:rsidRPr="007109F0">
              <w:rPr>
                <w:rFonts w:ascii="Neo Sans Pro" w:hAnsi="Neo Sans Pro"/>
                <w:sz w:val="22"/>
                <w:szCs w:val="22"/>
              </w:rPr>
              <w:t xml:space="preserve"> M, 2 </w:t>
            </w:r>
            <w:proofErr w:type="spellStart"/>
            <w:r w:rsidRPr="007109F0">
              <w:rPr>
                <w:rFonts w:ascii="Neo Sans Pro" w:hAnsi="Neo Sans Pro"/>
                <w:sz w:val="22"/>
                <w:szCs w:val="22"/>
              </w:rPr>
              <w:t>szt</w:t>
            </w:r>
            <w:proofErr w:type="spellEnd"/>
            <w:r w:rsidRPr="007109F0">
              <w:rPr>
                <w:rFonts w:ascii="Neo Sans Pro" w:hAnsi="Neo Sans Pro"/>
                <w:sz w:val="22"/>
                <w:szCs w:val="22"/>
              </w:rPr>
              <w:t xml:space="preserve"> L  lub XL)</w:t>
            </w:r>
          </w:p>
          <w:p w14:paraId="246BDFA4" w14:textId="77777777" w:rsidR="0071020E" w:rsidRPr="007109F0" w:rsidRDefault="0071020E">
            <w:pPr>
              <w:pStyle w:val="Standard"/>
              <w:widowControl/>
              <w:numPr>
                <w:ilvl w:val="0"/>
                <w:numId w:val="16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1 fartuch wzmocniony rozmiar XXL</w:t>
            </w:r>
          </w:p>
          <w:p w14:paraId="596F5538" w14:textId="77777777" w:rsidR="0071020E" w:rsidRPr="007109F0" w:rsidRDefault="0071020E">
            <w:pPr>
              <w:pStyle w:val="Standard"/>
              <w:widowControl/>
              <w:numPr>
                <w:ilvl w:val="0"/>
                <w:numId w:val="16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1 serweta na stolik Mayo 78-80 cm x 142-145 cm</w:t>
            </w:r>
          </w:p>
          <w:p w14:paraId="1F25197E" w14:textId="77777777" w:rsidR="0071020E" w:rsidRPr="007109F0" w:rsidRDefault="0071020E">
            <w:pPr>
              <w:pStyle w:val="Standard"/>
              <w:widowControl/>
              <w:numPr>
                <w:ilvl w:val="0"/>
                <w:numId w:val="16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1 taśma samoprzylepna </w:t>
            </w:r>
          </w:p>
          <w:p w14:paraId="6D4FA993" w14:textId="77777777" w:rsidR="0071020E" w:rsidRPr="007109F0" w:rsidRDefault="0071020E">
            <w:pPr>
              <w:pStyle w:val="Standard"/>
              <w:widowControl/>
              <w:numPr>
                <w:ilvl w:val="0"/>
                <w:numId w:val="16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1 kieszeń samoprzylepna, foliowa, 1-komorowa</w:t>
            </w:r>
          </w:p>
          <w:p w14:paraId="24294C16" w14:textId="77777777" w:rsidR="0071020E" w:rsidRPr="007109F0" w:rsidRDefault="0071020E">
            <w:pPr>
              <w:pStyle w:val="Standard"/>
              <w:widowControl/>
              <w:numPr>
                <w:ilvl w:val="0"/>
                <w:numId w:val="16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Min. 2 samoprzylepne serwety operacyjne 70-75 cm x 85-90 cm</w:t>
            </w:r>
          </w:p>
          <w:p w14:paraId="5F58C02E" w14:textId="77777777" w:rsidR="0071020E" w:rsidRPr="007109F0" w:rsidRDefault="0071020E">
            <w:pPr>
              <w:pStyle w:val="Standard"/>
              <w:widowControl/>
              <w:numPr>
                <w:ilvl w:val="0"/>
                <w:numId w:val="16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1 samoprzylepna serweta operacyjna 170-175 cm x 180-185 cm z paskiem samoprzylepnym min. 70 cm</w:t>
            </w:r>
          </w:p>
          <w:p w14:paraId="6AD19CE5" w14:textId="77777777" w:rsidR="0071020E" w:rsidRPr="007109F0" w:rsidRDefault="0071020E">
            <w:pPr>
              <w:pStyle w:val="Standard"/>
              <w:widowControl/>
              <w:numPr>
                <w:ilvl w:val="0"/>
                <w:numId w:val="16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1 samoprzylepna serweta operacyjna 145-150 x 240-245cm z dzielonym paskiem samoprzylepnym.</w:t>
            </w:r>
          </w:p>
          <w:p w14:paraId="067CE485" w14:textId="77777777" w:rsidR="0071020E" w:rsidRPr="007109F0" w:rsidRDefault="0071020E" w:rsidP="007109F0">
            <w:pPr>
              <w:pStyle w:val="Standard"/>
              <w:widowControl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Obłożenie pacjenta wykonane z laminatu dwuwarstwowego włóknina polipropylenowa i folia polietylenowa.</w:t>
            </w:r>
          </w:p>
          <w:p w14:paraId="00578861" w14:textId="77777777" w:rsidR="0071020E" w:rsidRPr="007109F0" w:rsidRDefault="0071020E" w:rsidP="007109F0">
            <w:pPr>
              <w:pStyle w:val="Standard"/>
              <w:widowControl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Gramatura laminatu min. 57,4 g/m2, spływ cieczy min. 70%, absorpcja cieczy min. 200ml/m2.</w:t>
            </w:r>
          </w:p>
          <w:p w14:paraId="39179E59" w14:textId="77777777" w:rsidR="0071020E" w:rsidRPr="007109F0" w:rsidRDefault="0071020E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Materiał obłożenia bezwonny spełnia wymagania </w:t>
            </w:r>
            <w:r w:rsidRPr="007109F0">
              <w:rPr>
                <w:rFonts w:ascii="Neo Sans Pro" w:hAnsi="Neo Sans Pro"/>
                <w:sz w:val="22"/>
                <w:szCs w:val="22"/>
              </w:rPr>
              <w:lastRenderedPageBreak/>
              <w:t>wysokie normy PN EN 13795 lub równoważnej</w:t>
            </w:r>
          </w:p>
          <w:p w14:paraId="5A227D25" w14:textId="77777777" w:rsidR="0071020E" w:rsidRPr="007109F0" w:rsidRDefault="0071020E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Taśma mocująca w serwetach operacyjnych pokryta klejem </w:t>
            </w:r>
            <w:proofErr w:type="spellStart"/>
            <w:r w:rsidRPr="007109F0">
              <w:rPr>
                <w:rFonts w:ascii="Neo Sans Pro" w:hAnsi="Neo Sans Pro"/>
                <w:sz w:val="22"/>
                <w:szCs w:val="22"/>
              </w:rPr>
              <w:t>repozycjonowanym</w:t>
            </w:r>
            <w:proofErr w:type="spellEnd"/>
            <w:r w:rsidRPr="007109F0">
              <w:rPr>
                <w:rFonts w:ascii="Neo Sans Pro" w:hAnsi="Neo Sans Pro"/>
                <w:sz w:val="22"/>
                <w:szCs w:val="22"/>
              </w:rPr>
              <w:t xml:space="preserve"> (umożliwiającym swobodne odklejanie i przyklejanie bez ryzyka uszkodzenia materiału), szerokości min. 5 cm, wyposażona w marginesy ułatwiające odklejanie papieru zabezpieczającego. </w:t>
            </w:r>
            <w:r w:rsidRPr="007109F0">
              <w:rPr>
                <w:rFonts w:ascii="Neo Sans Pro" w:hAnsi="Neo Sans Pro"/>
                <w:sz w:val="22"/>
                <w:szCs w:val="22"/>
              </w:rPr>
              <w:br/>
              <w:t>Fartuch z włókniny polipropylenowej min. 35g/m2 z zakładanymi połami, zachowujący sterylny obszar na plecach. Wiązany na troki wewnętrzne oraz troki zewnętrzne z kartonikiem; z tyłu, w okolicach szyi, zapięcie na rzep. Oznakowanie rozmiaru w postaci naklejki umieszczonej na fartuchu, pozwalającej na identyfikację przed rozłożeniem.</w:t>
            </w:r>
          </w:p>
          <w:p w14:paraId="7827E13C" w14:textId="77777777" w:rsidR="0071020E" w:rsidRPr="007109F0" w:rsidRDefault="0071020E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Fartuch w rozmiarze XXL posiada dodatkowo wzmocnienia w części przedniej i na rękawach wykonane z włókniny polipropylenowej i folii polietylenowej.</w:t>
            </w:r>
          </w:p>
          <w:p w14:paraId="2CF8B11C" w14:textId="77777777" w:rsidR="0071020E" w:rsidRPr="007109F0" w:rsidRDefault="0071020E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Cały zestaw zawinięty w serwetę na stolik instrumentariuszki. Zestaw sterylny jednorazowego użytku.</w:t>
            </w:r>
          </w:p>
          <w:p w14:paraId="5BAF51D1" w14:textId="77777777" w:rsidR="0071020E" w:rsidRPr="007109F0" w:rsidRDefault="0071020E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Zestawy pakowane do transportu podwójnie w worek foliowy oraz karton zewnętrzny.</w:t>
            </w:r>
          </w:p>
          <w:p w14:paraId="6FE2A62D" w14:textId="77777777" w:rsidR="0071020E" w:rsidRPr="007109F0" w:rsidRDefault="0071020E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Zestaw ma posiadać min. 2 etykiety samoprzylepne zawierające nr katalogowy, LOT, datę ważności oraz dane adresowe producenta.</w:t>
            </w:r>
          </w:p>
          <w:p w14:paraId="650DF1B9" w14:textId="77777777" w:rsidR="0071020E" w:rsidRPr="007109F0" w:rsidRDefault="0071020E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Opakowanie jednostkowe zestawu torebka foliowo-papierowa z wyraźnie zaznaczonym kierunkiem otwierania.</w:t>
            </w:r>
          </w:p>
        </w:tc>
        <w:tc>
          <w:tcPr>
            <w:tcW w:w="2389" w:type="dxa"/>
          </w:tcPr>
          <w:p w14:paraId="62FF3D44" w14:textId="77777777" w:rsidR="0071020E" w:rsidRPr="007109F0" w:rsidRDefault="0071020E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74DE4B97" w14:textId="77777777" w:rsidR="0071020E" w:rsidRPr="007109F0" w:rsidRDefault="0071020E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0F06E3A8" w14:textId="77777777" w:rsidR="0071020E" w:rsidRPr="007109F0" w:rsidRDefault="0071020E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9 000 szt.</w:t>
            </w:r>
          </w:p>
        </w:tc>
        <w:tc>
          <w:tcPr>
            <w:tcW w:w="1458" w:type="dxa"/>
          </w:tcPr>
          <w:p w14:paraId="16586AFE" w14:textId="77777777" w:rsidR="0071020E" w:rsidRPr="007109F0" w:rsidRDefault="0071020E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590D4646" w14:textId="77777777" w:rsidR="0071020E" w:rsidRPr="007109F0" w:rsidRDefault="0071020E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690" w:type="dxa"/>
          </w:tcPr>
          <w:p w14:paraId="6D4DC784" w14:textId="77777777" w:rsidR="0071020E" w:rsidRPr="007109F0" w:rsidRDefault="0071020E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0643C9C6" w14:textId="77777777" w:rsidR="00713158" w:rsidRPr="00852DE0" w:rsidRDefault="00713158">
      <w:pPr>
        <w:pStyle w:val="Akapitzlist"/>
        <w:numPr>
          <w:ilvl w:val="0"/>
          <w:numId w:val="55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71A06407" w14:textId="77777777" w:rsidR="00713158" w:rsidRPr="00852DE0" w:rsidRDefault="00713158">
      <w:pPr>
        <w:pStyle w:val="Akapitzlist"/>
        <w:numPr>
          <w:ilvl w:val="0"/>
          <w:numId w:val="55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312A5C1A" w14:textId="77777777" w:rsidR="00713158" w:rsidRPr="00852DE0" w:rsidRDefault="00713158">
      <w:pPr>
        <w:pStyle w:val="Akapitzlist"/>
        <w:numPr>
          <w:ilvl w:val="0"/>
          <w:numId w:val="55"/>
        </w:numPr>
        <w:spacing w:after="0" w:line="240" w:lineRule="auto"/>
        <w:jc w:val="both"/>
        <w:rPr>
          <w:rFonts w:ascii="Neo Sans Pro" w:hAnsi="Neo Sans Pro" w:cs="Neo Sans Pro"/>
          <w:color w:val="000000"/>
          <w:sz w:val="20"/>
          <w:szCs w:val="20"/>
        </w:rPr>
      </w:pPr>
      <w:r w:rsidRPr="00852DE0">
        <w:rPr>
          <w:rFonts w:ascii="Neo Sans Pro" w:hAnsi="Neo Sans Pro" w:cs="Neo Sans Pro"/>
          <w:color w:val="000000"/>
          <w:sz w:val="20"/>
          <w:szCs w:val="20"/>
        </w:rPr>
        <w:t>Zamawiający wymaga, aby oferowany asortyment był wyrobem medycznym.</w:t>
      </w:r>
    </w:p>
    <w:p w14:paraId="411C1927" w14:textId="77777777" w:rsidR="00713158" w:rsidRDefault="00713158">
      <w:pPr>
        <w:numPr>
          <w:ilvl w:val="0"/>
          <w:numId w:val="55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6DFDC07C" w14:textId="77777777" w:rsidR="00713158" w:rsidRPr="003F6446" w:rsidRDefault="00713158" w:rsidP="00713158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3ACE54A7" w14:textId="77777777" w:rsidR="00713158" w:rsidRPr="003F6446" w:rsidRDefault="00713158" w:rsidP="0071315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18924B09" w14:textId="77777777" w:rsidR="00713158" w:rsidRPr="003F6446" w:rsidRDefault="00713158" w:rsidP="0071315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lastRenderedPageBreak/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3F554CDF" w14:textId="77777777" w:rsidR="00713158" w:rsidRDefault="00713158" w:rsidP="0071315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3D5A3D33" w14:textId="77777777" w:rsidR="007E1584" w:rsidRPr="00D34042" w:rsidRDefault="007E1584" w:rsidP="007E1584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  <w:t>…………………………………………</w:t>
      </w:r>
    </w:p>
    <w:p w14:paraId="49EAA15F" w14:textId="77777777" w:rsidR="007E1584" w:rsidRPr="00D34042" w:rsidRDefault="007E1584" w:rsidP="007E1584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p w14:paraId="493D9D2B" w14:textId="77777777" w:rsidR="00A90E28" w:rsidRDefault="00A90E28" w:rsidP="00891B41">
      <w:pPr>
        <w:rPr>
          <w:rFonts w:ascii="Neo Sans Pro" w:hAnsi="Neo Sans Pro" w:cs="Amiri Quran"/>
          <w:b/>
          <w:sz w:val="21"/>
          <w:szCs w:val="21"/>
        </w:rPr>
      </w:pPr>
    </w:p>
    <w:p w14:paraId="5BC3446D" w14:textId="5EF5CC22" w:rsidR="00A90E28" w:rsidRDefault="00A90E28" w:rsidP="00A90E28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 w:rsidR="00DE2962">
        <w:rPr>
          <w:rFonts w:ascii="Neo Sans Pro" w:hAnsi="Neo Sans Pro"/>
          <w:b/>
          <w:bCs/>
          <w:color w:val="000000"/>
          <w:sz w:val="20"/>
          <w:szCs w:val="20"/>
        </w:rPr>
        <w:t xml:space="preserve"> 1</w:t>
      </w:r>
      <w:r w:rsidR="00D5547F">
        <w:rPr>
          <w:rFonts w:ascii="Neo Sans Pro" w:hAnsi="Neo Sans Pro"/>
          <w:b/>
          <w:bCs/>
          <w:color w:val="000000"/>
          <w:sz w:val="20"/>
          <w:szCs w:val="20"/>
        </w:rPr>
        <w:t>0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6D24E036" w14:textId="77777777" w:rsidR="00A90E28" w:rsidRDefault="00A90E28" w:rsidP="00A90E28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</w:p>
    <w:p w14:paraId="3ABA76EC" w14:textId="77777777" w:rsidR="00A90E28" w:rsidRPr="00B42D9D" w:rsidRDefault="00A90E28" w:rsidP="00A90E28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1E710697" w14:textId="77777777" w:rsidR="00A90E28" w:rsidRDefault="00A90E28" w:rsidP="00A90E28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A90E28" w:rsidRPr="001A7732" w14:paraId="0A364A2A" w14:textId="77777777" w:rsidTr="005D2855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93F0" w14:textId="77777777" w:rsidR="00A90E28" w:rsidRPr="001A7732" w:rsidRDefault="00A90E28" w:rsidP="005D2855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A90E28" w:rsidRPr="001A7732" w14:paraId="733106B2" w14:textId="77777777" w:rsidTr="005D2855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D6FE" w14:textId="77777777" w:rsidR="00A90E28" w:rsidRPr="001A7732" w:rsidRDefault="00A90E28" w:rsidP="005D2855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108FAEC9" w14:textId="77777777" w:rsidR="00A90E28" w:rsidRPr="001A7732" w:rsidRDefault="00A90E28" w:rsidP="005D2855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3ADAC4EA" w14:textId="77777777" w:rsidR="00A90E28" w:rsidRDefault="00A90E28" w:rsidP="00891B41">
      <w:pPr>
        <w:rPr>
          <w:rFonts w:ascii="Neo Sans Pro" w:hAnsi="Neo Sans Pro" w:cs="Amiri Quran"/>
          <w:b/>
          <w:sz w:val="21"/>
          <w:szCs w:val="21"/>
        </w:rPr>
      </w:pPr>
    </w:p>
    <w:p w14:paraId="75C10E5C" w14:textId="77777777" w:rsidR="00891B41" w:rsidRPr="001F4139" w:rsidRDefault="00891B41" w:rsidP="00891B41">
      <w:pPr>
        <w:rPr>
          <w:rFonts w:ascii="Neo Sans Pro" w:hAnsi="Neo Sans Pro"/>
          <w:b/>
          <w:bCs/>
          <w:sz w:val="21"/>
          <w:szCs w:val="21"/>
        </w:rPr>
      </w:pPr>
      <w:r w:rsidRPr="001F4139">
        <w:rPr>
          <w:rFonts w:ascii="Neo Sans Pro" w:hAnsi="Neo Sans Pro" w:cs="Amiri Quran"/>
          <w:b/>
          <w:sz w:val="21"/>
          <w:szCs w:val="21"/>
        </w:rPr>
        <w:t>Część nr 5 - ZESTAW UNIWERSALNY WZMOCNIONY Z FARTUCHAMI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6549"/>
        <w:gridCol w:w="1493"/>
        <w:gridCol w:w="1271"/>
        <w:gridCol w:w="1458"/>
        <w:gridCol w:w="1271"/>
        <w:gridCol w:w="1691"/>
      </w:tblGrid>
      <w:tr w:rsidR="00B21D19" w:rsidRPr="001F4139" w14:paraId="6409DDE3" w14:textId="77777777" w:rsidTr="007109F0">
        <w:tc>
          <w:tcPr>
            <w:tcW w:w="550" w:type="dxa"/>
          </w:tcPr>
          <w:p w14:paraId="0A50D8F6" w14:textId="77777777" w:rsidR="00B21D19" w:rsidRPr="007109F0" w:rsidRDefault="00B21D19" w:rsidP="007109F0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6549" w:type="dxa"/>
          </w:tcPr>
          <w:p w14:paraId="5A9FFA75" w14:textId="77777777" w:rsidR="00B21D19" w:rsidRPr="007109F0" w:rsidRDefault="00B21D19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493" w:type="dxa"/>
          </w:tcPr>
          <w:p w14:paraId="465830F9" w14:textId="77777777" w:rsidR="00B21D19" w:rsidRPr="007109F0" w:rsidRDefault="00B21D19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Parametry oferowane (należy podać parametry techniczne oferowanego </w:t>
            </w:r>
            <w:r w:rsidR="008A7D01"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towaru</w:t>
            </w: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71" w:type="dxa"/>
          </w:tcPr>
          <w:p w14:paraId="405B8B76" w14:textId="77777777" w:rsidR="00B21D19" w:rsidRPr="007109F0" w:rsidRDefault="00B21D19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ILOŚĆ NA OKRES 24 MIESIĘCY</w:t>
            </w:r>
          </w:p>
        </w:tc>
        <w:tc>
          <w:tcPr>
            <w:tcW w:w="1458" w:type="dxa"/>
          </w:tcPr>
          <w:p w14:paraId="130200E4" w14:textId="77777777" w:rsidR="00B21D19" w:rsidRPr="007109F0" w:rsidRDefault="00B21D19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Cena jednostkowa netto za 1 sztukę w PLN</w:t>
            </w:r>
          </w:p>
        </w:tc>
        <w:tc>
          <w:tcPr>
            <w:tcW w:w="1271" w:type="dxa"/>
          </w:tcPr>
          <w:p w14:paraId="4EE8E832" w14:textId="77777777" w:rsidR="00B21D19" w:rsidRPr="007109F0" w:rsidRDefault="00B21D19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Stawka podatku VAT w %</w:t>
            </w:r>
          </w:p>
        </w:tc>
        <w:tc>
          <w:tcPr>
            <w:tcW w:w="1691" w:type="dxa"/>
          </w:tcPr>
          <w:p w14:paraId="582096F0" w14:textId="77777777" w:rsidR="00B21D19" w:rsidRPr="007109F0" w:rsidRDefault="00B21D19" w:rsidP="00B21D19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Wartość oferowana brutto w PLN</w:t>
            </w:r>
          </w:p>
          <w:p w14:paraId="754B47AE" w14:textId="77777777" w:rsidR="00B21D19" w:rsidRPr="007109F0" w:rsidRDefault="00B21D19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C03D07" w:rsidRPr="001F4139" w14:paraId="2A38CC81" w14:textId="77777777" w:rsidTr="007109F0">
        <w:tc>
          <w:tcPr>
            <w:tcW w:w="550" w:type="dxa"/>
          </w:tcPr>
          <w:p w14:paraId="69923B15" w14:textId="77777777" w:rsidR="00C03D07" w:rsidRPr="007109F0" w:rsidRDefault="00C03D07" w:rsidP="00C03D07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549" w:type="dxa"/>
          </w:tcPr>
          <w:p w14:paraId="29F18ADE" w14:textId="77777777" w:rsidR="00C03D07" w:rsidRPr="007109F0" w:rsidRDefault="00C03D07" w:rsidP="00C03D07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93" w:type="dxa"/>
          </w:tcPr>
          <w:p w14:paraId="32693241" w14:textId="77777777" w:rsidR="00C03D07" w:rsidRPr="007109F0" w:rsidRDefault="00C03D07" w:rsidP="00C03D07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1" w:type="dxa"/>
          </w:tcPr>
          <w:p w14:paraId="08B9A5A8" w14:textId="77777777" w:rsidR="00C03D07" w:rsidRPr="007109F0" w:rsidRDefault="00C03D07" w:rsidP="00C03D07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8" w:type="dxa"/>
          </w:tcPr>
          <w:p w14:paraId="5514E0CB" w14:textId="77777777" w:rsidR="00C03D07" w:rsidRPr="007109F0" w:rsidRDefault="00C03D07" w:rsidP="00C03D07">
            <w:pPr>
              <w:jc w:val="center"/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1" w:type="dxa"/>
          </w:tcPr>
          <w:p w14:paraId="1D009F85" w14:textId="77777777" w:rsidR="00C03D07" w:rsidRPr="007109F0" w:rsidRDefault="00C03D07" w:rsidP="00C03D07">
            <w:pPr>
              <w:jc w:val="center"/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91" w:type="dxa"/>
          </w:tcPr>
          <w:p w14:paraId="3BF467A4" w14:textId="77777777" w:rsidR="00C03D07" w:rsidRPr="007109F0" w:rsidRDefault="00C03D07" w:rsidP="00C03D07">
            <w:pPr>
              <w:jc w:val="center"/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</w:tr>
      <w:tr w:rsidR="00B21D19" w:rsidRPr="001F4139" w14:paraId="2FC6CBB5" w14:textId="77777777" w:rsidTr="007109F0">
        <w:tc>
          <w:tcPr>
            <w:tcW w:w="550" w:type="dxa"/>
          </w:tcPr>
          <w:p w14:paraId="600A471B" w14:textId="77777777" w:rsidR="00B21D19" w:rsidRPr="007109F0" w:rsidRDefault="00B21D19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6549" w:type="dxa"/>
          </w:tcPr>
          <w:p w14:paraId="0556B346" w14:textId="77777777" w:rsidR="00B21D19" w:rsidRPr="007109F0" w:rsidRDefault="00B21D19" w:rsidP="007109F0">
            <w:pPr>
              <w:pStyle w:val="Standard"/>
              <w:widowControl/>
              <w:jc w:val="both"/>
              <w:rPr>
                <w:rFonts w:ascii="Neo Sans Pro" w:hAnsi="Neo Sans Pro"/>
                <w:b/>
                <w:bCs/>
                <w:sz w:val="22"/>
                <w:szCs w:val="22"/>
              </w:rPr>
            </w:pPr>
            <w:r w:rsidRPr="007109F0">
              <w:rPr>
                <w:rFonts w:ascii="Neo Sans Pro" w:hAnsi="Neo Sans Pro"/>
                <w:b/>
                <w:bCs/>
                <w:sz w:val="22"/>
                <w:szCs w:val="22"/>
              </w:rPr>
              <w:t xml:space="preserve">Zestawu uniwersalny wzmocniony z fartuchami                 </w:t>
            </w:r>
          </w:p>
          <w:p w14:paraId="6A283D73" w14:textId="77777777" w:rsidR="00B21D19" w:rsidRPr="007109F0" w:rsidRDefault="00B21D19" w:rsidP="007109F0">
            <w:pPr>
              <w:pStyle w:val="Standard"/>
              <w:widowControl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Skład zestawu:</w:t>
            </w:r>
          </w:p>
          <w:p w14:paraId="24CA4763" w14:textId="77777777" w:rsidR="00B21D19" w:rsidRPr="007109F0" w:rsidRDefault="00B21D19">
            <w:pPr>
              <w:pStyle w:val="Standard"/>
              <w:widowControl/>
              <w:numPr>
                <w:ilvl w:val="0"/>
                <w:numId w:val="17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1 serweta na stolik instrumentariuszki 150-160 cm x 190-200 cm</w:t>
            </w:r>
          </w:p>
          <w:p w14:paraId="7F2155F0" w14:textId="77777777" w:rsidR="00B21D19" w:rsidRPr="007109F0" w:rsidRDefault="00B21D19">
            <w:pPr>
              <w:pStyle w:val="Standard"/>
              <w:widowControl/>
              <w:numPr>
                <w:ilvl w:val="0"/>
                <w:numId w:val="17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Min. 3 ręczniki</w:t>
            </w:r>
          </w:p>
          <w:p w14:paraId="3CEAC223" w14:textId="77777777" w:rsidR="00B21D19" w:rsidRPr="007109F0" w:rsidRDefault="00B21D19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Neo Sans Pro" w:eastAsia="SimSun" w:hAnsi="Neo Sans Pro"/>
                <w:kern w:val="3"/>
                <w:lang w:eastAsia="zh-CN" w:bidi="hi-IN"/>
              </w:rPr>
            </w:pPr>
            <w:r w:rsidRPr="007109F0">
              <w:rPr>
                <w:rFonts w:ascii="Neo Sans Pro" w:hAnsi="Neo Sans Pro"/>
              </w:rPr>
              <w:t xml:space="preserve">3 fartuch chirurgiczny Standard </w:t>
            </w:r>
            <w:r w:rsidRPr="007109F0">
              <w:rPr>
                <w:rFonts w:ascii="Neo Sans Pro" w:eastAsia="SimSun" w:hAnsi="Neo Sans Pro"/>
                <w:kern w:val="3"/>
                <w:lang w:eastAsia="zh-CN" w:bidi="hi-IN"/>
              </w:rPr>
              <w:t xml:space="preserve">( 1 </w:t>
            </w:r>
            <w:proofErr w:type="spellStart"/>
            <w:r w:rsidRPr="007109F0">
              <w:rPr>
                <w:rFonts w:ascii="Neo Sans Pro" w:eastAsia="SimSun" w:hAnsi="Neo Sans Pro"/>
                <w:kern w:val="3"/>
                <w:lang w:eastAsia="zh-CN" w:bidi="hi-IN"/>
              </w:rPr>
              <w:t>szt</w:t>
            </w:r>
            <w:proofErr w:type="spellEnd"/>
            <w:r w:rsidRPr="007109F0">
              <w:rPr>
                <w:rFonts w:ascii="Neo Sans Pro" w:eastAsia="SimSun" w:hAnsi="Neo Sans Pro"/>
                <w:kern w:val="3"/>
                <w:lang w:eastAsia="zh-CN" w:bidi="hi-IN"/>
              </w:rPr>
              <w:t xml:space="preserve"> M, 2 </w:t>
            </w:r>
            <w:proofErr w:type="spellStart"/>
            <w:r w:rsidRPr="007109F0">
              <w:rPr>
                <w:rFonts w:ascii="Neo Sans Pro" w:eastAsia="SimSun" w:hAnsi="Neo Sans Pro"/>
                <w:kern w:val="3"/>
                <w:lang w:eastAsia="zh-CN" w:bidi="hi-IN"/>
              </w:rPr>
              <w:t>szt</w:t>
            </w:r>
            <w:proofErr w:type="spellEnd"/>
            <w:r w:rsidRPr="007109F0">
              <w:rPr>
                <w:rFonts w:ascii="Neo Sans Pro" w:eastAsia="SimSun" w:hAnsi="Neo Sans Pro"/>
                <w:kern w:val="3"/>
                <w:lang w:eastAsia="zh-CN" w:bidi="hi-IN"/>
              </w:rPr>
              <w:t xml:space="preserve"> L  lub XL)</w:t>
            </w:r>
          </w:p>
          <w:p w14:paraId="15268C90" w14:textId="77777777" w:rsidR="00B21D19" w:rsidRPr="007109F0" w:rsidRDefault="00B21D19">
            <w:pPr>
              <w:pStyle w:val="Standard"/>
              <w:widowControl/>
              <w:numPr>
                <w:ilvl w:val="0"/>
                <w:numId w:val="17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1 fartuch chirurgiczny Special XL lub XXL </w:t>
            </w:r>
          </w:p>
          <w:p w14:paraId="02EB2D9C" w14:textId="77777777" w:rsidR="00B21D19" w:rsidRPr="007109F0" w:rsidRDefault="00B21D19">
            <w:pPr>
              <w:pStyle w:val="Standard"/>
              <w:widowControl/>
              <w:numPr>
                <w:ilvl w:val="0"/>
                <w:numId w:val="17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1 serweta na stolik Mayo 78- 80 cm x 142- 145 cm</w:t>
            </w:r>
          </w:p>
          <w:p w14:paraId="13415D1E" w14:textId="77777777" w:rsidR="00B21D19" w:rsidRPr="007109F0" w:rsidRDefault="00B21D19">
            <w:pPr>
              <w:pStyle w:val="Standard"/>
              <w:widowControl/>
              <w:numPr>
                <w:ilvl w:val="0"/>
                <w:numId w:val="17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1 taśma samoprzylepna </w:t>
            </w:r>
          </w:p>
          <w:p w14:paraId="4D9DF827" w14:textId="77777777" w:rsidR="00B21D19" w:rsidRPr="007109F0" w:rsidRDefault="00B21D19">
            <w:pPr>
              <w:pStyle w:val="Standard"/>
              <w:widowControl/>
              <w:numPr>
                <w:ilvl w:val="0"/>
                <w:numId w:val="17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Min. 2 samoprzylepne serwety operacyjne wzmocnione 70-75 cm x 85-90 cm</w:t>
            </w:r>
          </w:p>
          <w:p w14:paraId="4045E01C" w14:textId="77777777" w:rsidR="00B21D19" w:rsidRPr="007109F0" w:rsidRDefault="00B21D19">
            <w:pPr>
              <w:pStyle w:val="Standard"/>
              <w:widowControl/>
              <w:numPr>
                <w:ilvl w:val="0"/>
                <w:numId w:val="17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lastRenderedPageBreak/>
              <w:t>1 samoprzylepna serweta operacyjna wzmocniona 170-175 cm x 180-185 cm z paskiem samoprzylepnym min. 70 cm</w:t>
            </w:r>
          </w:p>
          <w:p w14:paraId="53B37A3F" w14:textId="77777777" w:rsidR="00B21D19" w:rsidRPr="007109F0" w:rsidRDefault="00B21D19">
            <w:pPr>
              <w:pStyle w:val="Standard"/>
              <w:widowControl/>
              <w:numPr>
                <w:ilvl w:val="0"/>
                <w:numId w:val="17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1 samoprzylepna serweta operacyjna wzmocniona 145-150x245-250cm z paskami samoprzylepnymi.</w:t>
            </w:r>
          </w:p>
          <w:p w14:paraId="2765A831" w14:textId="77777777" w:rsidR="00B21D19" w:rsidRPr="007109F0" w:rsidRDefault="00B21D19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 Obłożenie pacjenta wykonane z laminatu dwuwarstwowego: włóknina polipropylenowa i folia polietylenowa.</w:t>
            </w:r>
          </w:p>
          <w:p w14:paraId="01F22976" w14:textId="77777777" w:rsidR="00B21D19" w:rsidRPr="007109F0" w:rsidRDefault="00B21D19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Gramatura laminatu podstawowego min. 57,4 g/m2.</w:t>
            </w:r>
          </w:p>
          <w:p w14:paraId="422D362F" w14:textId="77777777" w:rsidR="00B21D19" w:rsidRPr="007109F0" w:rsidRDefault="00B21D19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Wokół pola operacyjnego polipropylenowa łata chłonna o wymiarach min. 20x50cm.</w:t>
            </w:r>
          </w:p>
          <w:p w14:paraId="5B848A42" w14:textId="77777777" w:rsidR="00B21D19" w:rsidRPr="007109F0" w:rsidRDefault="00B21D19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Całkowita gramatura laminatu podstawowego i łaty chłonnej min. 109,0 g/m2.</w:t>
            </w:r>
          </w:p>
          <w:p w14:paraId="06B8E703" w14:textId="77777777" w:rsidR="00B21D19" w:rsidRPr="007109F0" w:rsidRDefault="00B21D19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Serwety z oznaczeniami kierunku rozkładania w postaci piktogramów.</w:t>
            </w:r>
          </w:p>
          <w:p w14:paraId="7E831A2E" w14:textId="77777777" w:rsidR="00B21D19" w:rsidRPr="007109F0" w:rsidRDefault="00B21D19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b/>
                <w:bCs/>
                <w:sz w:val="22"/>
                <w:szCs w:val="22"/>
              </w:rPr>
              <w:t>Fartuch Standard</w:t>
            </w:r>
            <w:r w:rsidRPr="007109F0">
              <w:rPr>
                <w:rFonts w:ascii="Neo Sans Pro" w:hAnsi="Neo Sans Pro"/>
                <w:sz w:val="22"/>
                <w:szCs w:val="22"/>
              </w:rPr>
              <w:t xml:space="preserve"> - z włókniny polipropylenowej min. 35g/m2 z zakładanymi połami, zachowujący sterylny obszar na plecach. Wiązany na troki wewnętrzne oraz troki zewnętrzne z kartonikiem; z tyłu, w okolicach szyi, zapięcie na rzep. Oznakowanie rozmiaru w postaci naklejki umieszczonej na fartuchu, pozwalającej na identyfikację przed rozłożeniem.</w:t>
            </w:r>
          </w:p>
          <w:p w14:paraId="06904A7B" w14:textId="77777777" w:rsidR="00B21D19" w:rsidRPr="007109F0" w:rsidRDefault="00B21D19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b/>
                <w:bCs/>
                <w:sz w:val="22"/>
                <w:szCs w:val="22"/>
              </w:rPr>
              <w:t xml:space="preserve">Fartuch </w:t>
            </w:r>
            <w:proofErr w:type="spellStart"/>
            <w:r w:rsidRPr="007109F0">
              <w:rPr>
                <w:rFonts w:ascii="Neo Sans Pro" w:hAnsi="Neo Sans Pro"/>
                <w:b/>
                <w:bCs/>
                <w:sz w:val="22"/>
                <w:szCs w:val="22"/>
              </w:rPr>
              <w:t>Specjal</w:t>
            </w:r>
            <w:proofErr w:type="spellEnd"/>
            <w:r w:rsidRPr="007109F0">
              <w:rPr>
                <w:rFonts w:ascii="Neo Sans Pro" w:hAnsi="Neo Sans Pro"/>
                <w:sz w:val="22"/>
                <w:szCs w:val="22"/>
              </w:rPr>
              <w:t xml:space="preserve"> - Fartuch z włókniny polipropylenowej min. 35g/m2 z zakładanymi połami, zachowujący sterylny obszar na plecach. Wiązany na troki wewnętrzne oraz troki zewnętrzne z kartonikiem; z tyłu, w okolicach szyi, zapięcie na rzep. Oznakowanie rozmiaru w postaci naklejki umieszczonej na fartuchu, pozwalającej na identyfikację przed rozłożeniem.</w:t>
            </w:r>
          </w:p>
          <w:p w14:paraId="6885F638" w14:textId="77777777" w:rsidR="00B21D19" w:rsidRPr="007109F0" w:rsidRDefault="00B21D19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posiada dodatkowo wzmocnienia w części przedniej i na rękawach wykonane z włókniny polipropylenowej i folii polietylenowej.</w:t>
            </w:r>
          </w:p>
          <w:p w14:paraId="7643C29E" w14:textId="77777777" w:rsidR="00B21D19" w:rsidRPr="007109F0" w:rsidRDefault="00B21D19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Taśma mocująca w serwetach operacyjnych pokryta klejem hipoalergicznym </w:t>
            </w:r>
            <w:proofErr w:type="spellStart"/>
            <w:r w:rsidRPr="007109F0">
              <w:rPr>
                <w:rFonts w:ascii="Neo Sans Pro" w:hAnsi="Neo Sans Pro"/>
                <w:sz w:val="22"/>
                <w:szCs w:val="22"/>
              </w:rPr>
              <w:t>repozycjonowalnym</w:t>
            </w:r>
            <w:proofErr w:type="spellEnd"/>
            <w:r w:rsidRPr="007109F0">
              <w:rPr>
                <w:rFonts w:ascii="Neo Sans Pro" w:hAnsi="Neo Sans Pro"/>
                <w:sz w:val="22"/>
                <w:szCs w:val="22"/>
              </w:rPr>
              <w:t xml:space="preserve"> (umożliwiającym swobodne odklejanie i przyklejanie bez ryzyka uszkodzenia materiału), szerokości  min. 5 cm, wyposażona w marginesy ułatwiające odklejanie papieru zabezpieczającego.</w:t>
            </w:r>
          </w:p>
          <w:p w14:paraId="208E2667" w14:textId="77777777" w:rsidR="00B21D19" w:rsidRPr="007109F0" w:rsidRDefault="00B21D19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Cały zestaw zawinięty w serwetę na stolik instrumentariuszki.</w:t>
            </w:r>
          </w:p>
          <w:p w14:paraId="086412C4" w14:textId="77777777" w:rsidR="00B21D19" w:rsidRPr="007109F0" w:rsidRDefault="00B21D19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Materiał obłożenia bezwonny spełnia wymagania wysokie normy </w:t>
            </w:r>
            <w:r w:rsidRPr="007109F0">
              <w:rPr>
                <w:rFonts w:ascii="Neo Sans Pro" w:hAnsi="Neo Sans Pro"/>
                <w:sz w:val="22"/>
                <w:szCs w:val="22"/>
              </w:rPr>
              <w:lastRenderedPageBreak/>
              <w:t>PN EN 13795 lub równoważnej</w:t>
            </w:r>
          </w:p>
          <w:p w14:paraId="02309869" w14:textId="77777777" w:rsidR="00B21D19" w:rsidRPr="007109F0" w:rsidRDefault="00B21D19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Zestaw posiada min. 2 etykiety samoprzylepne zawierające nr katalogowy, LOT, datę ważności oraz dane adresowe producenta.</w:t>
            </w:r>
          </w:p>
          <w:p w14:paraId="1D53B842" w14:textId="77777777" w:rsidR="00B21D19" w:rsidRPr="007109F0" w:rsidRDefault="00B21D19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Na opakowaniu wyraźnie zaznaczony kierunek otwierania.</w:t>
            </w:r>
          </w:p>
          <w:p w14:paraId="2FD073BA" w14:textId="77777777" w:rsidR="00B21D19" w:rsidRPr="007109F0" w:rsidRDefault="00B21D19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Zestaw sterylny jednorazowego użytku.</w:t>
            </w:r>
          </w:p>
          <w:p w14:paraId="6AF47671" w14:textId="77777777" w:rsidR="00B21D19" w:rsidRPr="007109F0" w:rsidRDefault="00B21D19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Zestawy pakowane do transportu podwójnie w worek foliowy oraz karton zewnętrzny.</w:t>
            </w:r>
          </w:p>
        </w:tc>
        <w:tc>
          <w:tcPr>
            <w:tcW w:w="1493" w:type="dxa"/>
          </w:tcPr>
          <w:p w14:paraId="3F70BF04" w14:textId="77777777" w:rsidR="00B21D19" w:rsidRPr="007109F0" w:rsidRDefault="00B21D19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635CE0EE" w14:textId="77777777" w:rsidR="00B21D19" w:rsidRPr="007109F0" w:rsidRDefault="00B21D19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7D2DFA8D" w14:textId="77777777" w:rsidR="00B21D19" w:rsidRPr="007109F0" w:rsidRDefault="00B21D19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67F1E93C" w14:textId="77777777" w:rsidR="00B21D19" w:rsidRPr="007109F0" w:rsidRDefault="00B21D19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  <w:r w:rsidR="00E81DC4" w:rsidRPr="007109F0">
              <w:rPr>
                <w:rFonts w:ascii="Neo Sans Pro" w:hAnsi="Neo Sans Pro"/>
                <w:b/>
              </w:rPr>
              <w:t> </w:t>
            </w:r>
            <w:r w:rsidRPr="007109F0">
              <w:rPr>
                <w:rFonts w:ascii="Neo Sans Pro" w:hAnsi="Neo Sans Pro"/>
                <w:b/>
              </w:rPr>
              <w:t>000</w:t>
            </w:r>
            <w:r w:rsidR="00E81DC4" w:rsidRPr="007109F0">
              <w:rPr>
                <w:rFonts w:ascii="Neo Sans Pro" w:hAnsi="Neo Sans Pro"/>
                <w:b/>
              </w:rPr>
              <w:t xml:space="preserve"> szt.</w:t>
            </w:r>
          </w:p>
        </w:tc>
        <w:tc>
          <w:tcPr>
            <w:tcW w:w="1458" w:type="dxa"/>
          </w:tcPr>
          <w:p w14:paraId="468D7FEF" w14:textId="77777777" w:rsidR="00B21D19" w:rsidRPr="007109F0" w:rsidRDefault="00B21D19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3D71C532" w14:textId="77777777" w:rsidR="00B21D19" w:rsidRPr="007109F0" w:rsidRDefault="00B21D19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691" w:type="dxa"/>
          </w:tcPr>
          <w:p w14:paraId="50A6F30B" w14:textId="77777777" w:rsidR="00B21D19" w:rsidRPr="007109F0" w:rsidRDefault="00B21D19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7881A901" w14:textId="77777777" w:rsidR="002D2B9E" w:rsidRPr="00852DE0" w:rsidRDefault="002D2B9E">
      <w:pPr>
        <w:pStyle w:val="Akapitzlist"/>
        <w:numPr>
          <w:ilvl w:val="0"/>
          <w:numId w:val="56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lastRenderedPageBreak/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213D8BCB" w14:textId="77777777" w:rsidR="002D2B9E" w:rsidRPr="00852DE0" w:rsidRDefault="002D2B9E">
      <w:pPr>
        <w:pStyle w:val="Akapitzlist"/>
        <w:numPr>
          <w:ilvl w:val="0"/>
          <w:numId w:val="56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5128AB1C" w14:textId="77777777" w:rsidR="002D2B9E" w:rsidRPr="00852DE0" w:rsidRDefault="002D2B9E">
      <w:pPr>
        <w:pStyle w:val="Akapitzlist"/>
        <w:numPr>
          <w:ilvl w:val="0"/>
          <w:numId w:val="56"/>
        </w:numPr>
        <w:spacing w:after="0" w:line="240" w:lineRule="auto"/>
        <w:jc w:val="both"/>
        <w:rPr>
          <w:rFonts w:ascii="Neo Sans Pro" w:hAnsi="Neo Sans Pro" w:cs="Neo Sans Pro"/>
          <w:color w:val="000000"/>
          <w:sz w:val="20"/>
          <w:szCs w:val="20"/>
        </w:rPr>
      </w:pPr>
      <w:r w:rsidRPr="00852DE0">
        <w:rPr>
          <w:rFonts w:ascii="Neo Sans Pro" w:hAnsi="Neo Sans Pro" w:cs="Neo Sans Pro"/>
          <w:color w:val="000000"/>
          <w:sz w:val="20"/>
          <w:szCs w:val="20"/>
        </w:rPr>
        <w:t>Zamawiający wymaga, aby oferowany asortyment był wyrobem medycznym.</w:t>
      </w:r>
    </w:p>
    <w:p w14:paraId="20392C23" w14:textId="77777777" w:rsidR="002D2B9E" w:rsidRDefault="002D2B9E">
      <w:pPr>
        <w:numPr>
          <w:ilvl w:val="0"/>
          <w:numId w:val="56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4C5F01D2" w14:textId="77777777" w:rsidR="002D2B9E" w:rsidRPr="003F6446" w:rsidRDefault="002D2B9E" w:rsidP="002D2B9E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73D5BD96" w14:textId="77777777" w:rsidR="002D2B9E" w:rsidRPr="003F6446" w:rsidRDefault="002D2B9E" w:rsidP="002D2B9E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69D71DB3" w14:textId="77777777" w:rsidR="002D2B9E" w:rsidRPr="003F6446" w:rsidRDefault="002D2B9E" w:rsidP="002D2B9E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7C9B3FC1" w14:textId="77777777" w:rsidR="002D2B9E" w:rsidRDefault="002D2B9E" w:rsidP="002D2B9E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6AE9C63F" w14:textId="007743CC" w:rsidR="007E1584" w:rsidRPr="00D34042" w:rsidRDefault="007E1584" w:rsidP="007E1584">
      <w:pPr>
        <w:jc w:val="both"/>
        <w:rPr>
          <w:rFonts w:ascii="Neo Sans Pro" w:hAnsi="Neo Sans Pro" w:cs="Arial"/>
          <w:color w:val="000000"/>
          <w:sz w:val="20"/>
          <w:szCs w:val="20"/>
        </w:rPr>
      </w:pPr>
    </w:p>
    <w:p w14:paraId="256757E6" w14:textId="77777777" w:rsidR="007E1584" w:rsidRPr="00D34042" w:rsidRDefault="007E1584" w:rsidP="007E1584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  <w:t>…………………………………………</w:t>
      </w:r>
    </w:p>
    <w:p w14:paraId="08A3D385" w14:textId="77777777" w:rsidR="007E1584" w:rsidRPr="00D34042" w:rsidRDefault="007E1584" w:rsidP="007E1584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p w14:paraId="0FF65B4D" w14:textId="5693EEA9" w:rsidR="002723FC" w:rsidRDefault="002723FC" w:rsidP="002723FC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1</w:t>
      </w:r>
      <w:r w:rsidR="00D5547F">
        <w:rPr>
          <w:rFonts w:ascii="Neo Sans Pro" w:hAnsi="Neo Sans Pro"/>
          <w:b/>
          <w:bCs/>
          <w:color w:val="000000"/>
          <w:sz w:val="20"/>
          <w:szCs w:val="20"/>
        </w:rPr>
        <w:t>1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79196579" w14:textId="77777777" w:rsidR="002723FC" w:rsidRPr="00B42D9D" w:rsidRDefault="002723FC" w:rsidP="002723FC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5E56BE41" w14:textId="77777777" w:rsidR="002723FC" w:rsidRDefault="002723FC" w:rsidP="002723FC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2723FC" w:rsidRPr="001A7732" w14:paraId="2BBF3592" w14:textId="77777777" w:rsidTr="004F3503">
        <w:trPr>
          <w:trHeight w:val="214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DA1A6" w14:textId="77777777" w:rsidR="002723FC" w:rsidRPr="001A7732" w:rsidRDefault="002723FC" w:rsidP="005D2855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2723FC" w:rsidRPr="001A7732" w14:paraId="2C817A39" w14:textId="77777777" w:rsidTr="005D2855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FAD4" w14:textId="77777777" w:rsidR="002723FC" w:rsidRPr="001A7732" w:rsidRDefault="002723FC" w:rsidP="004F3503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</w:tc>
      </w:tr>
    </w:tbl>
    <w:p w14:paraId="7E3AA310" w14:textId="77777777" w:rsidR="00891B41" w:rsidRPr="001F4139" w:rsidRDefault="00891B41" w:rsidP="00891B41">
      <w:pPr>
        <w:rPr>
          <w:rFonts w:ascii="Neo Sans Pro" w:hAnsi="Neo Sans Pro"/>
          <w:b/>
          <w:bCs/>
          <w:sz w:val="20"/>
          <w:szCs w:val="20"/>
        </w:rPr>
      </w:pPr>
      <w:r w:rsidRPr="001F4139">
        <w:rPr>
          <w:rFonts w:ascii="Neo Sans Pro" w:hAnsi="Neo Sans Pro"/>
          <w:b/>
          <w:bCs/>
          <w:sz w:val="20"/>
          <w:szCs w:val="20"/>
        </w:rPr>
        <w:t>Część nr 6 - ZESTAW DO WKŁUCIA LĘDŹWIOWEGO STERYLNY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5362"/>
        <w:gridCol w:w="1965"/>
        <w:gridCol w:w="1271"/>
        <w:gridCol w:w="1458"/>
        <w:gridCol w:w="1229"/>
        <w:gridCol w:w="2159"/>
      </w:tblGrid>
      <w:tr w:rsidR="002723FC" w:rsidRPr="001F4139" w14:paraId="335AAF2B" w14:textId="77777777" w:rsidTr="007109F0">
        <w:tc>
          <w:tcPr>
            <w:tcW w:w="550" w:type="dxa"/>
          </w:tcPr>
          <w:p w14:paraId="2A8E8C28" w14:textId="77777777" w:rsidR="002723FC" w:rsidRPr="007109F0" w:rsidRDefault="002723FC" w:rsidP="007109F0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5512" w:type="dxa"/>
          </w:tcPr>
          <w:p w14:paraId="39A3B160" w14:textId="77777777" w:rsidR="002723FC" w:rsidRPr="007109F0" w:rsidRDefault="002723FC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988" w:type="dxa"/>
          </w:tcPr>
          <w:p w14:paraId="57D8775B" w14:textId="77777777" w:rsidR="002723FC" w:rsidRPr="007109F0" w:rsidRDefault="002723FC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Parametry oferowane (należy podać parametry techniczne oferowanego towaru)</w:t>
            </w:r>
          </w:p>
        </w:tc>
        <w:tc>
          <w:tcPr>
            <w:tcW w:w="1271" w:type="dxa"/>
          </w:tcPr>
          <w:p w14:paraId="2667C2D7" w14:textId="77777777" w:rsidR="002723FC" w:rsidRPr="007109F0" w:rsidRDefault="002723FC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ILOŚĆ NA OKRES 24 MIESIĘCY</w:t>
            </w:r>
          </w:p>
        </w:tc>
        <w:tc>
          <w:tcPr>
            <w:tcW w:w="1458" w:type="dxa"/>
          </w:tcPr>
          <w:p w14:paraId="75AA7158" w14:textId="77777777" w:rsidR="002723FC" w:rsidRPr="007109F0" w:rsidRDefault="002723FC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Cena jednostkowa netto za 1 sztukę w PLN</w:t>
            </w:r>
          </w:p>
        </w:tc>
        <w:tc>
          <w:tcPr>
            <w:tcW w:w="1239" w:type="dxa"/>
          </w:tcPr>
          <w:p w14:paraId="26CB2280" w14:textId="77777777" w:rsidR="002723FC" w:rsidRPr="007109F0" w:rsidRDefault="002723FC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Stawka podatku VAT w %</w:t>
            </w:r>
          </w:p>
        </w:tc>
        <w:tc>
          <w:tcPr>
            <w:tcW w:w="2202" w:type="dxa"/>
          </w:tcPr>
          <w:p w14:paraId="59F740C5" w14:textId="77777777" w:rsidR="002723FC" w:rsidRPr="007109F0" w:rsidRDefault="002723FC" w:rsidP="002723FC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Wartość oferowana brutto w PLN</w:t>
            </w:r>
          </w:p>
          <w:p w14:paraId="7D7CAF36" w14:textId="77777777" w:rsidR="002723FC" w:rsidRPr="007109F0" w:rsidRDefault="002723FC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611539" w:rsidRPr="001F4139" w14:paraId="502E29FD" w14:textId="77777777" w:rsidTr="007109F0">
        <w:tc>
          <w:tcPr>
            <w:tcW w:w="550" w:type="dxa"/>
          </w:tcPr>
          <w:p w14:paraId="38FEC489" w14:textId="77777777" w:rsidR="00611539" w:rsidRPr="007109F0" w:rsidRDefault="00611539" w:rsidP="00611539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512" w:type="dxa"/>
          </w:tcPr>
          <w:p w14:paraId="20C6934A" w14:textId="77777777" w:rsidR="00611539" w:rsidRPr="007109F0" w:rsidRDefault="00611539" w:rsidP="00611539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8" w:type="dxa"/>
          </w:tcPr>
          <w:p w14:paraId="7D0D3759" w14:textId="77777777" w:rsidR="00611539" w:rsidRPr="007109F0" w:rsidRDefault="00611539" w:rsidP="00611539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1" w:type="dxa"/>
          </w:tcPr>
          <w:p w14:paraId="7F115DBE" w14:textId="77777777" w:rsidR="00611539" w:rsidRPr="007109F0" w:rsidRDefault="00611539" w:rsidP="00611539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8" w:type="dxa"/>
          </w:tcPr>
          <w:p w14:paraId="58465183" w14:textId="77777777" w:rsidR="00611539" w:rsidRPr="007109F0" w:rsidRDefault="00611539" w:rsidP="00611539">
            <w:pPr>
              <w:jc w:val="center"/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39" w:type="dxa"/>
          </w:tcPr>
          <w:p w14:paraId="1CB1E270" w14:textId="77777777" w:rsidR="00611539" w:rsidRPr="007109F0" w:rsidRDefault="00611539" w:rsidP="00611539">
            <w:pPr>
              <w:jc w:val="center"/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202" w:type="dxa"/>
          </w:tcPr>
          <w:p w14:paraId="6F489FFA" w14:textId="77777777" w:rsidR="00611539" w:rsidRPr="007109F0" w:rsidRDefault="00611539" w:rsidP="00611539">
            <w:pPr>
              <w:jc w:val="center"/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</w:tr>
      <w:tr w:rsidR="002723FC" w:rsidRPr="001F4139" w14:paraId="0BBA4624" w14:textId="77777777" w:rsidTr="007109F0">
        <w:tc>
          <w:tcPr>
            <w:tcW w:w="550" w:type="dxa"/>
          </w:tcPr>
          <w:p w14:paraId="160DA59B" w14:textId="77777777" w:rsidR="002723FC" w:rsidRPr="007109F0" w:rsidRDefault="002723FC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5512" w:type="dxa"/>
          </w:tcPr>
          <w:p w14:paraId="2496E4DB" w14:textId="77777777" w:rsidR="002723FC" w:rsidRPr="007109F0" w:rsidRDefault="002723FC" w:rsidP="007109F0">
            <w:pPr>
              <w:pStyle w:val="Standard"/>
              <w:jc w:val="both"/>
              <w:rPr>
                <w:rFonts w:ascii="Neo Sans Pro" w:hAnsi="Neo Sans Pro"/>
                <w:b/>
                <w:bCs/>
                <w:sz w:val="22"/>
                <w:szCs w:val="22"/>
              </w:rPr>
            </w:pPr>
            <w:r w:rsidRPr="007109F0">
              <w:rPr>
                <w:rFonts w:ascii="Neo Sans Pro" w:hAnsi="Neo Sans Pro"/>
                <w:b/>
                <w:bCs/>
                <w:sz w:val="22"/>
                <w:szCs w:val="22"/>
              </w:rPr>
              <w:t>Zestaw do wkłucia lędźwiowego sterylny</w:t>
            </w:r>
          </w:p>
          <w:p w14:paraId="4BD66C37" w14:textId="77777777" w:rsidR="002723FC" w:rsidRPr="007109F0" w:rsidRDefault="002723FC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Skład zestawu:</w:t>
            </w:r>
          </w:p>
          <w:p w14:paraId="7C025ED5" w14:textId="77777777" w:rsidR="002723FC" w:rsidRPr="007109F0" w:rsidRDefault="002723FC">
            <w:pPr>
              <w:pStyle w:val="Standard"/>
              <w:widowControl/>
              <w:numPr>
                <w:ilvl w:val="0"/>
                <w:numId w:val="18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lastRenderedPageBreak/>
              <w:t>1 x serweta 40-45cm x 70-75cm wykonana z dwuwarstwowej włókniny SMS o łącznej gramaturze min. 60 g/m2,</w:t>
            </w:r>
          </w:p>
          <w:p w14:paraId="01FCFDF4" w14:textId="77777777" w:rsidR="002723FC" w:rsidRPr="007109F0" w:rsidRDefault="002723FC">
            <w:pPr>
              <w:pStyle w:val="Standard"/>
              <w:widowControl/>
              <w:numPr>
                <w:ilvl w:val="0"/>
                <w:numId w:val="18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1 serweta 45-50cm x 55-60cm wykonana z dwuwarstwowej włókniny SMS, z otworem przylepnym o średnicy od 10 do 12 cm, o łącznej gramaturze min. 60 g/m2. Położony centralnie owalny otwór o średnicy 10 do 12 cm, otoczony jest warstwą kleju hipoalergicznego o powierzchni 15x15cm (+/-3cm)</w:t>
            </w:r>
          </w:p>
          <w:p w14:paraId="61A734C2" w14:textId="77777777" w:rsidR="002723FC" w:rsidRPr="007109F0" w:rsidRDefault="002723FC">
            <w:pPr>
              <w:pStyle w:val="Standard"/>
              <w:widowControl/>
              <w:numPr>
                <w:ilvl w:val="0"/>
                <w:numId w:val="18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1 x igła jednorazowego użytku 1,2x40mm, 18G,</w:t>
            </w:r>
          </w:p>
          <w:p w14:paraId="669FDC61" w14:textId="77777777" w:rsidR="002723FC" w:rsidRPr="007109F0" w:rsidRDefault="002723FC">
            <w:pPr>
              <w:pStyle w:val="Standard"/>
              <w:widowControl/>
              <w:numPr>
                <w:ilvl w:val="0"/>
                <w:numId w:val="18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1 x igła jednorazowego użytku 0,5x25mm, 25G,</w:t>
            </w:r>
          </w:p>
          <w:p w14:paraId="1DD66748" w14:textId="77777777" w:rsidR="002723FC" w:rsidRPr="007109F0" w:rsidRDefault="002723FC">
            <w:pPr>
              <w:pStyle w:val="Standard"/>
              <w:widowControl/>
              <w:numPr>
                <w:ilvl w:val="0"/>
                <w:numId w:val="18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2 strzykawka trzyczęściowa </w:t>
            </w:r>
            <w:proofErr w:type="spellStart"/>
            <w:r w:rsidRPr="007109F0">
              <w:rPr>
                <w:rFonts w:ascii="Neo Sans Pro" w:hAnsi="Neo Sans Pro"/>
                <w:sz w:val="22"/>
                <w:szCs w:val="22"/>
              </w:rPr>
              <w:t>luer</w:t>
            </w:r>
            <w:proofErr w:type="spellEnd"/>
            <w:r w:rsidRPr="007109F0">
              <w:rPr>
                <w:rFonts w:ascii="Neo Sans Pro" w:hAnsi="Neo Sans Pro"/>
                <w:sz w:val="22"/>
                <w:szCs w:val="22"/>
              </w:rPr>
              <w:t xml:space="preserve"> 5ml,</w:t>
            </w:r>
          </w:p>
          <w:p w14:paraId="4544FA2A" w14:textId="77777777" w:rsidR="002723FC" w:rsidRPr="007109F0" w:rsidRDefault="002723FC">
            <w:pPr>
              <w:pStyle w:val="Standard"/>
              <w:widowControl/>
              <w:numPr>
                <w:ilvl w:val="0"/>
                <w:numId w:val="18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1 x pean plastikowy jednorazowego użytku 15-20cm,</w:t>
            </w:r>
          </w:p>
          <w:p w14:paraId="023E0244" w14:textId="77777777" w:rsidR="002723FC" w:rsidRPr="007109F0" w:rsidRDefault="002723FC">
            <w:pPr>
              <w:pStyle w:val="Standard"/>
              <w:widowControl/>
              <w:numPr>
                <w:ilvl w:val="0"/>
                <w:numId w:val="18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Min. 10 kompres włókninowy 10x10cm</w:t>
            </w:r>
          </w:p>
          <w:p w14:paraId="1FE9987D" w14:textId="77777777" w:rsidR="002723FC" w:rsidRPr="007109F0" w:rsidRDefault="002723FC">
            <w:pPr>
              <w:pStyle w:val="Standard"/>
              <w:widowControl/>
              <w:numPr>
                <w:ilvl w:val="0"/>
                <w:numId w:val="18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1 opatrunek włókninowy z wkładem chłonnym min. 5x7.2cm,</w:t>
            </w:r>
          </w:p>
        </w:tc>
        <w:tc>
          <w:tcPr>
            <w:tcW w:w="1988" w:type="dxa"/>
          </w:tcPr>
          <w:p w14:paraId="5F8BA636" w14:textId="77777777" w:rsidR="002723FC" w:rsidRPr="007109F0" w:rsidRDefault="002723FC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0B745C4F" w14:textId="77777777" w:rsidR="002723FC" w:rsidRPr="007109F0" w:rsidRDefault="002723FC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0A05EB64" w14:textId="77777777" w:rsidR="002723FC" w:rsidRPr="007109F0" w:rsidRDefault="002723FC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202400A5" w14:textId="77777777" w:rsidR="002723FC" w:rsidRPr="007109F0" w:rsidRDefault="002723FC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8 000</w:t>
            </w:r>
          </w:p>
        </w:tc>
        <w:tc>
          <w:tcPr>
            <w:tcW w:w="1458" w:type="dxa"/>
          </w:tcPr>
          <w:p w14:paraId="20397EF4" w14:textId="77777777" w:rsidR="002723FC" w:rsidRPr="007109F0" w:rsidRDefault="002723FC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39" w:type="dxa"/>
          </w:tcPr>
          <w:p w14:paraId="58C81548" w14:textId="77777777" w:rsidR="002723FC" w:rsidRPr="007109F0" w:rsidRDefault="002723FC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2202" w:type="dxa"/>
          </w:tcPr>
          <w:p w14:paraId="0EE53F4E" w14:textId="77777777" w:rsidR="002723FC" w:rsidRPr="007109F0" w:rsidRDefault="002723FC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04218C67" w14:textId="77777777" w:rsidR="002D2B9E" w:rsidRPr="00852DE0" w:rsidRDefault="002D2B9E">
      <w:pPr>
        <w:pStyle w:val="Akapitzlist"/>
        <w:numPr>
          <w:ilvl w:val="0"/>
          <w:numId w:val="57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1613FD2C" w14:textId="77777777" w:rsidR="002D2B9E" w:rsidRPr="00852DE0" w:rsidRDefault="002D2B9E">
      <w:pPr>
        <w:pStyle w:val="Akapitzlist"/>
        <w:numPr>
          <w:ilvl w:val="0"/>
          <w:numId w:val="57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17E44BD7" w14:textId="77777777" w:rsidR="002D2B9E" w:rsidRPr="00852DE0" w:rsidRDefault="002D2B9E">
      <w:pPr>
        <w:pStyle w:val="Akapitzlist"/>
        <w:numPr>
          <w:ilvl w:val="0"/>
          <w:numId w:val="57"/>
        </w:numPr>
        <w:spacing w:after="0" w:line="240" w:lineRule="auto"/>
        <w:jc w:val="both"/>
        <w:rPr>
          <w:rFonts w:ascii="Neo Sans Pro" w:hAnsi="Neo Sans Pro" w:cs="Neo Sans Pro"/>
          <w:color w:val="000000"/>
          <w:sz w:val="20"/>
          <w:szCs w:val="20"/>
        </w:rPr>
      </w:pPr>
      <w:r w:rsidRPr="00852DE0">
        <w:rPr>
          <w:rFonts w:ascii="Neo Sans Pro" w:hAnsi="Neo Sans Pro" w:cs="Neo Sans Pro"/>
          <w:color w:val="000000"/>
          <w:sz w:val="20"/>
          <w:szCs w:val="20"/>
        </w:rPr>
        <w:t>Zamawiający wymaga, aby oferowany asortyment był wyrobem medycznym.</w:t>
      </w:r>
    </w:p>
    <w:p w14:paraId="2C3E3C31" w14:textId="77777777" w:rsidR="002D2B9E" w:rsidRDefault="002D2B9E">
      <w:pPr>
        <w:numPr>
          <w:ilvl w:val="0"/>
          <w:numId w:val="57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6A97E968" w14:textId="77777777" w:rsidR="002D2B9E" w:rsidRPr="003F6446" w:rsidRDefault="002D2B9E" w:rsidP="002D2B9E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60E2312B" w14:textId="77777777" w:rsidR="002D2B9E" w:rsidRPr="003F6446" w:rsidRDefault="002D2B9E" w:rsidP="002D2B9E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60851829" w14:textId="77777777" w:rsidR="002D2B9E" w:rsidRPr="003F6446" w:rsidRDefault="002D2B9E" w:rsidP="002D2B9E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6CFCB90E" w14:textId="77777777" w:rsidR="002D2B9E" w:rsidRDefault="002D2B9E" w:rsidP="002D2B9E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365437F6" w14:textId="77777777" w:rsidR="002723FC" w:rsidRPr="00D34042" w:rsidRDefault="002723FC" w:rsidP="002723FC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  <w:t>…………………………………………</w:t>
      </w:r>
    </w:p>
    <w:p w14:paraId="57F3A52B" w14:textId="77777777" w:rsidR="002723FC" w:rsidRPr="00D34042" w:rsidRDefault="002723FC" w:rsidP="002723FC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p w14:paraId="3914436E" w14:textId="77777777" w:rsidR="002723FC" w:rsidRDefault="002723FC" w:rsidP="00891B41">
      <w:pPr>
        <w:rPr>
          <w:rFonts w:ascii="Neo Sans Pro" w:hAnsi="Neo Sans Pro"/>
          <w:b/>
          <w:sz w:val="20"/>
          <w:szCs w:val="20"/>
        </w:rPr>
      </w:pPr>
    </w:p>
    <w:p w14:paraId="596BA083" w14:textId="65A084EA" w:rsidR="006622D1" w:rsidRDefault="006622D1" w:rsidP="006622D1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1</w:t>
      </w:r>
      <w:r w:rsidR="00D5547F">
        <w:rPr>
          <w:rFonts w:ascii="Neo Sans Pro" w:hAnsi="Neo Sans Pro"/>
          <w:b/>
          <w:bCs/>
          <w:color w:val="000000"/>
          <w:sz w:val="20"/>
          <w:szCs w:val="20"/>
        </w:rPr>
        <w:t>2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10F99B5B" w14:textId="77777777" w:rsidR="006622D1" w:rsidRDefault="006622D1" w:rsidP="006622D1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</w:p>
    <w:p w14:paraId="52C9BCC3" w14:textId="77777777" w:rsidR="006622D1" w:rsidRPr="00B42D9D" w:rsidRDefault="006622D1" w:rsidP="006622D1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205B625A" w14:textId="77777777" w:rsidR="006622D1" w:rsidRDefault="006622D1" w:rsidP="006622D1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6622D1" w:rsidRPr="001A7732" w14:paraId="57C49E22" w14:textId="77777777" w:rsidTr="005D2855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8E48B" w14:textId="77777777" w:rsidR="006622D1" w:rsidRPr="001A7732" w:rsidRDefault="006622D1" w:rsidP="005D2855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lastRenderedPageBreak/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6622D1" w:rsidRPr="001A7732" w14:paraId="2BDE064A" w14:textId="77777777" w:rsidTr="005D2855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5F16" w14:textId="77777777" w:rsidR="006622D1" w:rsidRPr="001A7732" w:rsidRDefault="006622D1" w:rsidP="005D2855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0F939594" w14:textId="77777777" w:rsidR="006622D1" w:rsidRPr="001A7732" w:rsidRDefault="006622D1" w:rsidP="005D2855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7FA40F35" w14:textId="77777777" w:rsidR="002723FC" w:rsidRDefault="002723FC" w:rsidP="00891B41">
      <w:pPr>
        <w:rPr>
          <w:rFonts w:ascii="Neo Sans Pro" w:hAnsi="Neo Sans Pro"/>
          <w:b/>
          <w:sz w:val="20"/>
          <w:szCs w:val="20"/>
        </w:rPr>
      </w:pPr>
    </w:p>
    <w:p w14:paraId="53E86BA6" w14:textId="77777777" w:rsidR="00891B41" w:rsidRPr="001F4139" w:rsidRDefault="00891B41" w:rsidP="00891B41">
      <w:pPr>
        <w:rPr>
          <w:rFonts w:ascii="Neo Sans Pro" w:hAnsi="Neo Sans Pro"/>
          <w:b/>
          <w:bCs/>
          <w:sz w:val="20"/>
          <w:szCs w:val="20"/>
        </w:rPr>
      </w:pPr>
      <w:r w:rsidRPr="001F4139">
        <w:rPr>
          <w:rFonts w:ascii="Neo Sans Pro" w:hAnsi="Neo Sans Pro"/>
          <w:b/>
          <w:sz w:val="20"/>
          <w:szCs w:val="20"/>
        </w:rPr>
        <w:t>Część nr 7 - KIESZEŃ NA NARZĘDZIA, CHIRURGICZNA 2- KOMOROWA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6549"/>
        <w:gridCol w:w="1493"/>
        <w:gridCol w:w="1271"/>
        <w:gridCol w:w="1458"/>
        <w:gridCol w:w="1271"/>
        <w:gridCol w:w="1271"/>
      </w:tblGrid>
      <w:tr w:rsidR="006622D1" w:rsidRPr="001F4139" w14:paraId="62CD6D3D" w14:textId="77777777" w:rsidTr="004F3503">
        <w:tc>
          <w:tcPr>
            <w:tcW w:w="550" w:type="dxa"/>
          </w:tcPr>
          <w:p w14:paraId="1676A1D7" w14:textId="77777777" w:rsidR="006622D1" w:rsidRPr="007109F0" w:rsidRDefault="006622D1" w:rsidP="007109F0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6549" w:type="dxa"/>
          </w:tcPr>
          <w:p w14:paraId="602B631C" w14:textId="77777777" w:rsidR="006622D1" w:rsidRPr="007109F0" w:rsidRDefault="006622D1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493" w:type="dxa"/>
          </w:tcPr>
          <w:p w14:paraId="7B86173D" w14:textId="77777777" w:rsidR="006622D1" w:rsidRPr="007109F0" w:rsidRDefault="006622D1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Parametry oferowane (należy podać parametry techniczne oferowanego towaru)</w:t>
            </w:r>
          </w:p>
        </w:tc>
        <w:tc>
          <w:tcPr>
            <w:tcW w:w="1271" w:type="dxa"/>
          </w:tcPr>
          <w:p w14:paraId="623678D8" w14:textId="77777777" w:rsidR="006622D1" w:rsidRPr="007109F0" w:rsidRDefault="006622D1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ILOŚĆ NA OKRES 24 MIESIĘCY</w:t>
            </w:r>
          </w:p>
        </w:tc>
        <w:tc>
          <w:tcPr>
            <w:tcW w:w="1458" w:type="dxa"/>
          </w:tcPr>
          <w:p w14:paraId="5EC6CFB5" w14:textId="77777777" w:rsidR="006622D1" w:rsidRPr="007109F0" w:rsidRDefault="006622D1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Cena jednostkowa netto za 1 sztukę w PLN</w:t>
            </w:r>
          </w:p>
        </w:tc>
        <w:tc>
          <w:tcPr>
            <w:tcW w:w="1271" w:type="dxa"/>
          </w:tcPr>
          <w:p w14:paraId="0C1B3969" w14:textId="77777777" w:rsidR="006622D1" w:rsidRPr="007109F0" w:rsidRDefault="006622D1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Stawka podatku VAT w %</w:t>
            </w:r>
          </w:p>
        </w:tc>
        <w:tc>
          <w:tcPr>
            <w:tcW w:w="1271" w:type="dxa"/>
          </w:tcPr>
          <w:p w14:paraId="0B761EC8" w14:textId="77777777" w:rsidR="006622D1" w:rsidRPr="007109F0" w:rsidRDefault="006622D1" w:rsidP="006622D1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Wartość oferowana brutto w PLN</w:t>
            </w:r>
          </w:p>
          <w:p w14:paraId="4D878385" w14:textId="77777777" w:rsidR="006622D1" w:rsidRPr="007109F0" w:rsidRDefault="006622D1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4F3503" w:rsidRPr="001F4139" w14:paraId="7676D9C6" w14:textId="77777777" w:rsidTr="004F3503">
        <w:tc>
          <w:tcPr>
            <w:tcW w:w="550" w:type="dxa"/>
          </w:tcPr>
          <w:p w14:paraId="7DE4BAE3" w14:textId="77777777" w:rsidR="004F3503" w:rsidRPr="007109F0" w:rsidRDefault="004F3503" w:rsidP="004F3503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549" w:type="dxa"/>
          </w:tcPr>
          <w:p w14:paraId="4AE28EB9" w14:textId="77777777" w:rsidR="004F3503" w:rsidRPr="007109F0" w:rsidRDefault="004F3503" w:rsidP="004F3503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93" w:type="dxa"/>
          </w:tcPr>
          <w:p w14:paraId="708A3D93" w14:textId="77777777" w:rsidR="004F3503" w:rsidRPr="007109F0" w:rsidRDefault="004F3503" w:rsidP="004F3503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1" w:type="dxa"/>
          </w:tcPr>
          <w:p w14:paraId="02691F9A" w14:textId="77777777" w:rsidR="004F3503" w:rsidRPr="007109F0" w:rsidRDefault="004F3503" w:rsidP="004F3503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8" w:type="dxa"/>
          </w:tcPr>
          <w:p w14:paraId="15EDF957" w14:textId="77777777" w:rsidR="004F3503" w:rsidRPr="007109F0" w:rsidRDefault="004F3503" w:rsidP="004F3503">
            <w:pPr>
              <w:jc w:val="center"/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1" w:type="dxa"/>
          </w:tcPr>
          <w:p w14:paraId="65834065" w14:textId="77777777" w:rsidR="004F3503" w:rsidRPr="007109F0" w:rsidRDefault="004F3503" w:rsidP="004F3503">
            <w:pPr>
              <w:jc w:val="center"/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1" w:type="dxa"/>
          </w:tcPr>
          <w:p w14:paraId="774A3F99" w14:textId="77777777" w:rsidR="004F3503" w:rsidRPr="007109F0" w:rsidRDefault="004F3503" w:rsidP="004F3503">
            <w:pPr>
              <w:jc w:val="center"/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</w:tr>
      <w:tr w:rsidR="006622D1" w:rsidRPr="001F4139" w14:paraId="59F3E0FA" w14:textId="77777777" w:rsidTr="004F3503">
        <w:tc>
          <w:tcPr>
            <w:tcW w:w="550" w:type="dxa"/>
          </w:tcPr>
          <w:p w14:paraId="488D713F" w14:textId="77777777" w:rsidR="006622D1" w:rsidRPr="007109F0" w:rsidRDefault="006622D1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6549" w:type="dxa"/>
          </w:tcPr>
          <w:p w14:paraId="753E6283" w14:textId="77777777" w:rsidR="006622D1" w:rsidRPr="007109F0" w:rsidRDefault="006622D1" w:rsidP="007109F0">
            <w:pPr>
              <w:pStyle w:val="Standard"/>
              <w:jc w:val="both"/>
              <w:rPr>
                <w:rFonts w:ascii="Neo Sans Pro" w:hAnsi="Neo Sans Pro"/>
                <w:b/>
                <w:bCs/>
                <w:sz w:val="22"/>
                <w:szCs w:val="22"/>
              </w:rPr>
            </w:pPr>
            <w:r w:rsidRPr="007109F0">
              <w:rPr>
                <w:rFonts w:ascii="Neo Sans Pro" w:hAnsi="Neo Sans Pro"/>
                <w:b/>
                <w:bCs/>
                <w:sz w:val="22"/>
                <w:szCs w:val="22"/>
              </w:rPr>
              <w:t xml:space="preserve"> Kieszeń na narzędzia, chirurgiczna 2-komorowa</w:t>
            </w:r>
          </w:p>
          <w:p w14:paraId="7556399E" w14:textId="77777777" w:rsidR="006622D1" w:rsidRPr="007109F0" w:rsidRDefault="006622D1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 Sterylna kieszeń na narzędzia 2-komorowa wykonana z folii polietylenowej bez sztywnika.</w:t>
            </w:r>
          </w:p>
          <w:p w14:paraId="07ED5052" w14:textId="77777777" w:rsidR="006622D1" w:rsidRPr="007109F0" w:rsidRDefault="006622D1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Na dłuższym brzegu kieszeni min. 5 cm pasek samoprzylepny pokryty klejem hipoalergicznym </w:t>
            </w:r>
            <w:proofErr w:type="spellStart"/>
            <w:r w:rsidRPr="007109F0">
              <w:rPr>
                <w:rFonts w:ascii="Neo Sans Pro" w:hAnsi="Neo Sans Pro"/>
                <w:sz w:val="22"/>
                <w:szCs w:val="22"/>
              </w:rPr>
              <w:t>repozycjonowalnym</w:t>
            </w:r>
            <w:proofErr w:type="spellEnd"/>
            <w:r w:rsidRPr="007109F0">
              <w:rPr>
                <w:rFonts w:ascii="Neo Sans Pro" w:hAnsi="Neo Sans Pro"/>
                <w:sz w:val="22"/>
                <w:szCs w:val="22"/>
              </w:rPr>
              <w:t xml:space="preserve"> o wymiarach 38-40 x 40-42 cm.</w:t>
            </w:r>
          </w:p>
          <w:p w14:paraId="362F1F40" w14:textId="77777777" w:rsidR="006622D1" w:rsidRPr="007109F0" w:rsidRDefault="006622D1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Materiał kieszeni spełniający wymagania normy EN 13795 lub równoważnej</w:t>
            </w:r>
          </w:p>
          <w:p w14:paraId="48CE9C56" w14:textId="77777777" w:rsidR="006622D1" w:rsidRPr="007109F0" w:rsidRDefault="006622D1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Opakowanie jednostkowe posiadające min. 2 etykiety samoprzylepne zawierające dane producenta, nr katalogowy, LOT i datę ważności.</w:t>
            </w:r>
          </w:p>
        </w:tc>
        <w:tc>
          <w:tcPr>
            <w:tcW w:w="1493" w:type="dxa"/>
          </w:tcPr>
          <w:p w14:paraId="39507106" w14:textId="77777777" w:rsidR="006622D1" w:rsidRPr="007109F0" w:rsidRDefault="006622D1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5E0CCE97" w14:textId="77777777" w:rsidR="006622D1" w:rsidRPr="007109F0" w:rsidRDefault="006622D1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2C5E67C6" w14:textId="77777777" w:rsidR="006622D1" w:rsidRPr="007109F0" w:rsidRDefault="006622D1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3CBFE681" w14:textId="77777777" w:rsidR="006622D1" w:rsidRPr="007109F0" w:rsidRDefault="006622D1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 xml:space="preserve">500 </w:t>
            </w:r>
            <w:proofErr w:type="spellStart"/>
            <w:r w:rsidRPr="007109F0">
              <w:rPr>
                <w:rFonts w:ascii="Neo Sans Pro" w:hAnsi="Neo Sans Pro"/>
                <w:b/>
              </w:rPr>
              <w:t>szt</w:t>
            </w:r>
            <w:proofErr w:type="spellEnd"/>
          </w:p>
        </w:tc>
        <w:tc>
          <w:tcPr>
            <w:tcW w:w="1458" w:type="dxa"/>
          </w:tcPr>
          <w:p w14:paraId="28FAB8F5" w14:textId="77777777" w:rsidR="006622D1" w:rsidRPr="007109F0" w:rsidRDefault="006622D1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35965D88" w14:textId="77777777" w:rsidR="006622D1" w:rsidRPr="007109F0" w:rsidRDefault="006622D1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648EEBAB" w14:textId="77777777" w:rsidR="006622D1" w:rsidRPr="007109F0" w:rsidRDefault="006622D1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7C0AB933" w14:textId="77777777" w:rsidR="006622D1" w:rsidRDefault="006622D1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426FC653" w14:textId="77777777" w:rsidR="005A3541" w:rsidRPr="00852DE0" w:rsidRDefault="005A3541">
      <w:pPr>
        <w:pStyle w:val="Akapitzlist"/>
        <w:numPr>
          <w:ilvl w:val="0"/>
          <w:numId w:val="58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55182E1A" w14:textId="77777777" w:rsidR="005A3541" w:rsidRPr="00852DE0" w:rsidRDefault="005A3541">
      <w:pPr>
        <w:pStyle w:val="Akapitzlist"/>
        <w:numPr>
          <w:ilvl w:val="0"/>
          <w:numId w:val="58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1BAD6E05" w14:textId="77777777" w:rsidR="005A3541" w:rsidRPr="00852DE0" w:rsidRDefault="005A3541">
      <w:pPr>
        <w:pStyle w:val="Akapitzlist"/>
        <w:numPr>
          <w:ilvl w:val="0"/>
          <w:numId w:val="58"/>
        </w:numPr>
        <w:spacing w:after="0" w:line="240" w:lineRule="auto"/>
        <w:jc w:val="both"/>
        <w:rPr>
          <w:rFonts w:ascii="Neo Sans Pro" w:hAnsi="Neo Sans Pro" w:cs="Neo Sans Pro"/>
          <w:color w:val="000000"/>
          <w:sz w:val="20"/>
          <w:szCs w:val="20"/>
        </w:rPr>
      </w:pPr>
      <w:r w:rsidRPr="00852DE0">
        <w:rPr>
          <w:rFonts w:ascii="Neo Sans Pro" w:hAnsi="Neo Sans Pro" w:cs="Neo Sans Pro"/>
          <w:color w:val="000000"/>
          <w:sz w:val="20"/>
          <w:szCs w:val="20"/>
        </w:rPr>
        <w:t>Zamawiający wymaga, aby oferowany asortyment był wyrobem medycznym.</w:t>
      </w:r>
    </w:p>
    <w:p w14:paraId="67626FBC" w14:textId="77777777" w:rsidR="005A3541" w:rsidRDefault="005A3541">
      <w:pPr>
        <w:numPr>
          <w:ilvl w:val="0"/>
          <w:numId w:val="58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466568CC" w14:textId="77777777" w:rsidR="005A3541" w:rsidRPr="003F6446" w:rsidRDefault="005A3541" w:rsidP="005A3541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3B722A5C" w14:textId="77777777" w:rsidR="005A3541" w:rsidRPr="003F6446" w:rsidRDefault="005A3541" w:rsidP="005A3541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25CFD381" w14:textId="77777777" w:rsidR="005A3541" w:rsidRPr="003F6446" w:rsidRDefault="005A3541" w:rsidP="005A3541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30F1CBAA" w14:textId="77777777" w:rsidR="005A3541" w:rsidRDefault="005A3541" w:rsidP="005A3541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lastRenderedPageBreak/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471EFD64" w14:textId="77777777" w:rsidR="006622D1" w:rsidRPr="00D34042" w:rsidRDefault="006622D1" w:rsidP="006622D1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  <w:t>…………………………………………</w:t>
      </w:r>
    </w:p>
    <w:p w14:paraId="0AEBCDDB" w14:textId="77777777" w:rsidR="006622D1" w:rsidRPr="00D34042" w:rsidRDefault="006622D1" w:rsidP="006622D1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p w14:paraId="13450CF3" w14:textId="64D20E34" w:rsidR="006622D1" w:rsidRDefault="006622D1" w:rsidP="006622D1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1</w:t>
      </w:r>
      <w:r w:rsidR="00D5547F">
        <w:rPr>
          <w:rFonts w:ascii="Neo Sans Pro" w:hAnsi="Neo Sans Pro"/>
          <w:b/>
          <w:bCs/>
          <w:color w:val="000000"/>
          <w:sz w:val="20"/>
          <w:szCs w:val="20"/>
        </w:rPr>
        <w:t>3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5B0E7734" w14:textId="77777777" w:rsidR="006622D1" w:rsidRDefault="006622D1" w:rsidP="006622D1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</w:p>
    <w:p w14:paraId="54FFF72E" w14:textId="77777777" w:rsidR="006622D1" w:rsidRPr="00B42D9D" w:rsidRDefault="006622D1" w:rsidP="006622D1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7ABA9220" w14:textId="77777777" w:rsidR="006622D1" w:rsidRDefault="006622D1" w:rsidP="006622D1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6622D1" w:rsidRPr="001A7732" w14:paraId="1965C1DF" w14:textId="77777777" w:rsidTr="005D2855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4BD79" w14:textId="77777777" w:rsidR="006622D1" w:rsidRPr="001A7732" w:rsidRDefault="006622D1" w:rsidP="005D2855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6622D1" w:rsidRPr="001A7732" w14:paraId="21B66256" w14:textId="77777777" w:rsidTr="005D2855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459A" w14:textId="77777777" w:rsidR="006622D1" w:rsidRPr="001A7732" w:rsidRDefault="006622D1" w:rsidP="005D2855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643A0A9F" w14:textId="77777777" w:rsidR="006622D1" w:rsidRPr="001A7732" w:rsidRDefault="006622D1" w:rsidP="005D2855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6CE73849" w14:textId="77777777" w:rsidR="006622D1" w:rsidRDefault="006622D1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7D672773" w14:textId="77777777" w:rsidR="00891B41" w:rsidRPr="001F4139" w:rsidRDefault="00891B41" w:rsidP="00891B41">
      <w:pPr>
        <w:rPr>
          <w:rFonts w:ascii="Neo Sans Pro" w:hAnsi="Neo Sans Pro"/>
          <w:b/>
          <w:bCs/>
          <w:sz w:val="20"/>
          <w:szCs w:val="20"/>
        </w:rPr>
      </w:pPr>
      <w:r w:rsidRPr="001F4139">
        <w:rPr>
          <w:rFonts w:ascii="Neo Sans Pro" w:hAnsi="Neo Sans Pro"/>
          <w:b/>
          <w:bCs/>
          <w:sz w:val="20"/>
          <w:szCs w:val="20"/>
        </w:rPr>
        <w:t>Część nr 8 - KIESZEŃ LAPAROSKOPOWA STERYLNA 3-KOMOROWA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6549"/>
        <w:gridCol w:w="1493"/>
        <w:gridCol w:w="1271"/>
        <w:gridCol w:w="1458"/>
        <w:gridCol w:w="1271"/>
        <w:gridCol w:w="1691"/>
      </w:tblGrid>
      <w:tr w:rsidR="0070392A" w:rsidRPr="001F4139" w14:paraId="45B85ECD" w14:textId="77777777" w:rsidTr="004F3503">
        <w:tc>
          <w:tcPr>
            <w:tcW w:w="550" w:type="dxa"/>
          </w:tcPr>
          <w:p w14:paraId="79616C5F" w14:textId="77777777" w:rsidR="0070392A" w:rsidRPr="007109F0" w:rsidRDefault="0070392A" w:rsidP="007109F0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6549" w:type="dxa"/>
          </w:tcPr>
          <w:p w14:paraId="2987739F" w14:textId="77777777" w:rsidR="0070392A" w:rsidRPr="007109F0" w:rsidRDefault="0070392A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493" w:type="dxa"/>
          </w:tcPr>
          <w:p w14:paraId="4C6B5F05" w14:textId="77777777" w:rsidR="0070392A" w:rsidRPr="007109F0" w:rsidRDefault="0070392A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Parametry oferowane (należy podać parametry techniczne oferowanego towaru)</w:t>
            </w:r>
          </w:p>
        </w:tc>
        <w:tc>
          <w:tcPr>
            <w:tcW w:w="1271" w:type="dxa"/>
          </w:tcPr>
          <w:p w14:paraId="4E292EDD" w14:textId="77777777" w:rsidR="0070392A" w:rsidRPr="007109F0" w:rsidRDefault="0070392A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ILOŚĆ NA OKRES 24 MIESIĘCY</w:t>
            </w:r>
          </w:p>
        </w:tc>
        <w:tc>
          <w:tcPr>
            <w:tcW w:w="1458" w:type="dxa"/>
          </w:tcPr>
          <w:p w14:paraId="1CF7AB48" w14:textId="77777777" w:rsidR="0070392A" w:rsidRPr="007109F0" w:rsidRDefault="0070392A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Cena jednostkowa netto za 1 sztukę w PLN</w:t>
            </w:r>
          </w:p>
        </w:tc>
        <w:tc>
          <w:tcPr>
            <w:tcW w:w="1271" w:type="dxa"/>
          </w:tcPr>
          <w:p w14:paraId="64729836" w14:textId="77777777" w:rsidR="0070392A" w:rsidRPr="007109F0" w:rsidRDefault="0070392A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Stawka podatku VAT w %</w:t>
            </w:r>
          </w:p>
        </w:tc>
        <w:tc>
          <w:tcPr>
            <w:tcW w:w="1691" w:type="dxa"/>
          </w:tcPr>
          <w:p w14:paraId="1B462C28" w14:textId="77777777" w:rsidR="0070392A" w:rsidRPr="007109F0" w:rsidRDefault="0070392A" w:rsidP="0070392A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Wartość oferowana brutto w PLN</w:t>
            </w:r>
          </w:p>
          <w:p w14:paraId="6E18BA84" w14:textId="77777777" w:rsidR="0070392A" w:rsidRPr="007109F0" w:rsidRDefault="0070392A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4F3503" w:rsidRPr="001F4139" w14:paraId="17B23720" w14:textId="77777777" w:rsidTr="004F3503">
        <w:tc>
          <w:tcPr>
            <w:tcW w:w="550" w:type="dxa"/>
          </w:tcPr>
          <w:p w14:paraId="4D19BA42" w14:textId="77777777" w:rsidR="004F3503" w:rsidRPr="007109F0" w:rsidRDefault="004F3503" w:rsidP="004F3503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549" w:type="dxa"/>
          </w:tcPr>
          <w:p w14:paraId="6F0B635F" w14:textId="77777777" w:rsidR="004F3503" w:rsidRPr="007109F0" w:rsidRDefault="004F3503" w:rsidP="004F3503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93" w:type="dxa"/>
          </w:tcPr>
          <w:p w14:paraId="22F014D8" w14:textId="77777777" w:rsidR="004F3503" w:rsidRPr="007109F0" w:rsidRDefault="004F3503" w:rsidP="004F3503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1" w:type="dxa"/>
          </w:tcPr>
          <w:p w14:paraId="6F5C7A82" w14:textId="77777777" w:rsidR="004F3503" w:rsidRPr="007109F0" w:rsidRDefault="004F3503" w:rsidP="004F3503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8" w:type="dxa"/>
          </w:tcPr>
          <w:p w14:paraId="49D4B77A" w14:textId="77777777" w:rsidR="004F3503" w:rsidRPr="007109F0" w:rsidRDefault="004F3503" w:rsidP="004F3503">
            <w:pPr>
              <w:jc w:val="center"/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1" w:type="dxa"/>
          </w:tcPr>
          <w:p w14:paraId="008F8CAE" w14:textId="77777777" w:rsidR="004F3503" w:rsidRPr="007109F0" w:rsidRDefault="004F3503" w:rsidP="004F3503">
            <w:pPr>
              <w:jc w:val="center"/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91" w:type="dxa"/>
          </w:tcPr>
          <w:p w14:paraId="1E149C05" w14:textId="77777777" w:rsidR="004F3503" w:rsidRPr="007109F0" w:rsidRDefault="004F3503" w:rsidP="004F3503">
            <w:pPr>
              <w:jc w:val="center"/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</w:tr>
      <w:tr w:rsidR="0070392A" w:rsidRPr="001F4139" w14:paraId="1F01DD17" w14:textId="77777777" w:rsidTr="004F3503">
        <w:tc>
          <w:tcPr>
            <w:tcW w:w="550" w:type="dxa"/>
          </w:tcPr>
          <w:p w14:paraId="2AF9744C" w14:textId="77777777" w:rsidR="0070392A" w:rsidRPr="007109F0" w:rsidRDefault="0070392A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6549" w:type="dxa"/>
          </w:tcPr>
          <w:p w14:paraId="3EEF4324" w14:textId="77777777" w:rsidR="0070392A" w:rsidRPr="007109F0" w:rsidRDefault="0070392A" w:rsidP="007109F0">
            <w:pPr>
              <w:pStyle w:val="Standard"/>
              <w:jc w:val="both"/>
              <w:rPr>
                <w:rFonts w:ascii="Neo Sans Pro" w:hAnsi="Neo Sans Pro"/>
                <w:b/>
                <w:bCs/>
                <w:sz w:val="22"/>
                <w:szCs w:val="22"/>
              </w:rPr>
            </w:pPr>
            <w:r w:rsidRPr="007109F0">
              <w:rPr>
                <w:rFonts w:ascii="Neo Sans Pro" w:hAnsi="Neo Sans Pro"/>
                <w:b/>
                <w:bCs/>
                <w:sz w:val="22"/>
                <w:szCs w:val="22"/>
              </w:rPr>
              <w:t>Kieszeń laparoskopowa sterylna 2-komorowa</w:t>
            </w:r>
          </w:p>
          <w:p w14:paraId="7BEF8EC2" w14:textId="77777777" w:rsidR="0070392A" w:rsidRPr="007109F0" w:rsidRDefault="0070392A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Kieszenie z mocnego, przezroczystego polietylenu (folii PE) do przechowywania narzędzi chirurgicznych o wymiarach min. 25cm x 47cm, trzy przedziały w kieszeni.</w:t>
            </w:r>
          </w:p>
          <w:p w14:paraId="3044A65B" w14:textId="77777777" w:rsidR="0070392A" w:rsidRPr="007109F0" w:rsidRDefault="0070392A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Wykonane z folii polietylenowej PE, mocnej, wytrzymałej i nieprzemakalnej dla płynów.</w:t>
            </w:r>
          </w:p>
          <w:p w14:paraId="54AED0E4" w14:textId="77777777" w:rsidR="0070392A" w:rsidRPr="007109F0" w:rsidRDefault="0070392A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Kieszenie mają posiadać dwie warstwy kleju hipoalergicznego umożliwiającego zamocowanie kieszeni w dowolnym miejscu obłożenia, serwety czy fartucha.</w:t>
            </w:r>
          </w:p>
          <w:p w14:paraId="5190A0E1" w14:textId="77777777" w:rsidR="0070392A" w:rsidRPr="007109F0" w:rsidRDefault="0070392A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Zastosowany klej - hipoalergiczny, </w:t>
            </w:r>
            <w:proofErr w:type="spellStart"/>
            <w:r w:rsidRPr="007109F0">
              <w:rPr>
                <w:rFonts w:ascii="Neo Sans Pro" w:hAnsi="Neo Sans Pro"/>
                <w:sz w:val="22"/>
                <w:szCs w:val="22"/>
              </w:rPr>
              <w:t>repozycjonowalny</w:t>
            </w:r>
            <w:proofErr w:type="spellEnd"/>
            <w:r w:rsidRPr="007109F0">
              <w:rPr>
                <w:rFonts w:ascii="Neo Sans Pro" w:hAnsi="Neo Sans Pro"/>
                <w:sz w:val="22"/>
                <w:szCs w:val="22"/>
              </w:rPr>
              <w:t xml:space="preserve"> </w:t>
            </w:r>
          </w:p>
        </w:tc>
        <w:tc>
          <w:tcPr>
            <w:tcW w:w="1493" w:type="dxa"/>
          </w:tcPr>
          <w:p w14:paraId="3478C0B7" w14:textId="77777777" w:rsidR="0070392A" w:rsidRPr="007109F0" w:rsidRDefault="0070392A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1785F251" w14:textId="77777777" w:rsidR="0070392A" w:rsidRPr="007109F0" w:rsidRDefault="0070392A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08ADCBFF" w14:textId="77777777" w:rsidR="0070392A" w:rsidRPr="007109F0" w:rsidRDefault="0070392A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0E779C74" w14:textId="77777777" w:rsidR="0070392A" w:rsidRPr="007109F0" w:rsidRDefault="0070392A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700 szt.</w:t>
            </w:r>
          </w:p>
        </w:tc>
        <w:tc>
          <w:tcPr>
            <w:tcW w:w="1458" w:type="dxa"/>
          </w:tcPr>
          <w:p w14:paraId="1DB9C511" w14:textId="77777777" w:rsidR="0070392A" w:rsidRPr="007109F0" w:rsidRDefault="0070392A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7AC9D61E" w14:textId="77777777" w:rsidR="0070392A" w:rsidRPr="007109F0" w:rsidRDefault="0070392A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691" w:type="dxa"/>
          </w:tcPr>
          <w:p w14:paraId="2C283EE7" w14:textId="77777777" w:rsidR="0070392A" w:rsidRPr="007109F0" w:rsidRDefault="0070392A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258B8589" w14:textId="77777777" w:rsidR="00287C64" w:rsidRPr="00852DE0" w:rsidRDefault="00287C64">
      <w:pPr>
        <w:pStyle w:val="Akapitzlist"/>
        <w:numPr>
          <w:ilvl w:val="0"/>
          <w:numId w:val="59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748EABDD" w14:textId="77777777" w:rsidR="00287C64" w:rsidRPr="00852DE0" w:rsidRDefault="00287C64">
      <w:pPr>
        <w:pStyle w:val="Akapitzlist"/>
        <w:numPr>
          <w:ilvl w:val="0"/>
          <w:numId w:val="59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206427FC" w14:textId="77777777" w:rsidR="00287C64" w:rsidRPr="00852DE0" w:rsidRDefault="00287C64">
      <w:pPr>
        <w:pStyle w:val="Akapitzlist"/>
        <w:numPr>
          <w:ilvl w:val="0"/>
          <w:numId w:val="59"/>
        </w:numPr>
        <w:spacing w:after="0" w:line="240" w:lineRule="auto"/>
        <w:jc w:val="both"/>
        <w:rPr>
          <w:rFonts w:ascii="Neo Sans Pro" w:hAnsi="Neo Sans Pro" w:cs="Neo Sans Pro"/>
          <w:color w:val="000000"/>
          <w:sz w:val="20"/>
          <w:szCs w:val="20"/>
        </w:rPr>
      </w:pPr>
      <w:r w:rsidRPr="00852DE0">
        <w:rPr>
          <w:rFonts w:ascii="Neo Sans Pro" w:hAnsi="Neo Sans Pro" w:cs="Neo Sans Pro"/>
          <w:color w:val="000000"/>
          <w:sz w:val="20"/>
          <w:szCs w:val="20"/>
        </w:rPr>
        <w:t>Zamawiający wymaga, aby oferowany asortyment był wyrobem medycznym.</w:t>
      </w:r>
    </w:p>
    <w:p w14:paraId="3D5EBB33" w14:textId="77777777" w:rsidR="00287C64" w:rsidRDefault="00287C64">
      <w:pPr>
        <w:numPr>
          <w:ilvl w:val="0"/>
          <w:numId w:val="59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lastRenderedPageBreak/>
        <w:t>Sposób obliczenia formularza cenowego:</w:t>
      </w:r>
    </w:p>
    <w:p w14:paraId="76406665" w14:textId="77777777" w:rsidR="00287C64" w:rsidRPr="003F6446" w:rsidRDefault="00287C64" w:rsidP="00287C64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1FA52CDA" w14:textId="77777777" w:rsidR="00287C64" w:rsidRPr="003F6446" w:rsidRDefault="00287C64" w:rsidP="00287C64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1EB659ED" w14:textId="77777777" w:rsidR="00287C64" w:rsidRPr="003F6446" w:rsidRDefault="00287C64" w:rsidP="00287C64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54A48B73" w14:textId="77777777" w:rsidR="00287C64" w:rsidRDefault="00287C64" w:rsidP="00287C64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47869704" w14:textId="77777777" w:rsidR="00D5118F" w:rsidRPr="00D34042" w:rsidRDefault="00D5118F" w:rsidP="00D5118F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  <w:t>…………………………………………</w:t>
      </w:r>
    </w:p>
    <w:p w14:paraId="115C3EEF" w14:textId="77777777" w:rsidR="00D5118F" w:rsidRPr="00D34042" w:rsidRDefault="00D5118F" w:rsidP="00D5118F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p w14:paraId="1AE71F6F" w14:textId="77777777" w:rsidR="00D5118F" w:rsidRDefault="00D5118F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2FAD992D" w14:textId="3451466E" w:rsidR="00D5118F" w:rsidRDefault="00D5118F" w:rsidP="00D5118F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1</w:t>
      </w:r>
      <w:r w:rsidR="00D5547F">
        <w:rPr>
          <w:rFonts w:ascii="Neo Sans Pro" w:hAnsi="Neo Sans Pro"/>
          <w:b/>
          <w:bCs/>
          <w:color w:val="000000"/>
          <w:sz w:val="20"/>
          <w:szCs w:val="20"/>
        </w:rPr>
        <w:t>4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31DA2180" w14:textId="77777777" w:rsidR="00D5118F" w:rsidRDefault="00D5118F" w:rsidP="00D5118F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</w:p>
    <w:p w14:paraId="1843F049" w14:textId="77777777" w:rsidR="00D5118F" w:rsidRPr="00B42D9D" w:rsidRDefault="00D5118F" w:rsidP="00D5118F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0165F09F" w14:textId="77777777" w:rsidR="00D5118F" w:rsidRDefault="00D5118F" w:rsidP="00D5118F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D5118F" w:rsidRPr="001A7732" w14:paraId="4F9E4553" w14:textId="77777777" w:rsidTr="005D2855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CBDE8" w14:textId="77777777" w:rsidR="00D5118F" w:rsidRPr="001A7732" w:rsidRDefault="00D5118F" w:rsidP="005D2855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D5118F" w:rsidRPr="001A7732" w14:paraId="374F9B9D" w14:textId="77777777" w:rsidTr="005D2855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5081" w14:textId="77777777" w:rsidR="00D5118F" w:rsidRPr="001A7732" w:rsidRDefault="00D5118F" w:rsidP="005D2855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09DB260E" w14:textId="77777777" w:rsidR="00D5118F" w:rsidRPr="001A7732" w:rsidRDefault="00D5118F" w:rsidP="005D2855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0411962E" w14:textId="77777777" w:rsidR="00D5118F" w:rsidRDefault="00D5118F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31BB0268" w14:textId="77777777" w:rsidR="00D5118F" w:rsidRDefault="00D5118F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6E582340" w14:textId="77777777" w:rsidR="00891B41" w:rsidRPr="001F4139" w:rsidRDefault="00891B41" w:rsidP="00891B41">
      <w:pPr>
        <w:rPr>
          <w:rFonts w:ascii="Neo Sans Pro" w:hAnsi="Neo Sans Pro"/>
          <w:b/>
          <w:sz w:val="20"/>
          <w:szCs w:val="20"/>
        </w:rPr>
      </w:pPr>
      <w:r w:rsidRPr="001F4139">
        <w:rPr>
          <w:rFonts w:ascii="Neo Sans Pro" w:hAnsi="Neo Sans Pro"/>
          <w:b/>
          <w:bCs/>
          <w:sz w:val="20"/>
          <w:szCs w:val="20"/>
        </w:rPr>
        <w:t>Część nr 9 - OSŁONA NA KOŃCZYNĘ DOLNĄ- GINEKOLOGICZNA, STERYLNA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5643"/>
        <w:gridCol w:w="1521"/>
        <w:gridCol w:w="1403"/>
        <w:gridCol w:w="1458"/>
        <w:gridCol w:w="1391"/>
        <w:gridCol w:w="2028"/>
      </w:tblGrid>
      <w:tr w:rsidR="005A0D77" w:rsidRPr="001F4139" w14:paraId="330AD7D4" w14:textId="77777777" w:rsidTr="007109F0">
        <w:tc>
          <w:tcPr>
            <w:tcW w:w="550" w:type="dxa"/>
          </w:tcPr>
          <w:p w14:paraId="464D356D" w14:textId="77777777" w:rsidR="005A0D77" w:rsidRPr="007109F0" w:rsidRDefault="005A0D77" w:rsidP="007109F0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5754" w:type="dxa"/>
          </w:tcPr>
          <w:p w14:paraId="1B077516" w14:textId="77777777" w:rsidR="005A0D77" w:rsidRPr="007109F0" w:rsidRDefault="005A0D77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522" w:type="dxa"/>
          </w:tcPr>
          <w:p w14:paraId="08238258" w14:textId="77777777" w:rsidR="005A0D77" w:rsidRPr="007109F0" w:rsidRDefault="005A0D77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Parametry oferowane (należy podać parametry techniczne oferowanego towaru)</w:t>
            </w:r>
          </w:p>
        </w:tc>
        <w:tc>
          <w:tcPr>
            <w:tcW w:w="1403" w:type="dxa"/>
          </w:tcPr>
          <w:p w14:paraId="554C2A08" w14:textId="77777777" w:rsidR="005A0D77" w:rsidRPr="007109F0" w:rsidRDefault="005A0D77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ILOŚĆ NA OKRES 24 MIESIĘCY</w:t>
            </w:r>
          </w:p>
        </w:tc>
        <w:tc>
          <w:tcPr>
            <w:tcW w:w="1458" w:type="dxa"/>
          </w:tcPr>
          <w:p w14:paraId="65F55A5B" w14:textId="77777777" w:rsidR="005A0D77" w:rsidRPr="007109F0" w:rsidRDefault="005A0D77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Cena jednostkowa netto za 1 sztukę w PLN</w:t>
            </w:r>
          </w:p>
        </w:tc>
        <w:tc>
          <w:tcPr>
            <w:tcW w:w="1403" w:type="dxa"/>
          </w:tcPr>
          <w:p w14:paraId="10985304" w14:textId="77777777" w:rsidR="005A0D77" w:rsidRPr="007109F0" w:rsidRDefault="005A0D77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Stawka podatku VAT w %</w:t>
            </w:r>
          </w:p>
        </w:tc>
        <w:tc>
          <w:tcPr>
            <w:tcW w:w="2052" w:type="dxa"/>
          </w:tcPr>
          <w:p w14:paraId="3EB580E4" w14:textId="77777777" w:rsidR="005A0D77" w:rsidRPr="007109F0" w:rsidRDefault="005A0D77" w:rsidP="005A0D77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Wartość oferowana brutto w PLN</w:t>
            </w:r>
          </w:p>
          <w:p w14:paraId="541E8CC2" w14:textId="77777777" w:rsidR="005A0D77" w:rsidRPr="007109F0" w:rsidRDefault="005A0D77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FD17D0" w:rsidRPr="001F4139" w14:paraId="471DE784" w14:textId="77777777" w:rsidTr="007109F0">
        <w:tc>
          <w:tcPr>
            <w:tcW w:w="550" w:type="dxa"/>
          </w:tcPr>
          <w:p w14:paraId="4206A254" w14:textId="77777777" w:rsidR="00FD17D0" w:rsidRPr="007109F0" w:rsidRDefault="00FD17D0" w:rsidP="00FD17D0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754" w:type="dxa"/>
          </w:tcPr>
          <w:p w14:paraId="138E40D7" w14:textId="77777777" w:rsidR="00FD17D0" w:rsidRPr="007109F0" w:rsidRDefault="00FD17D0" w:rsidP="00FD17D0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22" w:type="dxa"/>
          </w:tcPr>
          <w:p w14:paraId="535A4727" w14:textId="77777777" w:rsidR="00FD17D0" w:rsidRPr="007109F0" w:rsidRDefault="00FD17D0" w:rsidP="00FD17D0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03" w:type="dxa"/>
          </w:tcPr>
          <w:p w14:paraId="49689535" w14:textId="77777777" w:rsidR="00FD17D0" w:rsidRPr="007109F0" w:rsidRDefault="00FD17D0" w:rsidP="00FD17D0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8" w:type="dxa"/>
          </w:tcPr>
          <w:p w14:paraId="4C30FDA0" w14:textId="77777777" w:rsidR="00FD17D0" w:rsidRPr="007109F0" w:rsidRDefault="00FD17D0" w:rsidP="00FD17D0">
            <w:pPr>
              <w:jc w:val="center"/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03" w:type="dxa"/>
          </w:tcPr>
          <w:p w14:paraId="0E7EC822" w14:textId="77777777" w:rsidR="00FD17D0" w:rsidRPr="007109F0" w:rsidRDefault="00FD17D0" w:rsidP="00FD17D0">
            <w:pPr>
              <w:jc w:val="center"/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052" w:type="dxa"/>
          </w:tcPr>
          <w:p w14:paraId="30D06E22" w14:textId="77777777" w:rsidR="00FD17D0" w:rsidRPr="007109F0" w:rsidRDefault="00FD17D0" w:rsidP="00FD17D0">
            <w:pPr>
              <w:jc w:val="center"/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</w:tr>
      <w:tr w:rsidR="005A0D77" w:rsidRPr="001F4139" w14:paraId="657CBE2B" w14:textId="77777777" w:rsidTr="007109F0">
        <w:tc>
          <w:tcPr>
            <w:tcW w:w="550" w:type="dxa"/>
          </w:tcPr>
          <w:p w14:paraId="614792A3" w14:textId="77777777" w:rsidR="005A0D77" w:rsidRPr="007109F0" w:rsidRDefault="005A0D77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5754" w:type="dxa"/>
          </w:tcPr>
          <w:p w14:paraId="11D14F55" w14:textId="77777777" w:rsidR="005A0D77" w:rsidRPr="00FD17D0" w:rsidRDefault="005A0D77" w:rsidP="005D2855">
            <w:pPr>
              <w:rPr>
                <w:rFonts w:ascii="Neo Sans Pro" w:hAnsi="Neo Sans Pro"/>
                <w:b/>
                <w:bCs/>
                <w:sz w:val="22"/>
                <w:szCs w:val="22"/>
              </w:rPr>
            </w:pPr>
            <w:r w:rsidRPr="00FD17D0">
              <w:rPr>
                <w:rFonts w:ascii="Neo Sans Pro" w:hAnsi="Neo Sans Pro"/>
                <w:b/>
                <w:bCs/>
                <w:sz w:val="22"/>
                <w:szCs w:val="22"/>
              </w:rPr>
              <w:t>Osłona na kończynę dolną - ginekologiczna, sterylna</w:t>
            </w:r>
          </w:p>
          <w:p w14:paraId="25DD3ABC" w14:textId="77777777" w:rsidR="005A0D77" w:rsidRPr="00FD17D0" w:rsidRDefault="005A0D77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FD17D0">
              <w:rPr>
                <w:rFonts w:ascii="Neo Sans Pro" w:hAnsi="Neo Sans Pro"/>
                <w:sz w:val="22"/>
                <w:szCs w:val="22"/>
              </w:rPr>
              <w:t>Skład zestawu:</w:t>
            </w:r>
          </w:p>
          <w:p w14:paraId="33230362" w14:textId="77777777" w:rsidR="005A0D77" w:rsidRPr="007109F0" w:rsidRDefault="005A0D77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- Osłona na kończynę dolną pakowana po 2 szt. o wymiarach 75-78 x 120-123 cm.</w:t>
            </w:r>
          </w:p>
          <w:p w14:paraId="61458C35" w14:textId="77777777" w:rsidR="005A0D77" w:rsidRPr="007109F0" w:rsidRDefault="005A0D77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Osłona na kończynę dolną (nogawica) wykonana z laminatu dwuwarstwowego włóknina polipropylenowa i </w:t>
            </w:r>
            <w:r w:rsidRPr="007109F0">
              <w:rPr>
                <w:rFonts w:ascii="Neo Sans Pro" w:hAnsi="Neo Sans Pro"/>
                <w:sz w:val="22"/>
                <w:szCs w:val="22"/>
              </w:rPr>
              <w:lastRenderedPageBreak/>
              <w:t>folia polietylenowa.</w:t>
            </w:r>
          </w:p>
          <w:p w14:paraId="4420C3A4" w14:textId="77777777" w:rsidR="005A0D77" w:rsidRPr="007109F0" w:rsidRDefault="005A0D77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Gramatura laminatu min. 57,4 g/m2.</w:t>
            </w:r>
          </w:p>
          <w:p w14:paraId="37FE441E" w14:textId="77777777" w:rsidR="005A0D77" w:rsidRPr="007109F0" w:rsidRDefault="005A0D77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Materiał obłożenia spełniający wymagania wysokie normy EN 13795: 2019 lub równoważnej</w:t>
            </w:r>
          </w:p>
          <w:p w14:paraId="30880F10" w14:textId="77777777" w:rsidR="005A0D77" w:rsidRPr="007109F0" w:rsidRDefault="005A0D77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  <w:u w:val="single"/>
              </w:rPr>
            </w:pPr>
            <w:r w:rsidRPr="007109F0">
              <w:rPr>
                <w:rFonts w:ascii="Neo Sans Pro" w:hAnsi="Neo Sans Pro"/>
                <w:sz w:val="22"/>
                <w:szCs w:val="22"/>
                <w:u w:val="single"/>
              </w:rPr>
              <w:t>Opakowanie zawierające 2 szt.</w:t>
            </w:r>
          </w:p>
          <w:p w14:paraId="6EB69C52" w14:textId="77777777" w:rsidR="005A0D77" w:rsidRPr="007109F0" w:rsidRDefault="005A0D77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Opakowanie jednostkowe posiadające min. 2 etykiety samoprzylepne zawierające dane producenta, nr katalogowy, LOT i datę ważności.</w:t>
            </w:r>
          </w:p>
        </w:tc>
        <w:tc>
          <w:tcPr>
            <w:tcW w:w="1522" w:type="dxa"/>
          </w:tcPr>
          <w:p w14:paraId="6E97E8E0" w14:textId="77777777" w:rsidR="005A0D77" w:rsidRPr="007109F0" w:rsidRDefault="005A0D77" w:rsidP="007109F0">
            <w:pPr>
              <w:jc w:val="center"/>
              <w:rPr>
                <w:rFonts w:ascii="Neo Sans Pro" w:hAnsi="Neo Sans Pro"/>
                <w:b/>
                <w:color w:val="000000"/>
              </w:rPr>
            </w:pPr>
          </w:p>
          <w:p w14:paraId="54CDD994" w14:textId="77777777" w:rsidR="005A0D77" w:rsidRPr="007109F0" w:rsidRDefault="005A0D77" w:rsidP="007109F0">
            <w:pPr>
              <w:jc w:val="center"/>
              <w:rPr>
                <w:rFonts w:ascii="Neo Sans Pro" w:hAnsi="Neo Sans Pro"/>
                <w:b/>
                <w:color w:val="000000"/>
              </w:rPr>
            </w:pPr>
          </w:p>
        </w:tc>
        <w:tc>
          <w:tcPr>
            <w:tcW w:w="1403" w:type="dxa"/>
          </w:tcPr>
          <w:p w14:paraId="7820D482" w14:textId="77777777" w:rsidR="005A0D77" w:rsidRPr="007109F0" w:rsidRDefault="005A0D77" w:rsidP="007109F0">
            <w:pPr>
              <w:jc w:val="center"/>
              <w:rPr>
                <w:rFonts w:ascii="Neo Sans Pro" w:hAnsi="Neo Sans Pro"/>
                <w:b/>
                <w:color w:val="000000"/>
              </w:rPr>
            </w:pPr>
            <w:r w:rsidRPr="007109F0">
              <w:rPr>
                <w:rFonts w:ascii="Neo Sans Pro" w:hAnsi="Neo Sans Pro"/>
                <w:b/>
                <w:color w:val="000000"/>
              </w:rPr>
              <w:t>500 opakowań</w:t>
            </w:r>
          </w:p>
        </w:tc>
        <w:tc>
          <w:tcPr>
            <w:tcW w:w="1458" w:type="dxa"/>
          </w:tcPr>
          <w:p w14:paraId="1E8585F3" w14:textId="77777777" w:rsidR="005A0D77" w:rsidRPr="007109F0" w:rsidRDefault="005A0D77" w:rsidP="007109F0">
            <w:pPr>
              <w:jc w:val="center"/>
              <w:rPr>
                <w:rFonts w:ascii="Neo Sans Pro" w:hAnsi="Neo Sans Pro"/>
                <w:b/>
                <w:color w:val="000000"/>
              </w:rPr>
            </w:pPr>
          </w:p>
        </w:tc>
        <w:tc>
          <w:tcPr>
            <w:tcW w:w="1403" w:type="dxa"/>
          </w:tcPr>
          <w:p w14:paraId="03708589" w14:textId="77777777" w:rsidR="005A0D77" w:rsidRPr="007109F0" w:rsidRDefault="005A0D77" w:rsidP="007109F0">
            <w:pPr>
              <w:jc w:val="center"/>
              <w:rPr>
                <w:rFonts w:ascii="Neo Sans Pro" w:hAnsi="Neo Sans Pro"/>
                <w:b/>
                <w:color w:val="000000"/>
              </w:rPr>
            </w:pPr>
          </w:p>
        </w:tc>
        <w:tc>
          <w:tcPr>
            <w:tcW w:w="2052" w:type="dxa"/>
          </w:tcPr>
          <w:p w14:paraId="0EBF8C79" w14:textId="77777777" w:rsidR="005A0D77" w:rsidRPr="007109F0" w:rsidRDefault="005A0D77" w:rsidP="007109F0">
            <w:pPr>
              <w:jc w:val="center"/>
              <w:rPr>
                <w:rFonts w:ascii="Neo Sans Pro" w:hAnsi="Neo Sans Pro"/>
                <w:b/>
                <w:color w:val="000000"/>
              </w:rPr>
            </w:pPr>
          </w:p>
        </w:tc>
      </w:tr>
    </w:tbl>
    <w:p w14:paraId="7D986B02" w14:textId="77777777" w:rsidR="00287C64" w:rsidRPr="00852DE0" w:rsidRDefault="00287C64">
      <w:pPr>
        <w:pStyle w:val="Akapitzlist"/>
        <w:numPr>
          <w:ilvl w:val="0"/>
          <w:numId w:val="60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5B4E2170" w14:textId="77777777" w:rsidR="00287C64" w:rsidRPr="00852DE0" w:rsidRDefault="00287C64">
      <w:pPr>
        <w:pStyle w:val="Akapitzlist"/>
        <w:numPr>
          <w:ilvl w:val="0"/>
          <w:numId w:val="60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5F65AD50" w14:textId="77777777" w:rsidR="00287C64" w:rsidRPr="00852DE0" w:rsidRDefault="00287C64">
      <w:pPr>
        <w:pStyle w:val="Akapitzlist"/>
        <w:numPr>
          <w:ilvl w:val="0"/>
          <w:numId w:val="60"/>
        </w:numPr>
        <w:spacing w:after="0" w:line="240" w:lineRule="auto"/>
        <w:jc w:val="both"/>
        <w:rPr>
          <w:rFonts w:ascii="Neo Sans Pro" w:hAnsi="Neo Sans Pro" w:cs="Neo Sans Pro"/>
          <w:color w:val="000000"/>
          <w:sz w:val="20"/>
          <w:szCs w:val="20"/>
        </w:rPr>
      </w:pPr>
      <w:r w:rsidRPr="00852DE0">
        <w:rPr>
          <w:rFonts w:ascii="Neo Sans Pro" w:hAnsi="Neo Sans Pro" w:cs="Neo Sans Pro"/>
          <w:color w:val="000000"/>
          <w:sz w:val="20"/>
          <w:szCs w:val="20"/>
        </w:rPr>
        <w:t>Zamawiający wymaga, aby oferowany asortyment był wyrobem medycznym.</w:t>
      </w:r>
    </w:p>
    <w:p w14:paraId="5AB6B7EB" w14:textId="77777777" w:rsidR="00287C64" w:rsidRDefault="00287C64">
      <w:pPr>
        <w:numPr>
          <w:ilvl w:val="0"/>
          <w:numId w:val="60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2EBA94C1" w14:textId="77777777" w:rsidR="00287C64" w:rsidRPr="003F6446" w:rsidRDefault="00287C64" w:rsidP="00287C64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46E9768C" w14:textId="77777777" w:rsidR="00287C64" w:rsidRPr="003F6446" w:rsidRDefault="00287C64" w:rsidP="00287C64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0575A8D0" w14:textId="77777777" w:rsidR="00287C64" w:rsidRPr="003F6446" w:rsidRDefault="00287C64" w:rsidP="00287C64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0DD9DFC6" w14:textId="77777777" w:rsidR="00287C64" w:rsidRDefault="00287C64" w:rsidP="00287C64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7A6A68D9" w14:textId="77777777" w:rsidR="005A0D77" w:rsidRPr="00D34042" w:rsidRDefault="005A0D77" w:rsidP="005A0D77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  <w:t>…………………………………………</w:t>
      </w:r>
    </w:p>
    <w:p w14:paraId="5F453654" w14:textId="77777777" w:rsidR="005A0D77" w:rsidRPr="00D34042" w:rsidRDefault="005A0D77" w:rsidP="005A0D77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p w14:paraId="7D422B20" w14:textId="1C9C3068" w:rsidR="005A0D77" w:rsidRDefault="005A0D77" w:rsidP="005A0D77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1</w:t>
      </w:r>
      <w:r w:rsidR="00D5547F">
        <w:rPr>
          <w:rFonts w:ascii="Neo Sans Pro" w:hAnsi="Neo Sans Pro"/>
          <w:b/>
          <w:bCs/>
          <w:color w:val="000000"/>
          <w:sz w:val="20"/>
          <w:szCs w:val="20"/>
        </w:rPr>
        <w:t>5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6E7D5911" w14:textId="77777777" w:rsidR="005A0D77" w:rsidRDefault="005A0D77" w:rsidP="005A0D77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</w:p>
    <w:p w14:paraId="59CED77C" w14:textId="77777777" w:rsidR="005A0D77" w:rsidRPr="00B42D9D" w:rsidRDefault="005A0D77" w:rsidP="005A0D77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6F2DA90E" w14:textId="77777777" w:rsidR="005A0D77" w:rsidRDefault="005A0D77" w:rsidP="005A0D77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5A0D77" w:rsidRPr="001A7732" w14:paraId="412B79C5" w14:textId="77777777" w:rsidTr="005D2855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B6556" w14:textId="77777777" w:rsidR="005A0D77" w:rsidRPr="001A7732" w:rsidRDefault="005A0D77" w:rsidP="005D2855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5A0D77" w:rsidRPr="001A7732" w14:paraId="43D6A9A4" w14:textId="77777777" w:rsidTr="005D2855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5920" w14:textId="77777777" w:rsidR="005A0D77" w:rsidRPr="001A7732" w:rsidRDefault="005A0D77" w:rsidP="005D2855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4EC7034E" w14:textId="77777777" w:rsidR="005A0D77" w:rsidRPr="001A7732" w:rsidRDefault="005A0D77" w:rsidP="005D2855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1D36DE68" w14:textId="77777777" w:rsidR="005A0D77" w:rsidRDefault="005A0D77" w:rsidP="00891B41">
      <w:pPr>
        <w:rPr>
          <w:rFonts w:ascii="Neo Sans Pro" w:hAnsi="Neo Sans Pro"/>
          <w:b/>
          <w:sz w:val="20"/>
          <w:szCs w:val="20"/>
        </w:rPr>
      </w:pPr>
    </w:p>
    <w:p w14:paraId="5CFF0FD9" w14:textId="77777777" w:rsidR="00891B41" w:rsidRPr="001F4139" w:rsidRDefault="00891B41" w:rsidP="00891B41">
      <w:pPr>
        <w:rPr>
          <w:rFonts w:ascii="Neo Sans Pro" w:hAnsi="Neo Sans Pro"/>
          <w:b/>
          <w:bCs/>
          <w:sz w:val="20"/>
          <w:szCs w:val="20"/>
        </w:rPr>
      </w:pPr>
      <w:r w:rsidRPr="001F4139">
        <w:rPr>
          <w:rFonts w:ascii="Neo Sans Pro" w:hAnsi="Neo Sans Pro"/>
          <w:b/>
          <w:sz w:val="20"/>
          <w:szCs w:val="20"/>
        </w:rPr>
        <w:t>Część nr 10 - SERWETA CHIRURGICZNA STERYLNA, NIEPRZYLEPNA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6417"/>
        <w:gridCol w:w="1493"/>
        <w:gridCol w:w="1271"/>
        <w:gridCol w:w="1458"/>
        <w:gridCol w:w="1263"/>
        <w:gridCol w:w="1541"/>
      </w:tblGrid>
      <w:tr w:rsidR="00181ED3" w:rsidRPr="001F4139" w14:paraId="4E7DAA93" w14:textId="77777777" w:rsidTr="00FD17D0">
        <w:tc>
          <w:tcPr>
            <w:tcW w:w="550" w:type="dxa"/>
          </w:tcPr>
          <w:p w14:paraId="400FF064" w14:textId="77777777" w:rsidR="00181ED3" w:rsidRPr="007109F0" w:rsidRDefault="00181ED3" w:rsidP="007109F0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6549" w:type="dxa"/>
          </w:tcPr>
          <w:p w14:paraId="3E861022" w14:textId="77777777" w:rsidR="00181ED3" w:rsidRPr="007109F0" w:rsidRDefault="00181ED3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493" w:type="dxa"/>
          </w:tcPr>
          <w:p w14:paraId="3825C018" w14:textId="77777777" w:rsidR="00181ED3" w:rsidRPr="007109F0" w:rsidRDefault="00181ED3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Parametry oferowane (należy podać parametry techniczne </w:t>
            </w: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lastRenderedPageBreak/>
              <w:t>oferowanego towaru)</w:t>
            </w:r>
          </w:p>
        </w:tc>
        <w:tc>
          <w:tcPr>
            <w:tcW w:w="1271" w:type="dxa"/>
          </w:tcPr>
          <w:p w14:paraId="1B472719" w14:textId="77777777" w:rsidR="00181ED3" w:rsidRPr="007109F0" w:rsidRDefault="00181ED3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lastRenderedPageBreak/>
              <w:t>ILOŚĆ NA OKRES 24 MIESIĘCY</w:t>
            </w:r>
          </w:p>
        </w:tc>
        <w:tc>
          <w:tcPr>
            <w:tcW w:w="1458" w:type="dxa"/>
          </w:tcPr>
          <w:p w14:paraId="13B39D69" w14:textId="77777777" w:rsidR="00181ED3" w:rsidRPr="007109F0" w:rsidRDefault="00181ED3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Cena jednostkowa netto za 1 sztukę w PLN</w:t>
            </w:r>
          </w:p>
        </w:tc>
        <w:tc>
          <w:tcPr>
            <w:tcW w:w="1271" w:type="dxa"/>
          </w:tcPr>
          <w:p w14:paraId="6CAA88E1" w14:textId="77777777" w:rsidR="00181ED3" w:rsidRPr="007109F0" w:rsidRDefault="00181ED3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Stawka podatku VAT w %</w:t>
            </w:r>
          </w:p>
        </w:tc>
        <w:tc>
          <w:tcPr>
            <w:tcW w:w="1550" w:type="dxa"/>
          </w:tcPr>
          <w:p w14:paraId="6552015E" w14:textId="77777777" w:rsidR="00181ED3" w:rsidRPr="007109F0" w:rsidRDefault="00181ED3" w:rsidP="00181ED3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Wartość oferowana brutto w PLN</w:t>
            </w:r>
          </w:p>
          <w:p w14:paraId="160B6711" w14:textId="77777777" w:rsidR="00181ED3" w:rsidRPr="007109F0" w:rsidRDefault="00181ED3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FD17D0" w:rsidRPr="001F4139" w14:paraId="47C219A7" w14:textId="77777777" w:rsidTr="00FD17D0">
        <w:tc>
          <w:tcPr>
            <w:tcW w:w="550" w:type="dxa"/>
          </w:tcPr>
          <w:p w14:paraId="4605BA78" w14:textId="77777777" w:rsidR="00FD17D0" w:rsidRPr="007109F0" w:rsidRDefault="00FD17D0" w:rsidP="00FD17D0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549" w:type="dxa"/>
          </w:tcPr>
          <w:p w14:paraId="64CF6B1A" w14:textId="77777777" w:rsidR="00FD17D0" w:rsidRPr="007109F0" w:rsidRDefault="00FD17D0" w:rsidP="00FD17D0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93" w:type="dxa"/>
          </w:tcPr>
          <w:p w14:paraId="044CB8AA" w14:textId="77777777" w:rsidR="00FD17D0" w:rsidRPr="007109F0" w:rsidRDefault="00FD17D0" w:rsidP="00FD17D0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1" w:type="dxa"/>
          </w:tcPr>
          <w:p w14:paraId="0E54FAAC" w14:textId="77777777" w:rsidR="00FD17D0" w:rsidRPr="007109F0" w:rsidRDefault="00FD17D0" w:rsidP="00FD17D0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8" w:type="dxa"/>
          </w:tcPr>
          <w:p w14:paraId="6D2152B4" w14:textId="77777777" w:rsidR="00FD17D0" w:rsidRPr="007109F0" w:rsidRDefault="00FD17D0" w:rsidP="00FD17D0">
            <w:pPr>
              <w:jc w:val="center"/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1" w:type="dxa"/>
          </w:tcPr>
          <w:p w14:paraId="326EA267" w14:textId="77777777" w:rsidR="00FD17D0" w:rsidRPr="007109F0" w:rsidRDefault="00FD17D0" w:rsidP="00FD17D0">
            <w:pPr>
              <w:jc w:val="center"/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0" w:type="dxa"/>
          </w:tcPr>
          <w:p w14:paraId="5959092E" w14:textId="77777777" w:rsidR="00FD17D0" w:rsidRPr="007109F0" w:rsidRDefault="00FD17D0" w:rsidP="00FD17D0">
            <w:pPr>
              <w:jc w:val="center"/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</w:tr>
      <w:tr w:rsidR="00181ED3" w:rsidRPr="001F4139" w14:paraId="51B5014A" w14:textId="77777777" w:rsidTr="00FD17D0">
        <w:tc>
          <w:tcPr>
            <w:tcW w:w="550" w:type="dxa"/>
          </w:tcPr>
          <w:p w14:paraId="7C5F03BD" w14:textId="77777777" w:rsidR="00181ED3" w:rsidRPr="007109F0" w:rsidRDefault="00181ED3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6549" w:type="dxa"/>
          </w:tcPr>
          <w:p w14:paraId="641F7553" w14:textId="77777777" w:rsidR="00181ED3" w:rsidRPr="007109F0" w:rsidRDefault="00181ED3" w:rsidP="007109F0">
            <w:pPr>
              <w:pStyle w:val="Standard"/>
              <w:jc w:val="both"/>
              <w:rPr>
                <w:rFonts w:ascii="Neo Sans Pro" w:hAnsi="Neo Sans Pro"/>
                <w:b/>
                <w:bCs/>
                <w:sz w:val="22"/>
                <w:szCs w:val="22"/>
              </w:rPr>
            </w:pPr>
            <w:r w:rsidRPr="007109F0">
              <w:rPr>
                <w:rFonts w:ascii="Neo Sans Pro" w:hAnsi="Neo Sans Pro"/>
                <w:b/>
                <w:bCs/>
                <w:sz w:val="22"/>
                <w:szCs w:val="22"/>
              </w:rPr>
              <w:t>Serweta chirurgiczna sterylna, nieprzylepna</w:t>
            </w:r>
          </w:p>
          <w:p w14:paraId="25E4E12C" w14:textId="77777777" w:rsidR="00181ED3" w:rsidRPr="007109F0" w:rsidRDefault="00181ED3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Serweta wykonana z laminatu 2-warstwowego (włóknina polipropylenowa i folia polietylenowa o gramaturze min. 57g/m2 +/-0,5g/m2).</w:t>
            </w:r>
          </w:p>
          <w:p w14:paraId="589F1DAA" w14:textId="77777777" w:rsidR="00181ED3" w:rsidRPr="007109F0" w:rsidRDefault="00181ED3" w:rsidP="007109F0">
            <w:pPr>
              <w:pStyle w:val="Standard"/>
              <w:jc w:val="both"/>
              <w:rPr>
                <w:rFonts w:ascii="Neo Sans Pro" w:hAnsi="Neo Sans Pro"/>
                <w:b/>
                <w:bCs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Wymiary: 75-80 x 90-95 cm</w:t>
            </w:r>
          </w:p>
          <w:p w14:paraId="6B41E3F0" w14:textId="77777777" w:rsidR="00181ED3" w:rsidRPr="007109F0" w:rsidRDefault="00181ED3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Materiał bezwonny musi spełniać wymagania PN EN 13795 lub równoważnej dla </w:t>
            </w:r>
            <w:proofErr w:type="spellStart"/>
            <w:r w:rsidRPr="007109F0">
              <w:rPr>
                <w:rFonts w:ascii="Neo Sans Pro" w:hAnsi="Neo Sans Pro"/>
                <w:sz w:val="22"/>
                <w:szCs w:val="22"/>
              </w:rPr>
              <w:t>obłożeń</w:t>
            </w:r>
            <w:proofErr w:type="spellEnd"/>
            <w:r w:rsidRPr="007109F0">
              <w:rPr>
                <w:rFonts w:ascii="Neo Sans Pro" w:hAnsi="Neo Sans Pro"/>
                <w:sz w:val="22"/>
                <w:szCs w:val="22"/>
              </w:rPr>
              <w:t xml:space="preserve"> chirurgicznych.</w:t>
            </w:r>
          </w:p>
          <w:p w14:paraId="59D25E94" w14:textId="77777777" w:rsidR="00181ED3" w:rsidRPr="007109F0" w:rsidRDefault="00181ED3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Zestaw zapakowany w opakowanie papierowo-foliowe.</w:t>
            </w:r>
          </w:p>
          <w:p w14:paraId="76833F49" w14:textId="77777777" w:rsidR="00181ED3" w:rsidRPr="007109F0" w:rsidRDefault="00181ED3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Zestaw sterylny.</w:t>
            </w:r>
          </w:p>
          <w:p w14:paraId="241FC676" w14:textId="77777777" w:rsidR="00181ED3" w:rsidRPr="007109F0" w:rsidRDefault="00181ED3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Opakowanie jednostkowe posiadające min. 2 etykiety samoprzylepne zawierające nr katalogowy, LOT, datę ważności oraz dane producenta. Na opakowaniu wyraźnie zaznaczony kierunek otwierania.</w:t>
            </w:r>
          </w:p>
        </w:tc>
        <w:tc>
          <w:tcPr>
            <w:tcW w:w="1493" w:type="dxa"/>
          </w:tcPr>
          <w:p w14:paraId="720D68EB" w14:textId="77777777" w:rsidR="00181ED3" w:rsidRPr="007109F0" w:rsidRDefault="00181ED3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077EE73A" w14:textId="77777777" w:rsidR="00181ED3" w:rsidRPr="007109F0" w:rsidRDefault="00181ED3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2A794642" w14:textId="77777777" w:rsidR="00181ED3" w:rsidRPr="007109F0" w:rsidRDefault="00181ED3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09890F92" w14:textId="77777777" w:rsidR="00181ED3" w:rsidRPr="007109F0" w:rsidRDefault="00181ED3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13 000 szt.</w:t>
            </w:r>
          </w:p>
        </w:tc>
        <w:tc>
          <w:tcPr>
            <w:tcW w:w="1458" w:type="dxa"/>
          </w:tcPr>
          <w:p w14:paraId="6A27135A" w14:textId="77777777" w:rsidR="00181ED3" w:rsidRPr="007109F0" w:rsidRDefault="00181ED3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781E5030" w14:textId="77777777" w:rsidR="00181ED3" w:rsidRPr="007109F0" w:rsidRDefault="00181ED3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550" w:type="dxa"/>
          </w:tcPr>
          <w:p w14:paraId="3DF7423D" w14:textId="77777777" w:rsidR="00181ED3" w:rsidRPr="007109F0" w:rsidRDefault="00181ED3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27FF59A3" w14:textId="77777777" w:rsidR="00287C64" w:rsidRPr="00852DE0" w:rsidRDefault="00287C64">
      <w:pPr>
        <w:pStyle w:val="Akapitzlist"/>
        <w:numPr>
          <w:ilvl w:val="0"/>
          <w:numId w:val="61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0A1E8F52" w14:textId="77777777" w:rsidR="00287C64" w:rsidRPr="00852DE0" w:rsidRDefault="00287C64">
      <w:pPr>
        <w:pStyle w:val="Akapitzlist"/>
        <w:numPr>
          <w:ilvl w:val="0"/>
          <w:numId w:val="61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516CECBE" w14:textId="77777777" w:rsidR="00287C64" w:rsidRPr="00852DE0" w:rsidRDefault="00287C64">
      <w:pPr>
        <w:pStyle w:val="Akapitzlist"/>
        <w:numPr>
          <w:ilvl w:val="0"/>
          <w:numId w:val="61"/>
        </w:numPr>
        <w:spacing w:after="0" w:line="240" w:lineRule="auto"/>
        <w:jc w:val="both"/>
        <w:rPr>
          <w:rFonts w:ascii="Neo Sans Pro" w:hAnsi="Neo Sans Pro" w:cs="Neo Sans Pro"/>
          <w:color w:val="000000"/>
          <w:sz w:val="20"/>
          <w:szCs w:val="20"/>
        </w:rPr>
      </w:pPr>
      <w:r w:rsidRPr="00852DE0">
        <w:rPr>
          <w:rFonts w:ascii="Neo Sans Pro" w:hAnsi="Neo Sans Pro" w:cs="Neo Sans Pro"/>
          <w:color w:val="000000"/>
          <w:sz w:val="20"/>
          <w:szCs w:val="20"/>
        </w:rPr>
        <w:t>Zamawiający wymaga, aby oferowany asortyment był wyrobem medycznym.</w:t>
      </w:r>
    </w:p>
    <w:p w14:paraId="5AC31874" w14:textId="77777777" w:rsidR="00287C64" w:rsidRDefault="00287C64">
      <w:pPr>
        <w:numPr>
          <w:ilvl w:val="0"/>
          <w:numId w:val="61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098DF568" w14:textId="77777777" w:rsidR="00287C64" w:rsidRPr="003F6446" w:rsidRDefault="00287C64" w:rsidP="00287C64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260C5366" w14:textId="77777777" w:rsidR="00287C64" w:rsidRPr="003F6446" w:rsidRDefault="00287C64" w:rsidP="00287C64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41E847DF" w14:textId="77777777" w:rsidR="00287C64" w:rsidRPr="003F6446" w:rsidRDefault="00287C64" w:rsidP="00287C64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071A0B5C" w14:textId="77777777" w:rsidR="00287C64" w:rsidRDefault="00287C64" w:rsidP="00287C64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0D3277A1" w14:textId="77777777" w:rsidR="00181ED3" w:rsidRPr="00D34042" w:rsidRDefault="00181ED3" w:rsidP="00181ED3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  <w:t>…………………………………………</w:t>
      </w:r>
    </w:p>
    <w:p w14:paraId="64241F99" w14:textId="77777777" w:rsidR="00181ED3" w:rsidRDefault="00181ED3" w:rsidP="00181ED3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p w14:paraId="58DD0EB1" w14:textId="77777777" w:rsidR="0052411D" w:rsidRDefault="0052411D" w:rsidP="00181ED3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</w:p>
    <w:p w14:paraId="33897B89" w14:textId="41163EAE" w:rsidR="00181ED3" w:rsidRDefault="00181ED3" w:rsidP="00181ED3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1</w:t>
      </w:r>
      <w:r w:rsidR="00D5547F">
        <w:rPr>
          <w:rFonts w:ascii="Neo Sans Pro" w:hAnsi="Neo Sans Pro"/>
          <w:b/>
          <w:bCs/>
          <w:color w:val="000000"/>
          <w:sz w:val="20"/>
          <w:szCs w:val="20"/>
        </w:rPr>
        <w:t>6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25A4AB45" w14:textId="77777777" w:rsidR="00181ED3" w:rsidRPr="00B42D9D" w:rsidRDefault="00181ED3" w:rsidP="00181ED3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394B38E7" w14:textId="77777777" w:rsidR="00181ED3" w:rsidRDefault="00181ED3" w:rsidP="00181ED3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181ED3" w:rsidRPr="001A7732" w14:paraId="539B9598" w14:textId="77777777" w:rsidTr="005D2855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D0A9" w14:textId="77777777" w:rsidR="00181ED3" w:rsidRPr="001A7732" w:rsidRDefault="00181ED3" w:rsidP="005D2855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181ED3" w:rsidRPr="001A7732" w14:paraId="1BD11283" w14:textId="77777777" w:rsidTr="005D2855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DCE3" w14:textId="77777777" w:rsidR="00181ED3" w:rsidRPr="001A7732" w:rsidRDefault="00181ED3" w:rsidP="005D2855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72149CD2" w14:textId="77777777" w:rsidR="00181ED3" w:rsidRPr="001A7732" w:rsidRDefault="00181ED3" w:rsidP="005D2855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3EBFE68F" w14:textId="77777777" w:rsidR="00181ED3" w:rsidRPr="00D34042" w:rsidRDefault="00181ED3" w:rsidP="00181ED3">
      <w:pPr>
        <w:jc w:val="right"/>
        <w:rPr>
          <w:rFonts w:ascii="Neo Sans Pro" w:hAnsi="Neo Sans Pro" w:cs="Arial"/>
          <w:color w:val="000000"/>
          <w:sz w:val="20"/>
          <w:szCs w:val="20"/>
        </w:rPr>
      </w:pPr>
    </w:p>
    <w:p w14:paraId="62FCD3EA" w14:textId="77777777" w:rsidR="00891B41" w:rsidRPr="001F4139" w:rsidRDefault="00891B41" w:rsidP="00891B41">
      <w:pPr>
        <w:rPr>
          <w:rFonts w:ascii="Neo Sans Pro" w:hAnsi="Neo Sans Pro"/>
          <w:b/>
          <w:sz w:val="20"/>
          <w:szCs w:val="20"/>
        </w:rPr>
      </w:pPr>
      <w:r w:rsidRPr="001F4139">
        <w:rPr>
          <w:rFonts w:ascii="Neo Sans Pro" w:hAnsi="Neo Sans Pro"/>
          <w:b/>
          <w:sz w:val="20"/>
          <w:szCs w:val="20"/>
        </w:rPr>
        <w:t>Część nr 11- FARTUCH CHIRURGICZNY SMMS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6549"/>
        <w:gridCol w:w="1493"/>
        <w:gridCol w:w="1271"/>
        <w:gridCol w:w="1458"/>
        <w:gridCol w:w="1271"/>
        <w:gridCol w:w="1271"/>
      </w:tblGrid>
      <w:tr w:rsidR="00181ED3" w:rsidRPr="001F4139" w14:paraId="2339B06D" w14:textId="77777777" w:rsidTr="007109F0">
        <w:tc>
          <w:tcPr>
            <w:tcW w:w="550" w:type="dxa"/>
          </w:tcPr>
          <w:p w14:paraId="185A9B4A" w14:textId="77777777" w:rsidR="00181ED3" w:rsidRPr="007109F0" w:rsidRDefault="00181ED3" w:rsidP="007109F0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6549" w:type="dxa"/>
          </w:tcPr>
          <w:p w14:paraId="67043335" w14:textId="77777777" w:rsidR="00181ED3" w:rsidRPr="007109F0" w:rsidRDefault="00181ED3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493" w:type="dxa"/>
          </w:tcPr>
          <w:p w14:paraId="272D637A" w14:textId="77777777" w:rsidR="00181ED3" w:rsidRPr="007109F0" w:rsidRDefault="00181ED3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Parametry oferowane (należy podać parametry techniczne oferowanego towaru)</w:t>
            </w:r>
          </w:p>
        </w:tc>
        <w:tc>
          <w:tcPr>
            <w:tcW w:w="1271" w:type="dxa"/>
          </w:tcPr>
          <w:p w14:paraId="134E1664" w14:textId="77777777" w:rsidR="00181ED3" w:rsidRPr="007109F0" w:rsidRDefault="00181ED3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ILOŚĆ NA OKRES 24 MIESIĘCY</w:t>
            </w:r>
          </w:p>
        </w:tc>
        <w:tc>
          <w:tcPr>
            <w:tcW w:w="1458" w:type="dxa"/>
          </w:tcPr>
          <w:p w14:paraId="35BDB05A" w14:textId="77777777" w:rsidR="00181ED3" w:rsidRPr="007109F0" w:rsidRDefault="00181ED3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Cena jednostkowa netto za 1 sztukę w PLN</w:t>
            </w:r>
          </w:p>
        </w:tc>
        <w:tc>
          <w:tcPr>
            <w:tcW w:w="1271" w:type="dxa"/>
          </w:tcPr>
          <w:p w14:paraId="4923451C" w14:textId="77777777" w:rsidR="00181ED3" w:rsidRPr="007109F0" w:rsidRDefault="00181ED3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Stawka podatku VAT w %</w:t>
            </w:r>
          </w:p>
        </w:tc>
        <w:tc>
          <w:tcPr>
            <w:tcW w:w="1271" w:type="dxa"/>
          </w:tcPr>
          <w:p w14:paraId="691F29E5" w14:textId="77777777" w:rsidR="00181ED3" w:rsidRPr="007109F0" w:rsidRDefault="00181ED3" w:rsidP="00181ED3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Wartość oferowana brutto w PLN</w:t>
            </w:r>
          </w:p>
          <w:p w14:paraId="6B973784" w14:textId="77777777" w:rsidR="00181ED3" w:rsidRPr="007109F0" w:rsidRDefault="00181ED3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E37F85" w:rsidRPr="001F4139" w14:paraId="0347840D" w14:textId="77777777" w:rsidTr="007109F0">
        <w:tc>
          <w:tcPr>
            <w:tcW w:w="550" w:type="dxa"/>
          </w:tcPr>
          <w:p w14:paraId="7732079B" w14:textId="77777777" w:rsidR="00E37F85" w:rsidRPr="007109F0" w:rsidRDefault="00E37F85" w:rsidP="00E37F85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549" w:type="dxa"/>
          </w:tcPr>
          <w:p w14:paraId="555AC67C" w14:textId="77777777" w:rsidR="00E37F85" w:rsidRPr="007109F0" w:rsidRDefault="00E37F85" w:rsidP="00E37F85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93" w:type="dxa"/>
          </w:tcPr>
          <w:p w14:paraId="167D6295" w14:textId="77777777" w:rsidR="00E37F85" w:rsidRPr="007109F0" w:rsidRDefault="00E37F85" w:rsidP="00E37F85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1" w:type="dxa"/>
          </w:tcPr>
          <w:p w14:paraId="633BB84E" w14:textId="77777777" w:rsidR="00E37F85" w:rsidRPr="007109F0" w:rsidRDefault="00E37F85" w:rsidP="00E37F85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8" w:type="dxa"/>
          </w:tcPr>
          <w:p w14:paraId="051A81CC" w14:textId="77777777" w:rsidR="00E37F85" w:rsidRPr="007109F0" w:rsidRDefault="00E37F85" w:rsidP="00E37F85">
            <w:pPr>
              <w:jc w:val="center"/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1" w:type="dxa"/>
          </w:tcPr>
          <w:p w14:paraId="64F23371" w14:textId="77777777" w:rsidR="00E37F85" w:rsidRPr="007109F0" w:rsidRDefault="00E37F85" w:rsidP="00E37F85">
            <w:pPr>
              <w:jc w:val="center"/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1" w:type="dxa"/>
          </w:tcPr>
          <w:p w14:paraId="3AAC6911" w14:textId="77777777" w:rsidR="00E37F85" w:rsidRPr="007109F0" w:rsidRDefault="00E37F85" w:rsidP="00E37F85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</w:tr>
      <w:tr w:rsidR="00181ED3" w:rsidRPr="001F4139" w14:paraId="3BFF885A" w14:textId="77777777" w:rsidTr="007109F0">
        <w:tc>
          <w:tcPr>
            <w:tcW w:w="550" w:type="dxa"/>
          </w:tcPr>
          <w:p w14:paraId="69A19626" w14:textId="77777777" w:rsidR="00181ED3" w:rsidRPr="007109F0" w:rsidRDefault="00181ED3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6549" w:type="dxa"/>
          </w:tcPr>
          <w:p w14:paraId="770A2F2F" w14:textId="77777777" w:rsidR="00181ED3" w:rsidRPr="007109F0" w:rsidRDefault="00181ED3" w:rsidP="007109F0">
            <w:pPr>
              <w:pStyle w:val="Standard"/>
              <w:jc w:val="both"/>
              <w:rPr>
                <w:rFonts w:ascii="Neo Sans Pro" w:hAnsi="Neo Sans Pro"/>
                <w:b/>
                <w:bCs/>
                <w:sz w:val="22"/>
                <w:szCs w:val="22"/>
              </w:rPr>
            </w:pPr>
            <w:r w:rsidRPr="007109F0">
              <w:rPr>
                <w:rFonts w:ascii="Neo Sans Pro" w:hAnsi="Neo Sans Pro"/>
                <w:b/>
                <w:bCs/>
                <w:sz w:val="22"/>
                <w:szCs w:val="22"/>
              </w:rPr>
              <w:t>Fartuch chirurgiczny SMMS</w:t>
            </w:r>
          </w:p>
          <w:p w14:paraId="5CC106D3" w14:textId="77777777" w:rsidR="00181ED3" w:rsidRPr="007109F0" w:rsidRDefault="00181ED3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Sterylny fartuch chirurgiczny wykonany z miękkiej, bezwonnej przewiewnej włókniny SMMS o gramaturze minimum 35 g/m2.</w:t>
            </w:r>
          </w:p>
          <w:p w14:paraId="742FA417" w14:textId="77777777" w:rsidR="00181ED3" w:rsidRPr="007109F0" w:rsidRDefault="00181ED3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Wykonane z włókniny polipropylenowej i folii polietylenowej.</w:t>
            </w:r>
          </w:p>
          <w:p w14:paraId="62B70595" w14:textId="77777777" w:rsidR="00181ED3" w:rsidRPr="007109F0" w:rsidRDefault="00181ED3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Rozmiar fartucha oznaczony literowo M, L lub M/L, XL, XXL lub XL/XXL.</w:t>
            </w:r>
          </w:p>
          <w:p w14:paraId="225E0F74" w14:textId="77777777" w:rsidR="00181ED3" w:rsidRPr="007109F0" w:rsidRDefault="00181ED3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Fartuch z zakładanymi połami złożony w sposób zapewniający aseptyczną aplikację i zachowujący sterylny obszar na plecach (złożenie typu </w:t>
            </w:r>
            <w:proofErr w:type="spellStart"/>
            <w:r w:rsidRPr="007109F0">
              <w:rPr>
                <w:rFonts w:ascii="Neo Sans Pro" w:hAnsi="Neo Sans Pro"/>
                <w:sz w:val="22"/>
                <w:szCs w:val="22"/>
              </w:rPr>
              <w:t>book</w:t>
            </w:r>
            <w:proofErr w:type="spellEnd"/>
            <w:r w:rsidRPr="007109F0">
              <w:rPr>
                <w:rFonts w:ascii="Neo Sans Pro" w:hAnsi="Neo Sans Pro"/>
                <w:sz w:val="22"/>
                <w:szCs w:val="22"/>
              </w:rPr>
              <w:t xml:space="preserve"> </w:t>
            </w:r>
            <w:proofErr w:type="spellStart"/>
            <w:r w:rsidRPr="007109F0">
              <w:rPr>
                <w:rFonts w:ascii="Neo Sans Pro" w:hAnsi="Neo Sans Pro"/>
                <w:sz w:val="22"/>
                <w:szCs w:val="22"/>
              </w:rPr>
              <w:t>folded</w:t>
            </w:r>
            <w:proofErr w:type="spellEnd"/>
            <w:r w:rsidRPr="007109F0">
              <w:rPr>
                <w:rFonts w:ascii="Neo Sans Pro" w:hAnsi="Neo Sans Pro"/>
                <w:sz w:val="22"/>
                <w:szCs w:val="22"/>
              </w:rPr>
              <w:t>). Wiązany na troki wewnętrzne oraz troki zewnętrzne z kartonikiem; z tyłu, w okolicach szyi, zapięcie na rzep.</w:t>
            </w:r>
          </w:p>
          <w:p w14:paraId="0D83A551" w14:textId="77777777" w:rsidR="00181ED3" w:rsidRPr="007109F0" w:rsidRDefault="00181ED3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Posiada oznakowanie rozmiaru  w postaci naklejki  naklejone na fartuchu, pozwalające na identyfikację przed rozłożeniem. </w:t>
            </w:r>
          </w:p>
          <w:p w14:paraId="0E69D58B" w14:textId="77777777" w:rsidR="00181ED3" w:rsidRPr="007109F0" w:rsidRDefault="00181ED3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Na zewnętrznym opakowaniu min. dwie etykiety samoprzylepne dla potrzeb dokumentacji zawierające nr katalogowy, LOT, datę ważności oraz dane adresowe producenta.</w:t>
            </w:r>
          </w:p>
          <w:p w14:paraId="0D31E30E" w14:textId="77777777" w:rsidR="00181ED3" w:rsidRPr="007109F0" w:rsidRDefault="00181ED3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Fartuch zapakowany w opakowanie papierowo - foliowe.</w:t>
            </w:r>
          </w:p>
          <w:p w14:paraId="4DE05458" w14:textId="77777777" w:rsidR="00181ED3" w:rsidRPr="007109F0" w:rsidRDefault="00181ED3" w:rsidP="007109F0">
            <w:pPr>
              <w:pStyle w:val="Standard"/>
              <w:jc w:val="both"/>
              <w:rPr>
                <w:rFonts w:ascii="Neo Sans Pro" w:hAnsi="Neo Sans Pro"/>
                <w:b/>
                <w:bCs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Zestaw sterylny - jednorazowego użytku.</w:t>
            </w:r>
          </w:p>
        </w:tc>
        <w:tc>
          <w:tcPr>
            <w:tcW w:w="1493" w:type="dxa"/>
          </w:tcPr>
          <w:p w14:paraId="3210A004" w14:textId="77777777" w:rsidR="00181ED3" w:rsidRPr="007109F0" w:rsidRDefault="00181ED3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42D79072" w14:textId="77777777" w:rsidR="00181ED3" w:rsidRPr="007109F0" w:rsidRDefault="00181ED3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62CD3AD5" w14:textId="77777777" w:rsidR="00181ED3" w:rsidRPr="007109F0" w:rsidRDefault="00181ED3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7656D9EA" w14:textId="1596CFDB" w:rsidR="00181ED3" w:rsidRPr="007109F0" w:rsidRDefault="00181ED3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50 000 s</w:t>
            </w:r>
            <w:r w:rsidR="001D382F">
              <w:rPr>
                <w:rFonts w:ascii="Neo Sans Pro" w:hAnsi="Neo Sans Pro"/>
                <w:b/>
              </w:rPr>
              <w:t>z</w:t>
            </w:r>
            <w:r w:rsidRPr="007109F0">
              <w:rPr>
                <w:rFonts w:ascii="Neo Sans Pro" w:hAnsi="Neo Sans Pro"/>
                <w:b/>
              </w:rPr>
              <w:t>t.</w:t>
            </w:r>
          </w:p>
        </w:tc>
        <w:tc>
          <w:tcPr>
            <w:tcW w:w="1458" w:type="dxa"/>
          </w:tcPr>
          <w:p w14:paraId="7CF2CC5B" w14:textId="77777777" w:rsidR="00181ED3" w:rsidRPr="007109F0" w:rsidRDefault="00181ED3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0996C40F" w14:textId="77777777" w:rsidR="00181ED3" w:rsidRPr="007109F0" w:rsidRDefault="00181ED3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77EC36CF" w14:textId="77777777" w:rsidR="00181ED3" w:rsidRPr="007109F0" w:rsidRDefault="00181ED3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551EC6ED" w14:textId="77777777" w:rsidR="0052411D" w:rsidRPr="00852DE0" w:rsidRDefault="0052411D">
      <w:pPr>
        <w:pStyle w:val="Akapitzlist"/>
        <w:numPr>
          <w:ilvl w:val="0"/>
          <w:numId w:val="62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18C250F6" w14:textId="77777777" w:rsidR="0052411D" w:rsidRPr="00852DE0" w:rsidRDefault="0052411D">
      <w:pPr>
        <w:pStyle w:val="Akapitzlist"/>
        <w:numPr>
          <w:ilvl w:val="0"/>
          <w:numId w:val="62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71A89F31" w14:textId="77777777" w:rsidR="0052411D" w:rsidRPr="00852DE0" w:rsidRDefault="0052411D">
      <w:pPr>
        <w:pStyle w:val="Akapitzlist"/>
        <w:numPr>
          <w:ilvl w:val="0"/>
          <w:numId w:val="62"/>
        </w:numPr>
        <w:spacing w:after="0" w:line="240" w:lineRule="auto"/>
        <w:jc w:val="both"/>
        <w:rPr>
          <w:rFonts w:ascii="Neo Sans Pro" w:hAnsi="Neo Sans Pro" w:cs="Neo Sans Pro"/>
          <w:color w:val="000000"/>
          <w:sz w:val="20"/>
          <w:szCs w:val="20"/>
        </w:rPr>
      </w:pPr>
      <w:r w:rsidRPr="00852DE0">
        <w:rPr>
          <w:rFonts w:ascii="Neo Sans Pro" w:hAnsi="Neo Sans Pro" w:cs="Neo Sans Pro"/>
          <w:color w:val="000000"/>
          <w:sz w:val="20"/>
          <w:szCs w:val="20"/>
        </w:rPr>
        <w:t>Zamawiający wymaga, aby oferowany asortyment był wyrobem medycznym.</w:t>
      </w:r>
    </w:p>
    <w:p w14:paraId="6CF012FC" w14:textId="77777777" w:rsidR="0052411D" w:rsidRDefault="0052411D">
      <w:pPr>
        <w:numPr>
          <w:ilvl w:val="0"/>
          <w:numId w:val="62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511534DF" w14:textId="77777777" w:rsidR="0052411D" w:rsidRPr="003F6446" w:rsidRDefault="0052411D" w:rsidP="0052411D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359A3B6F" w14:textId="77777777" w:rsidR="0052411D" w:rsidRPr="003F6446" w:rsidRDefault="0052411D" w:rsidP="0052411D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lastRenderedPageBreak/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78E6E4CB" w14:textId="77777777" w:rsidR="0052411D" w:rsidRPr="003F6446" w:rsidRDefault="0052411D" w:rsidP="0052411D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4CE426EC" w14:textId="77777777" w:rsidR="0052411D" w:rsidRDefault="0052411D" w:rsidP="0052411D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67B60A38" w14:textId="77777777" w:rsidR="00204946" w:rsidRPr="00D34042" w:rsidRDefault="00204946" w:rsidP="00204946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  <w:t>…………………………………………</w:t>
      </w:r>
    </w:p>
    <w:p w14:paraId="4DB2E20E" w14:textId="77777777" w:rsidR="00204946" w:rsidRDefault="00204946" w:rsidP="00204946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p w14:paraId="62971983" w14:textId="77777777" w:rsidR="00E95CE5" w:rsidRDefault="00E95CE5" w:rsidP="00204946">
      <w:pPr>
        <w:jc w:val="right"/>
        <w:rPr>
          <w:rFonts w:ascii="Neo Sans Pro" w:hAnsi="Neo Sans Pro" w:cs="Arial"/>
          <w:color w:val="000000"/>
          <w:sz w:val="20"/>
          <w:szCs w:val="20"/>
        </w:rPr>
      </w:pPr>
    </w:p>
    <w:p w14:paraId="59BA9C0B" w14:textId="0489EED5" w:rsidR="00E95CE5" w:rsidRDefault="00E95CE5" w:rsidP="00E95CE5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1</w:t>
      </w:r>
      <w:r w:rsidR="00D5547F">
        <w:rPr>
          <w:rFonts w:ascii="Neo Sans Pro" w:hAnsi="Neo Sans Pro"/>
          <w:b/>
          <w:bCs/>
          <w:color w:val="000000"/>
          <w:sz w:val="20"/>
          <w:szCs w:val="20"/>
        </w:rPr>
        <w:t>7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67012996" w14:textId="77777777" w:rsidR="00E95CE5" w:rsidRDefault="00E95CE5" w:rsidP="00E95CE5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</w:p>
    <w:p w14:paraId="32A5464C" w14:textId="77777777" w:rsidR="00E95CE5" w:rsidRPr="00B42D9D" w:rsidRDefault="00E95CE5" w:rsidP="00E95CE5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09868D2E" w14:textId="77777777" w:rsidR="00E95CE5" w:rsidRDefault="00E95CE5" w:rsidP="00E95CE5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E95CE5" w:rsidRPr="001A7732" w14:paraId="5FD2F556" w14:textId="77777777" w:rsidTr="005D2855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E0B3" w14:textId="77777777" w:rsidR="00E95CE5" w:rsidRPr="001A7732" w:rsidRDefault="00E95CE5" w:rsidP="005D2855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E95CE5" w:rsidRPr="001A7732" w14:paraId="0EB98C45" w14:textId="77777777" w:rsidTr="005D2855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DAEE" w14:textId="77777777" w:rsidR="00E95CE5" w:rsidRPr="001A7732" w:rsidRDefault="00E95CE5" w:rsidP="005D2855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104DAB83" w14:textId="77777777" w:rsidR="00E95CE5" w:rsidRPr="001A7732" w:rsidRDefault="00E95CE5" w:rsidP="005D2855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7F46F812" w14:textId="77777777" w:rsidR="00E95CE5" w:rsidRDefault="00E95CE5" w:rsidP="00204946">
      <w:pPr>
        <w:jc w:val="right"/>
        <w:rPr>
          <w:rFonts w:ascii="Neo Sans Pro" w:hAnsi="Neo Sans Pro" w:cs="Arial"/>
          <w:color w:val="000000"/>
          <w:sz w:val="20"/>
          <w:szCs w:val="20"/>
        </w:rPr>
      </w:pPr>
    </w:p>
    <w:p w14:paraId="60A7D5E7" w14:textId="77777777" w:rsidR="00891B41" w:rsidRPr="001F4139" w:rsidRDefault="00891B41" w:rsidP="00891B41">
      <w:pPr>
        <w:rPr>
          <w:rFonts w:ascii="Neo Sans Pro" w:hAnsi="Neo Sans Pro"/>
          <w:b/>
          <w:bCs/>
          <w:sz w:val="20"/>
          <w:szCs w:val="20"/>
        </w:rPr>
      </w:pPr>
      <w:r w:rsidRPr="001F4139">
        <w:rPr>
          <w:rFonts w:ascii="Neo Sans Pro" w:hAnsi="Neo Sans Pro"/>
          <w:b/>
          <w:sz w:val="20"/>
          <w:szCs w:val="20"/>
        </w:rPr>
        <w:t>Część nr 12 - PODKŁAD CHŁONNY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6550"/>
        <w:gridCol w:w="1493"/>
        <w:gridCol w:w="1271"/>
        <w:gridCol w:w="1458"/>
        <w:gridCol w:w="1271"/>
        <w:gridCol w:w="1271"/>
      </w:tblGrid>
      <w:tr w:rsidR="00622F4D" w:rsidRPr="001F4139" w14:paraId="7551767C" w14:textId="77777777" w:rsidTr="007109F0">
        <w:tc>
          <w:tcPr>
            <w:tcW w:w="550" w:type="dxa"/>
          </w:tcPr>
          <w:p w14:paraId="21C5F96E" w14:textId="77777777" w:rsidR="00622F4D" w:rsidRPr="007109F0" w:rsidRDefault="00622F4D" w:rsidP="007109F0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6550" w:type="dxa"/>
          </w:tcPr>
          <w:p w14:paraId="42FEA3C3" w14:textId="77777777" w:rsidR="00622F4D" w:rsidRPr="007109F0" w:rsidRDefault="00622F4D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493" w:type="dxa"/>
          </w:tcPr>
          <w:p w14:paraId="3DDD4F86" w14:textId="77777777" w:rsidR="00622F4D" w:rsidRPr="007109F0" w:rsidRDefault="00622F4D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Parametry oferowane (należy podać parametry techniczne oferowanego towaru)</w:t>
            </w:r>
          </w:p>
        </w:tc>
        <w:tc>
          <w:tcPr>
            <w:tcW w:w="1271" w:type="dxa"/>
          </w:tcPr>
          <w:p w14:paraId="6E409FCB" w14:textId="77777777" w:rsidR="00622F4D" w:rsidRPr="007109F0" w:rsidRDefault="00622F4D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ILOŚĆ NA OKRES 24 MIESIĘCY</w:t>
            </w:r>
          </w:p>
        </w:tc>
        <w:tc>
          <w:tcPr>
            <w:tcW w:w="1458" w:type="dxa"/>
          </w:tcPr>
          <w:p w14:paraId="403F1FF7" w14:textId="77777777" w:rsidR="00622F4D" w:rsidRPr="007109F0" w:rsidRDefault="00622F4D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Cena jednostkowa netto za 1 sztukę w PLN</w:t>
            </w:r>
          </w:p>
        </w:tc>
        <w:tc>
          <w:tcPr>
            <w:tcW w:w="1271" w:type="dxa"/>
          </w:tcPr>
          <w:p w14:paraId="50BA0BE3" w14:textId="77777777" w:rsidR="00622F4D" w:rsidRPr="007109F0" w:rsidRDefault="00622F4D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Stawka podatku VAT w %</w:t>
            </w:r>
          </w:p>
        </w:tc>
        <w:tc>
          <w:tcPr>
            <w:tcW w:w="1271" w:type="dxa"/>
          </w:tcPr>
          <w:p w14:paraId="0C66F669" w14:textId="77777777" w:rsidR="00622F4D" w:rsidRPr="007109F0" w:rsidRDefault="00622F4D" w:rsidP="00622F4D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  <w:t>Wartość oferowana brutto w PLN</w:t>
            </w:r>
          </w:p>
          <w:p w14:paraId="6507BFAF" w14:textId="77777777" w:rsidR="00622F4D" w:rsidRPr="007109F0" w:rsidRDefault="00622F4D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E37F85" w:rsidRPr="001F4139" w14:paraId="13BFE1A7" w14:textId="77777777" w:rsidTr="007109F0">
        <w:tc>
          <w:tcPr>
            <w:tcW w:w="550" w:type="dxa"/>
          </w:tcPr>
          <w:p w14:paraId="513B720D" w14:textId="77777777" w:rsidR="00E37F85" w:rsidRPr="007109F0" w:rsidRDefault="00E37F85" w:rsidP="00E37F85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550" w:type="dxa"/>
          </w:tcPr>
          <w:p w14:paraId="70933210" w14:textId="77777777" w:rsidR="00E37F85" w:rsidRPr="007109F0" w:rsidRDefault="00E37F85" w:rsidP="00E37F85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93" w:type="dxa"/>
          </w:tcPr>
          <w:p w14:paraId="59F48BBE" w14:textId="77777777" w:rsidR="00E37F85" w:rsidRPr="007109F0" w:rsidRDefault="00E37F85" w:rsidP="00E37F85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1" w:type="dxa"/>
          </w:tcPr>
          <w:p w14:paraId="15A1E2A6" w14:textId="77777777" w:rsidR="00E37F85" w:rsidRPr="007109F0" w:rsidRDefault="00E37F85" w:rsidP="00E37F85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8" w:type="dxa"/>
          </w:tcPr>
          <w:p w14:paraId="7E80BFFC" w14:textId="77777777" w:rsidR="00E37F85" w:rsidRPr="007109F0" w:rsidRDefault="00E37F85" w:rsidP="00E37F85">
            <w:pPr>
              <w:jc w:val="center"/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1" w:type="dxa"/>
          </w:tcPr>
          <w:p w14:paraId="2C5223E7" w14:textId="77777777" w:rsidR="00E37F85" w:rsidRPr="007109F0" w:rsidRDefault="00E37F85" w:rsidP="00E37F85">
            <w:pPr>
              <w:jc w:val="center"/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1" w:type="dxa"/>
          </w:tcPr>
          <w:p w14:paraId="66382A69" w14:textId="77777777" w:rsidR="00E37F85" w:rsidRPr="007109F0" w:rsidRDefault="00E37F85" w:rsidP="00E37F85">
            <w:pPr>
              <w:rPr>
                <w:rFonts w:ascii="Neo Sans Pro" w:hAnsi="Neo Sans Pro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</w:tr>
      <w:tr w:rsidR="00E95CE5" w:rsidRPr="001F4139" w14:paraId="32D6EEFD" w14:textId="77777777" w:rsidTr="007109F0">
        <w:tc>
          <w:tcPr>
            <w:tcW w:w="550" w:type="dxa"/>
          </w:tcPr>
          <w:p w14:paraId="43407F89" w14:textId="77777777" w:rsidR="00E95CE5" w:rsidRPr="007109F0" w:rsidRDefault="00E95CE5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6550" w:type="dxa"/>
          </w:tcPr>
          <w:p w14:paraId="1C6989A2" w14:textId="77777777" w:rsidR="00E95CE5" w:rsidRPr="007109F0" w:rsidRDefault="00E95CE5" w:rsidP="007109F0">
            <w:pPr>
              <w:pStyle w:val="Standard"/>
              <w:jc w:val="both"/>
              <w:rPr>
                <w:rFonts w:ascii="Neo Sans Pro" w:hAnsi="Neo Sans Pro"/>
                <w:b/>
                <w:bCs/>
                <w:sz w:val="22"/>
                <w:szCs w:val="22"/>
              </w:rPr>
            </w:pPr>
            <w:r w:rsidRPr="007109F0">
              <w:rPr>
                <w:rFonts w:ascii="Neo Sans Pro" w:hAnsi="Neo Sans Pro"/>
                <w:b/>
                <w:bCs/>
                <w:sz w:val="22"/>
                <w:szCs w:val="22"/>
              </w:rPr>
              <w:t>Podkład chłonny</w:t>
            </w:r>
          </w:p>
          <w:p w14:paraId="17D1BDAF" w14:textId="77777777" w:rsidR="00E95CE5" w:rsidRPr="007109F0" w:rsidRDefault="00E95CE5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Podkład chłonny min. 60-65 x 60-65 cm, z pulpy celulozowej</w:t>
            </w:r>
          </w:p>
        </w:tc>
        <w:tc>
          <w:tcPr>
            <w:tcW w:w="1493" w:type="dxa"/>
          </w:tcPr>
          <w:p w14:paraId="64668E08" w14:textId="77777777" w:rsidR="00E95CE5" w:rsidRPr="007109F0" w:rsidRDefault="00E95CE5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4D63B03B" w14:textId="77777777" w:rsidR="00E95CE5" w:rsidRPr="007109F0" w:rsidRDefault="00E95CE5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046CB3C9" w14:textId="77777777" w:rsidR="00E95CE5" w:rsidRPr="007109F0" w:rsidRDefault="00E95CE5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 xml:space="preserve">1 500 </w:t>
            </w:r>
            <w:proofErr w:type="spellStart"/>
            <w:r w:rsidRPr="007109F0">
              <w:rPr>
                <w:rFonts w:ascii="Neo Sans Pro" w:hAnsi="Neo Sans Pro"/>
                <w:b/>
              </w:rPr>
              <w:t>szt</w:t>
            </w:r>
            <w:proofErr w:type="spellEnd"/>
          </w:p>
        </w:tc>
        <w:tc>
          <w:tcPr>
            <w:tcW w:w="1458" w:type="dxa"/>
          </w:tcPr>
          <w:p w14:paraId="5939CC28" w14:textId="77777777" w:rsidR="00E95CE5" w:rsidRPr="007109F0" w:rsidRDefault="00E95CE5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195A05D5" w14:textId="77777777" w:rsidR="00E95CE5" w:rsidRPr="007109F0" w:rsidRDefault="00E95CE5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2D9E740D" w14:textId="77777777" w:rsidR="00E95CE5" w:rsidRPr="007109F0" w:rsidRDefault="00E95CE5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7A9B38B2" w14:textId="77777777" w:rsidR="0052411D" w:rsidRPr="00852DE0" w:rsidRDefault="0052411D">
      <w:pPr>
        <w:pStyle w:val="Akapitzlist"/>
        <w:numPr>
          <w:ilvl w:val="0"/>
          <w:numId w:val="63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2FDB0E3C" w14:textId="77777777" w:rsidR="0052411D" w:rsidRPr="00852DE0" w:rsidRDefault="0052411D">
      <w:pPr>
        <w:pStyle w:val="Akapitzlist"/>
        <w:numPr>
          <w:ilvl w:val="0"/>
          <w:numId w:val="63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6B66F982" w14:textId="77777777" w:rsidR="0052411D" w:rsidRDefault="0052411D">
      <w:pPr>
        <w:numPr>
          <w:ilvl w:val="0"/>
          <w:numId w:val="63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687EED48" w14:textId="77777777" w:rsidR="0052411D" w:rsidRPr="003F6446" w:rsidRDefault="0052411D" w:rsidP="0052411D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6861DA11" w14:textId="77777777" w:rsidR="0052411D" w:rsidRPr="003F6446" w:rsidRDefault="0052411D" w:rsidP="0052411D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0CF7A222" w14:textId="77777777" w:rsidR="0052411D" w:rsidRPr="003F6446" w:rsidRDefault="0052411D" w:rsidP="0052411D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1313B1AB" w14:textId="77777777" w:rsidR="0052411D" w:rsidRDefault="0052411D" w:rsidP="0052411D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7593B340" w14:textId="77777777" w:rsidR="00622F4D" w:rsidRPr="00D34042" w:rsidRDefault="00622F4D" w:rsidP="00622F4D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lastRenderedPageBreak/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  <w:t>…………………………………………</w:t>
      </w:r>
    </w:p>
    <w:p w14:paraId="3E509F0D" w14:textId="77777777" w:rsidR="00622F4D" w:rsidRDefault="00622F4D" w:rsidP="00622F4D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p w14:paraId="35F298DB" w14:textId="77777777" w:rsidR="001936DD" w:rsidRDefault="001936DD" w:rsidP="00622F4D">
      <w:pPr>
        <w:jc w:val="right"/>
        <w:rPr>
          <w:rFonts w:ascii="Neo Sans Pro" w:hAnsi="Neo Sans Pro" w:cs="Arial"/>
          <w:color w:val="000000"/>
          <w:sz w:val="20"/>
          <w:szCs w:val="20"/>
        </w:rPr>
      </w:pPr>
    </w:p>
    <w:p w14:paraId="36DEC8F3" w14:textId="1345CB4D" w:rsidR="00622F4D" w:rsidRDefault="00622F4D" w:rsidP="00622F4D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1</w:t>
      </w:r>
      <w:r w:rsidR="00D5547F">
        <w:rPr>
          <w:rFonts w:ascii="Neo Sans Pro" w:hAnsi="Neo Sans Pro"/>
          <w:b/>
          <w:bCs/>
          <w:color w:val="000000"/>
          <w:sz w:val="20"/>
          <w:szCs w:val="20"/>
        </w:rPr>
        <w:t>8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1BCFDF62" w14:textId="77777777" w:rsidR="00622F4D" w:rsidRDefault="00622F4D" w:rsidP="00622F4D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</w:p>
    <w:p w14:paraId="10B9628F" w14:textId="77777777" w:rsidR="00622F4D" w:rsidRPr="00B42D9D" w:rsidRDefault="00622F4D" w:rsidP="00622F4D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3306C504" w14:textId="77777777" w:rsidR="00622F4D" w:rsidRDefault="00622F4D" w:rsidP="00622F4D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622F4D" w:rsidRPr="001A7732" w14:paraId="79052075" w14:textId="77777777" w:rsidTr="005D2855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05B8" w14:textId="77777777" w:rsidR="00622F4D" w:rsidRPr="001A7732" w:rsidRDefault="00622F4D" w:rsidP="005D2855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622F4D" w:rsidRPr="001A7732" w14:paraId="5072F8F0" w14:textId="77777777" w:rsidTr="005D2855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26AF" w14:textId="77777777" w:rsidR="00622F4D" w:rsidRPr="001A7732" w:rsidRDefault="00622F4D" w:rsidP="005D2855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2AC7DCEB" w14:textId="77777777" w:rsidR="00622F4D" w:rsidRPr="001A7732" w:rsidRDefault="00622F4D" w:rsidP="005D2855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65C4F9A9" w14:textId="77777777" w:rsidR="00891B41" w:rsidRPr="00891B41" w:rsidRDefault="00891B41" w:rsidP="00891B41">
      <w:pPr>
        <w:pStyle w:val="Akapitzlist"/>
        <w:spacing w:after="0" w:line="240" w:lineRule="auto"/>
        <w:ind w:left="360"/>
        <w:jc w:val="both"/>
        <w:rPr>
          <w:rFonts w:ascii="Neo Sans Pro" w:eastAsia="Calibri" w:hAnsi="Neo Sans Pro"/>
          <w:color w:val="000000"/>
          <w:sz w:val="20"/>
          <w:szCs w:val="20"/>
        </w:rPr>
      </w:pPr>
    </w:p>
    <w:p w14:paraId="50AAA681" w14:textId="77777777" w:rsidR="00891B41" w:rsidRPr="005F2F69" w:rsidRDefault="00891B41" w:rsidP="00891B41">
      <w:pPr>
        <w:rPr>
          <w:rFonts w:ascii="Neo Sans Pro" w:hAnsi="Neo Sans Pro"/>
          <w:b/>
          <w:bCs/>
          <w:sz w:val="20"/>
          <w:szCs w:val="20"/>
        </w:rPr>
      </w:pPr>
      <w:r w:rsidRPr="005F2F69">
        <w:rPr>
          <w:rFonts w:ascii="Neo Sans Pro" w:hAnsi="Neo Sans Pro"/>
          <w:b/>
          <w:bCs/>
          <w:sz w:val="20"/>
          <w:szCs w:val="20"/>
        </w:rPr>
        <w:t xml:space="preserve">Część nr 13 - FARTUCH FLISELINOWY JEDNORAZOWY NIESTERYLNY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6419"/>
        <w:gridCol w:w="1493"/>
        <w:gridCol w:w="1271"/>
        <w:gridCol w:w="1458"/>
        <w:gridCol w:w="1263"/>
        <w:gridCol w:w="1540"/>
      </w:tblGrid>
      <w:tr w:rsidR="00622F4D" w:rsidRPr="005F2F69" w14:paraId="3BD486DA" w14:textId="77777777" w:rsidTr="001936DD">
        <w:tc>
          <w:tcPr>
            <w:tcW w:w="550" w:type="dxa"/>
          </w:tcPr>
          <w:p w14:paraId="3DC28219" w14:textId="77777777" w:rsidR="00622F4D" w:rsidRPr="007109F0" w:rsidRDefault="00622F4D" w:rsidP="007109F0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6550" w:type="dxa"/>
          </w:tcPr>
          <w:p w14:paraId="6A05CDC0" w14:textId="77777777" w:rsidR="00622F4D" w:rsidRPr="007109F0" w:rsidRDefault="00622F4D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493" w:type="dxa"/>
          </w:tcPr>
          <w:p w14:paraId="7BB32254" w14:textId="77777777" w:rsidR="00622F4D" w:rsidRPr="007109F0" w:rsidRDefault="00622F4D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Parametry oferowane (należy podać parametry techniczne oferowanego towaru)</w:t>
            </w:r>
          </w:p>
        </w:tc>
        <w:tc>
          <w:tcPr>
            <w:tcW w:w="1271" w:type="dxa"/>
          </w:tcPr>
          <w:p w14:paraId="2238D9B8" w14:textId="77777777" w:rsidR="00622F4D" w:rsidRPr="007109F0" w:rsidRDefault="00622F4D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ILOŚĆ NA OKRES 24 MIESIĘCY</w:t>
            </w:r>
          </w:p>
        </w:tc>
        <w:tc>
          <w:tcPr>
            <w:tcW w:w="1458" w:type="dxa"/>
          </w:tcPr>
          <w:p w14:paraId="7A051C37" w14:textId="77777777" w:rsidR="00622F4D" w:rsidRPr="007109F0" w:rsidRDefault="00622F4D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Cena jednostkowa netto za 1 sztukę w PLN</w:t>
            </w:r>
          </w:p>
        </w:tc>
        <w:tc>
          <w:tcPr>
            <w:tcW w:w="1271" w:type="dxa"/>
          </w:tcPr>
          <w:p w14:paraId="311868E9" w14:textId="77777777" w:rsidR="00622F4D" w:rsidRPr="007109F0" w:rsidRDefault="00622F4D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Stawka podatku VAT w %</w:t>
            </w:r>
          </w:p>
        </w:tc>
        <w:tc>
          <w:tcPr>
            <w:tcW w:w="1549" w:type="dxa"/>
          </w:tcPr>
          <w:p w14:paraId="107D8119" w14:textId="77777777" w:rsidR="00622F4D" w:rsidRPr="007109F0" w:rsidRDefault="00622F4D" w:rsidP="00622F4D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Wartość oferowana brutto w PLN</w:t>
            </w:r>
          </w:p>
          <w:p w14:paraId="39CE5660" w14:textId="77777777" w:rsidR="00622F4D" w:rsidRPr="007109F0" w:rsidRDefault="00622F4D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E37F85" w:rsidRPr="005F2F69" w14:paraId="17113D10" w14:textId="77777777" w:rsidTr="001936DD">
        <w:tc>
          <w:tcPr>
            <w:tcW w:w="550" w:type="dxa"/>
          </w:tcPr>
          <w:p w14:paraId="63463B33" w14:textId="77777777" w:rsidR="00E37F85" w:rsidRPr="007109F0" w:rsidRDefault="00E37F85" w:rsidP="00E37F85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550" w:type="dxa"/>
          </w:tcPr>
          <w:p w14:paraId="185A03D9" w14:textId="77777777" w:rsidR="00E37F85" w:rsidRPr="007109F0" w:rsidRDefault="00E37F85" w:rsidP="00E37F85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93" w:type="dxa"/>
          </w:tcPr>
          <w:p w14:paraId="50525A06" w14:textId="77777777" w:rsidR="00E37F85" w:rsidRPr="007109F0" w:rsidRDefault="00E37F85" w:rsidP="00E37F85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1" w:type="dxa"/>
          </w:tcPr>
          <w:p w14:paraId="025468E2" w14:textId="77777777" w:rsidR="00E37F85" w:rsidRPr="007109F0" w:rsidRDefault="00E37F85" w:rsidP="00E37F85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8" w:type="dxa"/>
          </w:tcPr>
          <w:p w14:paraId="7B484B43" w14:textId="77777777" w:rsidR="00E37F85" w:rsidRPr="007109F0" w:rsidRDefault="00E37F85" w:rsidP="00E37F85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1" w:type="dxa"/>
          </w:tcPr>
          <w:p w14:paraId="1F7C4D25" w14:textId="77777777" w:rsidR="00E37F85" w:rsidRPr="007109F0" w:rsidRDefault="00E37F85" w:rsidP="00E37F85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549" w:type="dxa"/>
          </w:tcPr>
          <w:p w14:paraId="7EA83BF6" w14:textId="77777777" w:rsidR="00E37F85" w:rsidRPr="007109F0" w:rsidRDefault="00E37F85" w:rsidP="00E37F85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</w:tr>
      <w:tr w:rsidR="00622F4D" w:rsidRPr="005F2F69" w14:paraId="3BC675FC" w14:textId="77777777" w:rsidTr="001936DD">
        <w:tc>
          <w:tcPr>
            <w:tcW w:w="550" w:type="dxa"/>
          </w:tcPr>
          <w:p w14:paraId="0B60497C" w14:textId="77777777" w:rsidR="00622F4D" w:rsidRPr="007109F0" w:rsidRDefault="00622F4D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6550" w:type="dxa"/>
          </w:tcPr>
          <w:p w14:paraId="07EFD625" w14:textId="77777777" w:rsidR="00622F4D" w:rsidRPr="007109F0" w:rsidRDefault="00622F4D" w:rsidP="005D2855">
            <w:pPr>
              <w:rPr>
                <w:rFonts w:ascii="Neo Sans Pro" w:hAnsi="Neo Sans Pro"/>
                <w:b/>
                <w:bCs/>
              </w:rPr>
            </w:pPr>
            <w:r w:rsidRPr="007109F0">
              <w:rPr>
                <w:rFonts w:ascii="Neo Sans Pro" w:hAnsi="Neo Sans Pro"/>
                <w:b/>
                <w:bCs/>
              </w:rPr>
              <w:t xml:space="preserve">Fartuch </w:t>
            </w:r>
            <w:proofErr w:type="spellStart"/>
            <w:r w:rsidRPr="007109F0">
              <w:rPr>
                <w:rFonts w:ascii="Neo Sans Pro" w:hAnsi="Neo Sans Pro"/>
                <w:b/>
                <w:bCs/>
              </w:rPr>
              <w:t>fliselinowy</w:t>
            </w:r>
            <w:proofErr w:type="spellEnd"/>
            <w:r w:rsidRPr="007109F0">
              <w:rPr>
                <w:rFonts w:ascii="Neo Sans Pro" w:hAnsi="Neo Sans Pro"/>
                <w:b/>
                <w:bCs/>
              </w:rPr>
              <w:t xml:space="preserve"> jednorazowy niesterylny</w:t>
            </w:r>
          </w:p>
          <w:p w14:paraId="16F6F07B" w14:textId="77777777" w:rsidR="00622F4D" w:rsidRPr="007109F0" w:rsidRDefault="00622F4D">
            <w:pPr>
              <w:pStyle w:val="Standard"/>
              <w:widowControl/>
              <w:numPr>
                <w:ilvl w:val="0"/>
                <w:numId w:val="19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wiązany pod szyją i w pasie</w:t>
            </w:r>
          </w:p>
          <w:p w14:paraId="1A746A83" w14:textId="77777777" w:rsidR="00622F4D" w:rsidRPr="007109F0" w:rsidRDefault="00622F4D">
            <w:pPr>
              <w:pStyle w:val="Standard"/>
              <w:widowControl/>
              <w:numPr>
                <w:ilvl w:val="0"/>
                <w:numId w:val="19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rozmiar uniwersalny</w:t>
            </w:r>
          </w:p>
          <w:p w14:paraId="7F26F688" w14:textId="77777777" w:rsidR="00622F4D" w:rsidRPr="007109F0" w:rsidRDefault="00622F4D">
            <w:pPr>
              <w:pStyle w:val="Standard"/>
              <w:widowControl/>
              <w:numPr>
                <w:ilvl w:val="0"/>
                <w:numId w:val="19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w rękawach posiadający gumki ściągające</w:t>
            </w:r>
          </w:p>
          <w:p w14:paraId="14CCC289" w14:textId="77777777" w:rsidR="00622F4D" w:rsidRPr="007109F0" w:rsidRDefault="00622F4D">
            <w:pPr>
              <w:pStyle w:val="Standard"/>
              <w:widowControl/>
              <w:numPr>
                <w:ilvl w:val="0"/>
                <w:numId w:val="19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kolor zielony lub niebieski</w:t>
            </w:r>
          </w:p>
        </w:tc>
        <w:tc>
          <w:tcPr>
            <w:tcW w:w="1493" w:type="dxa"/>
          </w:tcPr>
          <w:p w14:paraId="0E4FB074" w14:textId="77777777" w:rsidR="00622F4D" w:rsidRPr="007109F0" w:rsidRDefault="00622F4D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22310BD6" w14:textId="77777777" w:rsidR="00622F4D" w:rsidRPr="007109F0" w:rsidRDefault="00622F4D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4E9FE556" w14:textId="77777777" w:rsidR="00622F4D" w:rsidRPr="007109F0" w:rsidRDefault="00622F4D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672DF0DA" w14:textId="77777777" w:rsidR="00622F4D" w:rsidRPr="007109F0" w:rsidRDefault="00622F4D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40 000 szt.</w:t>
            </w:r>
          </w:p>
          <w:p w14:paraId="687DC883" w14:textId="77777777" w:rsidR="00622F4D" w:rsidRPr="007109F0" w:rsidRDefault="00622F4D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458" w:type="dxa"/>
          </w:tcPr>
          <w:p w14:paraId="3C824A51" w14:textId="77777777" w:rsidR="00622F4D" w:rsidRPr="007109F0" w:rsidRDefault="00622F4D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6D69E183" w14:textId="77777777" w:rsidR="00622F4D" w:rsidRPr="007109F0" w:rsidRDefault="00622F4D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549" w:type="dxa"/>
          </w:tcPr>
          <w:p w14:paraId="11FD4180" w14:textId="77777777" w:rsidR="00622F4D" w:rsidRPr="007109F0" w:rsidRDefault="00622F4D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47A91E03" w14:textId="77777777" w:rsidR="0052411D" w:rsidRPr="00852DE0" w:rsidRDefault="0052411D">
      <w:pPr>
        <w:pStyle w:val="Akapitzlist"/>
        <w:numPr>
          <w:ilvl w:val="0"/>
          <w:numId w:val="64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3DF12E49" w14:textId="77777777" w:rsidR="0052411D" w:rsidRPr="00852DE0" w:rsidRDefault="0052411D">
      <w:pPr>
        <w:pStyle w:val="Akapitzlist"/>
        <w:numPr>
          <w:ilvl w:val="0"/>
          <w:numId w:val="64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7B539A84" w14:textId="77777777" w:rsidR="0052411D" w:rsidRDefault="0052411D">
      <w:pPr>
        <w:numPr>
          <w:ilvl w:val="0"/>
          <w:numId w:val="64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515BBDAD" w14:textId="77777777" w:rsidR="0052411D" w:rsidRPr="003F6446" w:rsidRDefault="0052411D" w:rsidP="0052411D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47887C46" w14:textId="77777777" w:rsidR="0052411D" w:rsidRPr="003F6446" w:rsidRDefault="0052411D" w:rsidP="0052411D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5A146EE2" w14:textId="77777777" w:rsidR="0052411D" w:rsidRPr="003F6446" w:rsidRDefault="0052411D" w:rsidP="0052411D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5CEEABB1" w14:textId="77777777" w:rsidR="0052411D" w:rsidRDefault="0052411D" w:rsidP="0052411D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4B3D8C1A" w14:textId="77777777" w:rsidR="00622F4D" w:rsidRPr="00D34042" w:rsidRDefault="00622F4D" w:rsidP="00622F4D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  <w:t>…………………………………………</w:t>
      </w:r>
    </w:p>
    <w:p w14:paraId="1334A361" w14:textId="77777777" w:rsidR="00622F4D" w:rsidRDefault="00622F4D" w:rsidP="00622F4D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lastRenderedPageBreak/>
        <w:t>(podpis)</w:t>
      </w:r>
    </w:p>
    <w:p w14:paraId="656C8339" w14:textId="77777777" w:rsidR="00D103EF" w:rsidRDefault="00D103EF" w:rsidP="00622F4D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</w:p>
    <w:p w14:paraId="0EF30A63" w14:textId="286967AD" w:rsidR="00622F4D" w:rsidRDefault="00622F4D" w:rsidP="00622F4D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1</w:t>
      </w:r>
      <w:r w:rsidR="00D5547F">
        <w:rPr>
          <w:rFonts w:ascii="Neo Sans Pro" w:hAnsi="Neo Sans Pro"/>
          <w:b/>
          <w:bCs/>
          <w:color w:val="000000"/>
          <w:sz w:val="20"/>
          <w:szCs w:val="20"/>
        </w:rPr>
        <w:t>9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1CE221ED" w14:textId="77777777" w:rsidR="00622F4D" w:rsidRDefault="00622F4D" w:rsidP="00622F4D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</w:p>
    <w:p w14:paraId="2A3C5026" w14:textId="77777777" w:rsidR="00622F4D" w:rsidRPr="00B42D9D" w:rsidRDefault="00622F4D" w:rsidP="00622F4D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66DB8D7B" w14:textId="77777777" w:rsidR="00622F4D" w:rsidRDefault="00622F4D" w:rsidP="00622F4D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95"/>
      </w:tblGrid>
      <w:tr w:rsidR="00622F4D" w:rsidRPr="001A7732" w14:paraId="29496517" w14:textId="77777777" w:rsidTr="001936DD">
        <w:trPr>
          <w:trHeight w:val="425"/>
          <w:jc w:val="center"/>
        </w:trPr>
        <w:tc>
          <w:tcPr>
            <w:tcW w:w="1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F930F" w14:textId="77777777" w:rsidR="00622F4D" w:rsidRPr="001A7732" w:rsidRDefault="00622F4D" w:rsidP="005D2855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622F4D" w:rsidRPr="001A7732" w14:paraId="189ED398" w14:textId="77777777" w:rsidTr="001936DD">
        <w:trPr>
          <w:jc w:val="center"/>
        </w:trPr>
        <w:tc>
          <w:tcPr>
            <w:tcW w:w="1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F77F" w14:textId="77777777" w:rsidR="00622F4D" w:rsidRPr="001A7732" w:rsidRDefault="00622F4D" w:rsidP="005D2855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4F9EC2AA" w14:textId="77777777" w:rsidR="00622F4D" w:rsidRPr="001A7732" w:rsidRDefault="00622F4D" w:rsidP="005D2855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20282DE9" w14:textId="77777777" w:rsidR="00891B41" w:rsidRPr="00891B41" w:rsidRDefault="00891B41" w:rsidP="00891B41">
      <w:pPr>
        <w:pStyle w:val="Akapitzlist"/>
        <w:spacing w:after="0" w:line="240" w:lineRule="auto"/>
        <w:ind w:left="360"/>
        <w:jc w:val="both"/>
        <w:rPr>
          <w:rFonts w:ascii="Neo Sans Pro" w:eastAsia="Calibri" w:hAnsi="Neo Sans Pro"/>
          <w:b/>
          <w:bCs/>
          <w:color w:val="000000"/>
          <w:sz w:val="20"/>
          <w:szCs w:val="20"/>
        </w:rPr>
      </w:pPr>
    </w:p>
    <w:p w14:paraId="40760642" w14:textId="77777777" w:rsidR="00891B41" w:rsidRPr="001F4139" w:rsidRDefault="00891B41" w:rsidP="00891B41">
      <w:pPr>
        <w:rPr>
          <w:rFonts w:ascii="Neo Sans Pro" w:hAnsi="Neo Sans Pro"/>
          <w:b/>
          <w:bCs/>
          <w:sz w:val="20"/>
          <w:szCs w:val="20"/>
        </w:rPr>
      </w:pPr>
      <w:r w:rsidRPr="001F4139">
        <w:rPr>
          <w:rFonts w:ascii="Neo Sans Pro" w:hAnsi="Neo Sans Pro"/>
          <w:b/>
          <w:sz w:val="20"/>
          <w:szCs w:val="20"/>
        </w:rPr>
        <w:t>Część nr 14 - CZYŚCIK ŚCIERNY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6549"/>
        <w:gridCol w:w="1493"/>
        <w:gridCol w:w="1271"/>
        <w:gridCol w:w="1454"/>
        <w:gridCol w:w="1271"/>
        <w:gridCol w:w="1837"/>
      </w:tblGrid>
      <w:tr w:rsidR="00D103EF" w:rsidRPr="001F4139" w14:paraId="61179636" w14:textId="77777777" w:rsidTr="007109F0">
        <w:tc>
          <w:tcPr>
            <w:tcW w:w="550" w:type="dxa"/>
          </w:tcPr>
          <w:p w14:paraId="0ADAD7D0" w14:textId="77777777" w:rsidR="00D103EF" w:rsidRPr="007109F0" w:rsidRDefault="00D103EF" w:rsidP="007109F0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6549" w:type="dxa"/>
          </w:tcPr>
          <w:p w14:paraId="08960522" w14:textId="77777777" w:rsidR="00D103EF" w:rsidRPr="007109F0" w:rsidRDefault="00D103EF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493" w:type="dxa"/>
          </w:tcPr>
          <w:p w14:paraId="7E4F9029" w14:textId="77777777" w:rsidR="00D103EF" w:rsidRPr="007109F0" w:rsidRDefault="00D103EF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Parametry oferowane (należy podać parametry techniczne oferowanego towaru)</w:t>
            </w:r>
          </w:p>
        </w:tc>
        <w:tc>
          <w:tcPr>
            <w:tcW w:w="1271" w:type="dxa"/>
          </w:tcPr>
          <w:p w14:paraId="4D5A788B" w14:textId="77777777" w:rsidR="00D103EF" w:rsidRPr="007109F0" w:rsidRDefault="00D103EF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ILOŚĆ NA OKRES 24 MIESIĘCY</w:t>
            </w:r>
          </w:p>
        </w:tc>
        <w:tc>
          <w:tcPr>
            <w:tcW w:w="1454" w:type="dxa"/>
          </w:tcPr>
          <w:p w14:paraId="22CF4BE2" w14:textId="77777777" w:rsidR="00D103EF" w:rsidRPr="007109F0" w:rsidRDefault="00D103EF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Cena jednostkowa netto za 1 sztukę w PLN</w:t>
            </w:r>
          </w:p>
        </w:tc>
        <w:tc>
          <w:tcPr>
            <w:tcW w:w="1271" w:type="dxa"/>
          </w:tcPr>
          <w:p w14:paraId="059ED959" w14:textId="77777777" w:rsidR="00D103EF" w:rsidRPr="007109F0" w:rsidRDefault="00D103EF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Stawka podatku VAT w %</w:t>
            </w:r>
          </w:p>
        </w:tc>
        <w:tc>
          <w:tcPr>
            <w:tcW w:w="1837" w:type="dxa"/>
          </w:tcPr>
          <w:p w14:paraId="3A04E04F" w14:textId="77777777" w:rsidR="00D103EF" w:rsidRPr="007109F0" w:rsidRDefault="00D103EF" w:rsidP="00D103EF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Wartość oferowana brutto w PLN</w:t>
            </w:r>
          </w:p>
          <w:p w14:paraId="681DFA48" w14:textId="77777777" w:rsidR="00D103EF" w:rsidRPr="007109F0" w:rsidRDefault="00D103EF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E37F85" w:rsidRPr="001F4139" w14:paraId="1C0C1F04" w14:textId="77777777" w:rsidTr="007109F0">
        <w:tc>
          <w:tcPr>
            <w:tcW w:w="550" w:type="dxa"/>
          </w:tcPr>
          <w:p w14:paraId="60EA91B2" w14:textId="77777777" w:rsidR="00E37F85" w:rsidRPr="007109F0" w:rsidRDefault="00E37F85" w:rsidP="00E37F85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549" w:type="dxa"/>
          </w:tcPr>
          <w:p w14:paraId="21E45213" w14:textId="77777777" w:rsidR="00E37F85" w:rsidRPr="007109F0" w:rsidRDefault="00E37F85" w:rsidP="00E37F85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93" w:type="dxa"/>
          </w:tcPr>
          <w:p w14:paraId="4F2D78C5" w14:textId="77777777" w:rsidR="00E37F85" w:rsidRPr="007109F0" w:rsidRDefault="00E37F85" w:rsidP="00E37F85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1" w:type="dxa"/>
          </w:tcPr>
          <w:p w14:paraId="1E7EFD8D" w14:textId="77777777" w:rsidR="00E37F85" w:rsidRPr="007109F0" w:rsidRDefault="00E37F85" w:rsidP="00E37F85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4" w:type="dxa"/>
          </w:tcPr>
          <w:p w14:paraId="08D1D7DA" w14:textId="77777777" w:rsidR="00E37F85" w:rsidRPr="007109F0" w:rsidRDefault="00E37F85" w:rsidP="00E37F85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1" w:type="dxa"/>
          </w:tcPr>
          <w:p w14:paraId="75528090" w14:textId="77777777" w:rsidR="00E37F85" w:rsidRPr="007109F0" w:rsidRDefault="00E37F85" w:rsidP="00E37F85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837" w:type="dxa"/>
          </w:tcPr>
          <w:p w14:paraId="791B0141" w14:textId="77777777" w:rsidR="00E37F85" w:rsidRPr="007109F0" w:rsidRDefault="00E37F85" w:rsidP="00E37F85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</w:tr>
      <w:tr w:rsidR="00D103EF" w:rsidRPr="001F4139" w14:paraId="4F8CD09D" w14:textId="77777777" w:rsidTr="007109F0">
        <w:tc>
          <w:tcPr>
            <w:tcW w:w="550" w:type="dxa"/>
          </w:tcPr>
          <w:p w14:paraId="180E8E6F" w14:textId="77777777" w:rsidR="00D103EF" w:rsidRPr="007109F0" w:rsidRDefault="00D103EF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6549" w:type="dxa"/>
          </w:tcPr>
          <w:p w14:paraId="017AF1B9" w14:textId="77777777" w:rsidR="00D103EF" w:rsidRPr="007109F0" w:rsidRDefault="00D103EF" w:rsidP="005D2855">
            <w:pPr>
              <w:rPr>
                <w:rFonts w:ascii="Neo Sans Pro" w:hAnsi="Neo Sans Pro"/>
                <w:b/>
                <w:bCs/>
              </w:rPr>
            </w:pPr>
            <w:proofErr w:type="spellStart"/>
            <w:r w:rsidRPr="007109F0">
              <w:rPr>
                <w:rFonts w:ascii="Neo Sans Pro" w:hAnsi="Neo Sans Pro"/>
                <w:b/>
                <w:bCs/>
              </w:rPr>
              <w:t>Czyścik</w:t>
            </w:r>
            <w:proofErr w:type="spellEnd"/>
            <w:r w:rsidRPr="007109F0">
              <w:rPr>
                <w:rFonts w:ascii="Neo Sans Pro" w:hAnsi="Neo Sans Pro"/>
                <w:b/>
                <w:bCs/>
              </w:rPr>
              <w:t xml:space="preserve"> ścierny</w:t>
            </w:r>
          </w:p>
          <w:p w14:paraId="6497FEED" w14:textId="77777777" w:rsidR="00D103EF" w:rsidRPr="007109F0" w:rsidRDefault="00D103EF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Jednorazowy, jałowy </w:t>
            </w:r>
            <w:proofErr w:type="spellStart"/>
            <w:r w:rsidRPr="007109F0">
              <w:rPr>
                <w:rFonts w:ascii="Neo Sans Pro" w:hAnsi="Neo Sans Pro"/>
                <w:sz w:val="22"/>
                <w:szCs w:val="22"/>
              </w:rPr>
              <w:t>czyścik</w:t>
            </w:r>
            <w:proofErr w:type="spellEnd"/>
            <w:r w:rsidRPr="007109F0">
              <w:rPr>
                <w:rFonts w:ascii="Neo Sans Pro" w:hAnsi="Neo Sans Pro"/>
                <w:sz w:val="22"/>
                <w:szCs w:val="22"/>
              </w:rPr>
              <w:t xml:space="preserve"> ścierny do końcówek elektrod.</w:t>
            </w:r>
          </w:p>
          <w:p w14:paraId="361BB732" w14:textId="77777777" w:rsidR="00D103EF" w:rsidRPr="007109F0" w:rsidRDefault="00D103EF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Powierzchnia ścierna </w:t>
            </w:r>
            <w:proofErr w:type="spellStart"/>
            <w:r w:rsidRPr="007109F0">
              <w:rPr>
                <w:rFonts w:ascii="Neo Sans Pro" w:hAnsi="Neo Sans Pro"/>
                <w:sz w:val="22"/>
                <w:szCs w:val="22"/>
              </w:rPr>
              <w:t>czyścika</w:t>
            </w:r>
            <w:proofErr w:type="spellEnd"/>
            <w:r w:rsidRPr="007109F0">
              <w:rPr>
                <w:rFonts w:ascii="Neo Sans Pro" w:hAnsi="Neo Sans Pro"/>
                <w:sz w:val="22"/>
                <w:szCs w:val="22"/>
              </w:rPr>
              <w:t xml:space="preserve"> zawiera tlenek aluminium, materiał wewnętrzny – pianka, zawiera pasmo baru widzialne w promieniach </w:t>
            </w:r>
            <w:proofErr w:type="spellStart"/>
            <w:r w:rsidRPr="007109F0">
              <w:rPr>
                <w:rFonts w:ascii="Neo Sans Pro" w:hAnsi="Neo Sans Pro"/>
                <w:sz w:val="22"/>
                <w:szCs w:val="22"/>
              </w:rPr>
              <w:t>rtg</w:t>
            </w:r>
            <w:proofErr w:type="spellEnd"/>
            <w:r w:rsidRPr="007109F0">
              <w:rPr>
                <w:rFonts w:ascii="Neo Sans Pro" w:hAnsi="Neo Sans Pro"/>
                <w:sz w:val="22"/>
                <w:szCs w:val="22"/>
              </w:rPr>
              <w:t>.</w:t>
            </w:r>
          </w:p>
          <w:p w14:paraId="604FCA16" w14:textId="77777777" w:rsidR="00D103EF" w:rsidRPr="007109F0" w:rsidRDefault="00D103EF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Warstwa przylepna z mocnym klejem zapewniającym dobrą przyczepność do powierzchni.</w:t>
            </w:r>
          </w:p>
          <w:p w14:paraId="70088E6C" w14:textId="77777777" w:rsidR="00D103EF" w:rsidRPr="007109F0" w:rsidRDefault="00D103EF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Wymiary: 45-50 x45-50 mm, grubość min. 4mm.</w:t>
            </w:r>
          </w:p>
          <w:p w14:paraId="134CBCAC" w14:textId="77777777" w:rsidR="00D103EF" w:rsidRPr="007109F0" w:rsidRDefault="00D103EF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Sterylny</w:t>
            </w:r>
          </w:p>
          <w:p w14:paraId="01EEDAA5" w14:textId="77777777" w:rsidR="00D103EF" w:rsidRPr="007109F0" w:rsidRDefault="00D103EF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Pakowane pojedynczo w torebki papierowo foliowe.</w:t>
            </w:r>
          </w:p>
        </w:tc>
        <w:tc>
          <w:tcPr>
            <w:tcW w:w="1493" w:type="dxa"/>
          </w:tcPr>
          <w:p w14:paraId="43469C58" w14:textId="77777777" w:rsidR="00D103EF" w:rsidRPr="007109F0" w:rsidRDefault="00D103EF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06E8C2DA" w14:textId="77777777" w:rsidR="00D103EF" w:rsidRPr="007109F0" w:rsidRDefault="00D103EF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2A87D85F" w14:textId="77777777" w:rsidR="00D103EF" w:rsidRPr="007109F0" w:rsidRDefault="00D103EF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388490AD" w14:textId="77777777" w:rsidR="00D103EF" w:rsidRPr="007109F0" w:rsidRDefault="00D103EF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100 szt.</w:t>
            </w:r>
          </w:p>
        </w:tc>
        <w:tc>
          <w:tcPr>
            <w:tcW w:w="1454" w:type="dxa"/>
          </w:tcPr>
          <w:p w14:paraId="50AF005B" w14:textId="77777777" w:rsidR="00D103EF" w:rsidRPr="007109F0" w:rsidRDefault="00D103EF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64AD9626" w14:textId="77777777" w:rsidR="00D103EF" w:rsidRPr="007109F0" w:rsidRDefault="00D103EF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837" w:type="dxa"/>
          </w:tcPr>
          <w:p w14:paraId="726609A4" w14:textId="77777777" w:rsidR="00D103EF" w:rsidRPr="007109F0" w:rsidRDefault="00D103EF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682BF093" w14:textId="77777777" w:rsidR="0052411D" w:rsidRPr="00852DE0" w:rsidRDefault="0052411D">
      <w:pPr>
        <w:pStyle w:val="Akapitzlist"/>
        <w:numPr>
          <w:ilvl w:val="0"/>
          <w:numId w:val="65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78B91390" w14:textId="77777777" w:rsidR="0052411D" w:rsidRPr="00852DE0" w:rsidRDefault="0052411D">
      <w:pPr>
        <w:pStyle w:val="Akapitzlist"/>
        <w:numPr>
          <w:ilvl w:val="0"/>
          <w:numId w:val="65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6F30652F" w14:textId="77777777" w:rsidR="0052411D" w:rsidRPr="00852DE0" w:rsidRDefault="0052411D">
      <w:pPr>
        <w:pStyle w:val="Akapitzlist"/>
        <w:numPr>
          <w:ilvl w:val="0"/>
          <w:numId w:val="65"/>
        </w:numPr>
        <w:spacing w:after="0" w:line="240" w:lineRule="auto"/>
        <w:jc w:val="both"/>
        <w:rPr>
          <w:rFonts w:ascii="Neo Sans Pro" w:hAnsi="Neo Sans Pro" w:cs="Neo Sans Pro"/>
          <w:color w:val="000000"/>
          <w:sz w:val="20"/>
          <w:szCs w:val="20"/>
        </w:rPr>
      </w:pPr>
      <w:r w:rsidRPr="00852DE0">
        <w:rPr>
          <w:rFonts w:ascii="Neo Sans Pro" w:hAnsi="Neo Sans Pro" w:cs="Neo Sans Pro"/>
          <w:color w:val="000000"/>
          <w:sz w:val="20"/>
          <w:szCs w:val="20"/>
        </w:rPr>
        <w:t>Zamawiający wymaga, aby oferowany asortyment był wyrobem medycznym.</w:t>
      </w:r>
    </w:p>
    <w:p w14:paraId="2EA6AF3E" w14:textId="77777777" w:rsidR="0052411D" w:rsidRDefault="0052411D">
      <w:pPr>
        <w:numPr>
          <w:ilvl w:val="0"/>
          <w:numId w:val="65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4B9D980B" w14:textId="77777777" w:rsidR="0052411D" w:rsidRPr="003F6446" w:rsidRDefault="0052411D" w:rsidP="0052411D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77DEB283" w14:textId="77777777" w:rsidR="0052411D" w:rsidRPr="003F6446" w:rsidRDefault="0052411D" w:rsidP="0052411D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lastRenderedPageBreak/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35734799" w14:textId="77777777" w:rsidR="0052411D" w:rsidRPr="003F6446" w:rsidRDefault="0052411D" w:rsidP="0052411D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228E83BD" w14:textId="77777777" w:rsidR="0052411D" w:rsidRDefault="0052411D" w:rsidP="0052411D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5060A441" w14:textId="77777777" w:rsidR="00D103EF" w:rsidRPr="00D34042" w:rsidRDefault="00D103EF" w:rsidP="00D103EF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  <w:t>…………………………………………</w:t>
      </w:r>
    </w:p>
    <w:p w14:paraId="268A2D1A" w14:textId="77777777" w:rsidR="00D103EF" w:rsidRDefault="00D103EF" w:rsidP="00D103EF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p w14:paraId="1DF10FF8" w14:textId="77777777" w:rsidR="00891B41" w:rsidRDefault="00891B41" w:rsidP="00891B41">
      <w:pPr>
        <w:rPr>
          <w:rFonts w:ascii="Neo Sans Pro" w:hAnsi="Neo Sans Pro"/>
          <w:b/>
          <w:sz w:val="20"/>
          <w:szCs w:val="20"/>
        </w:rPr>
      </w:pPr>
    </w:p>
    <w:p w14:paraId="43FE688C" w14:textId="28ED1F81" w:rsidR="00D103EF" w:rsidRDefault="00D103EF" w:rsidP="00D103EF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</w:t>
      </w:r>
      <w:r w:rsidR="00D5547F">
        <w:rPr>
          <w:rFonts w:ascii="Neo Sans Pro" w:hAnsi="Neo Sans Pro"/>
          <w:b/>
          <w:bCs/>
          <w:color w:val="000000"/>
          <w:sz w:val="20"/>
          <w:szCs w:val="20"/>
        </w:rPr>
        <w:t>20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11FD9954" w14:textId="77777777" w:rsidR="00D103EF" w:rsidRPr="00B42D9D" w:rsidRDefault="00D103EF" w:rsidP="00D103EF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48EFF685" w14:textId="77777777" w:rsidR="00D103EF" w:rsidRDefault="00D103EF" w:rsidP="00D103EF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D103EF" w:rsidRPr="001A7732" w14:paraId="49AC09F9" w14:textId="77777777" w:rsidTr="005D2855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11F56" w14:textId="77777777" w:rsidR="00D103EF" w:rsidRPr="001A7732" w:rsidRDefault="00D103EF" w:rsidP="005D2855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D103EF" w:rsidRPr="001A7732" w14:paraId="6741FEC6" w14:textId="77777777" w:rsidTr="005D2855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663A" w14:textId="77777777" w:rsidR="00D103EF" w:rsidRPr="001A7732" w:rsidRDefault="00D103EF" w:rsidP="005D2855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7EE9B7ED" w14:textId="77777777" w:rsidR="00D103EF" w:rsidRPr="001A7732" w:rsidRDefault="00D103EF" w:rsidP="005D2855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69D7DF8C" w14:textId="77777777" w:rsidR="00891B41" w:rsidRDefault="00891B41" w:rsidP="00891B41">
      <w:pPr>
        <w:rPr>
          <w:rFonts w:ascii="Neo Sans Pro" w:hAnsi="Neo Sans Pro"/>
          <w:b/>
          <w:sz w:val="20"/>
          <w:szCs w:val="20"/>
        </w:rPr>
      </w:pPr>
    </w:p>
    <w:p w14:paraId="19A7F419" w14:textId="77777777" w:rsidR="00891B41" w:rsidRPr="001F4139" w:rsidRDefault="00891B41" w:rsidP="00891B41">
      <w:pPr>
        <w:rPr>
          <w:rFonts w:ascii="Neo Sans Pro" w:hAnsi="Neo Sans Pro"/>
          <w:b/>
          <w:bCs/>
          <w:sz w:val="20"/>
          <w:szCs w:val="20"/>
        </w:rPr>
      </w:pPr>
      <w:r w:rsidRPr="001F4139">
        <w:rPr>
          <w:rFonts w:ascii="Neo Sans Pro" w:hAnsi="Neo Sans Pro"/>
          <w:b/>
          <w:sz w:val="20"/>
          <w:szCs w:val="20"/>
        </w:rPr>
        <w:t>Część nr 15 - ZESTAW PODSTAWOWY MINI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6421"/>
        <w:gridCol w:w="1493"/>
        <w:gridCol w:w="1268"/>
        <w:gridCol w:w="1454"/>
        <w:gridCol w:w="1263"/>
        <w:gridCol w:w="1545"/>
      </w:tblGrid>
      <w:tr w:rsidR="00D103EF" w:rsidRPr="001F4139" w14:paraId="17F46370" w14:textId="77777777" w:rsidTr="007109F0">
        <w:tc>
          <w:tcPr>
            <w:tcW w:w="550" w:type="dxa"/>
          </w:tcPr>
          <w:p w14:paraId="5B4C2EAF" w14:textId="77777777" w:rsidR="00D103EF" w:rsidRPr="007109F0" w:rsidRDefault="00D103EF" w:rsidP="007109F0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6549" w:type="dxa"/>
          </w:tcPr>
          <w:p w14:paraId="14A7D3FB" w14:textId="77777777" w:rsidR="00D103EF" w:rsidRPr="007109F0" w:rsidRDefault="00D103EF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493" w:type="dxa"/>
          </w:tcPr>
          <w:p w14:paraId="057C06F3" w14:textId="77777777" w:rsidR="00D103EF" w:rsidRPr="007109F0" w:rsidRDefault="00D103EF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Parametry oferowane (należy podać parametry techniczne oferowanego towaru)</w:t>
            </w:r>
          </w:p>
        </w:tc>
        <w:tc>
          <w:tcPr>
            <w:tcW w:w="1271" w:type="dxa"/>
          </w:tcPr>
          <w:p w14:paraId="022345B0" w14:textId="77777777" w:rsidR="00D103EF" w:rsidRPr="001D382F" w:rsidRDefault="00D103EF" w:rsidP="007109F0">
            <w:pPr>
              <w:jc w:val="center"/>
              <w:rPr>
                <w:rFonts w:ascii="Neo Sans Pro" w:hAnsi="Neo Sans Pro"/>
                <w:b/>
                <w:sz w:val="22"/>
                <w:szCs w:val="22"/>
              </w:rPr>
            </w:pPr>
            <w:r w:rsidRPr="001D382F">
              <w:rPr>
                <w:rFonts w:ascii="Neo Sans Pro" w:hAnsi="Neo Sans Pro"/>
                <w:b/>
                <w:sz w:val="22"/>
                <w:szCs w:val="22"/>
              </w:rPr>
              <w:t>ILOŚĆ NA OKRES 24 MIESIĘCY</w:t>
            </w:r>
          </w:p>
        </w:tc>
        <w:tc>
          <w:tcPr>
            <w:tcW w:w="1454" w:type="dxa"/>
          </w:tcPr>
          <w:p w14:paraId="1E352743" w14:textId="77777777" w:rsidR="00D103EF" w:rsidRPr="007109F0" w:rsidRDefault="00D103EF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Cena jednostkowa netto za 1 sztukę w PLN</w:t>
            </w:r>
          </w:p>
        </w:tc>
        <w:tc>
          <w:tcPr>
            <w:tcW w:w="1271" w:type="dxa"/>
          </w:tcPr>
          <w:p w14:paraId="78300344" w14:textId="77777777" w:rsidR="00D103EF" w:rsidRPr="007109F0" w:rsidRDefault="00D103EF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Stawka podatku VAT w %</w:t>
            </w:r>
          </w:p>
        </w:tc>
        <w:tc>
          <w:tcPr>
            <w:tcW w:w="1554" w:type="dxa"/>
          </w:tcPr>
          <w:p w14:paraId="64FA34F2" w14:textId="77777777" w:rsidR="00D103EF" w:rsidRPr="007109F0" w:rsidRDefault="00D103EF" w:rsidP="00D103EF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Wartość oferowana brutto w PLN</w:t>
            </w:r>
          </w:p>
          <w:p w14:paraId="6DCE21D2" w14:textId="77777777" w:rsidR="00D103EF" w:rsidRPr="007109F0" w:rsidRDefault="00D103EF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E37F85" w:rsidRPr="001F4139" w14:paraId="0A04D49C" w14:textId="77777777" w:rsidTr="007109F0">
        <w:tc>
          <w:tcPr>
            <w:tcW w:w="550" w:type="dxa"/>
          </w:tcPr>
          <w:p w14:paraId="159773C4" w14:textId="77777777" w:rsidR="00E37F85" w:rsidRPr="007109F0" w:rsidRDefault="00E37F85" w:rsidP="00E37F85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549" w:type="dxa"/>
          </w:tcPr>
          <w:p w14:paraId="6E40E2E4" w14:textId="77777777" w:rsidR="00E37F85" w:rsidRPr="007109F0" w:rsidRDefault="00E37F85" w:rsidP="00E37F85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93" w:type="dxa"/>
          </w:tcPr>
          <w:p w14:paraId="4A4D49FA" w14:textId="77777777" w:rsidR="00E37F85" w:rsidRPr="007109F0" w:rsidRDefault="00E37F85" w:rsidP="00E37F85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1" w:type="dxa"/>
          </w:tcPr>
          <w:p w14:paraId="121BCD1F" w14:textId="77777777" w:rsidR="00E37F85" w:rsidRPr="007109F0" w:rsidRDefault="00E37F85" w:rsidP="00E37F85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4" w:type="dxa"/>
          </w:tcPr>
          <w:p w14:paraId="4F98D4CF" w14:textId="77777777" w:rsidR="00E37F85" w:rsidRPr="007109F0" w:rsidRDefault="00E37F85" w:rsidP="00E37F85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1" w:type="dxa"/>
          </w:tcPr>
          <w:p w14:paraId="3528EC08" w14:textId="77777777" w:rsidR="00E37F85" w:rsidRPr="007109F0" w:rsidRDefault="00E37F85" w:rsidP="00E37F85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4" w:type="dxa"/>
          </w:tcPr>
          <w:p w14:paraId="7DF3B8C8" w14:textId="77777777" w:rsidR="00E37F85" w:rsidRPr="007109F0" w:rsidRDefault="00E37F85" w:rsidP="00E37F85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</w:tr>
      <w:tr w:rsidR="00D103EF" w:rsidRPr="001F4139" w14:paraId="14828A08" w14:textId="77777777" w:rsidTr="007109F0">
        <w:tc>
          <w:tcPr>
            <w:tcW w:w="550" w:type="dxa"/>
          </w:tcPr>
          <w:p w14:paraId="765D1333" w14:textId="77777777" w:rsidR="00D103EF" w:rsidRPr="007109F0" w:rsidRDefault="00D103EF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6549" w:type="dxa"/>
          </w:tcPr>
          <w:p w14:paraId="6BB68402" w14:textId="77777777" w:rsidR="00D103EF" w:rsidRPr="007109F0" w:rsidRDefault="00D103EF" w:rsidP="007109F0">
            <w:pPr>
              <w:pStyle w:val="Standard"/>
              <w:widowControl/>
              <w:jc w:val="both"/>
              <w:rPr>
                <w:rFonts w:ascii="Neo Sans Pro" w:hAnsi="Neo Sans Pro"/>
                <w:b/>
                <w:bCs/>
                <w:sz w:val="22"/>
                <w:szCs w:val="22"/>
              </w:rPr>
            </w:pPr>
            <w:r w:rsidRPr="007109F0">
              <w:rPr>
                <w:rFonts w:ascii="Neo Sans Pro" w:hAnsi="Neo Sans Pro"/>
                <w:b/>
                <w:bCs/>
                <w:sz w:val="22"/>
                <w:szCs w:val="22"/>
              </w:rPr>
              <w:t>Zestaw podstawowy mini</w:t>
            </w:r>
          </w:p>
          <w:p w14:paraId="53F343ED" w14:textId="77777777" w:rsidR="00D103EF" w:rsidRPr="007109F0" w:rsidRDefault="00D103EF" w:rsidP="007109F0">
            <w:pPr>
              <w:pStyle w:val="Standard"/>
              <w:widowControl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Skład zestawu:</w:t>
            </w:r>
          </w:p>
          <w:p w14:paraId="3681B709" w14:textId="77777777" w:rsidR="00D103EF" w:rsidRPr="007109F0" w:rsidRDefault="00D103EF">
            <w:pPr>
              <w:pStyle w:val="Standard"/>
              <w:widowControl/>
              <w:numPr>
                <w:ilvl w:val="0"/>
                <w:numId w:val="20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1 serweta na stolik instrumentariuszki 150-160 cm x 190-200 cm,</w:t>
            </w:r>
          </w:p>
          <w:p w14:paraId="2957A93D" w14:textId="77777777" w:rsidR="00D103EF" w:rsidRPr="007109F0" w:rsidRDefault="00D103EF">
            <w:pPr>
              <w:pStyle w:val="Standard"/>
              <w:widowControl/>
              <w:numPr>
                <w:ilvl w:val="0"/>
                <w:numId w:val="20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Min. 4 serwety samoprzylepne 70-75 cm x 85- 90 cm.</w:t>
            </w:r>
          </w:p>
          <w:p w14:paraId="23046241" w14:textId="77777777" w:rsidR="00D103EF" w:rsidRPr="007109F0" w:rsidRDefault="00D103EF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Obłożenie pacjenta wykonane z laminatu dwuwarstwowego włóknina polipropylenowa i folia polietylenowa.</w:t>
            </w:r>
          </w:p>
          <w:p w14:paraId="7A3A09F6" w14:textId="77777777" w:rsidR="00D103EF" w:rsidRPr="007109F0" w:rsidRDefault="00D103EF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Gramatura laminatu min. 57,4 g/m2.</w:t>
            </w:r>
          </w:p>
          <w:p w14:paraId="1F9D24F8" w14:textId="77777777" w:rsidR="00D103EF" w:rsidRPr="007109F0" w:rsidRDefault="00D103EF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Taśma mocująca w serwetach operacyjnych pokryta klejem </w:t>
            </w:r>
            <w:proofErr w:type="spellStart"/>
            <w:r w:rsidRPr="007109F0">
              <w:rPr>
                <w:rFonts w:ascii="Neo Sans Pro" w:hAnsi="Neo Sans Pro"/>
                <w:sz w:val="22"/>
                <w:szCs w:val="22"/>
              </w:rPr>
              <w:t>repozycjonowalnym</w:t>
            </w:r>
            <w:proofErr w:type="spellEnd"/>
            <w:r w:rsidRPr="007109F0">
              <w:rPr>
                <w:rFonts w:ascii="Neo Sans Pro" w:hAnsi="Neo Sans Pro"/>
                <w:sz w:val="22"/>
                <w:szCs w:val="22"/>
              </w:rPr>
              <w:t xml:space="preserve"> (umożliwiającym swobodne odklejanie i </w:t>
            </w:r>
            <w:r w:rsidRPr="007109F0">
              <w:rPr>
                <w:rFonts w:ascii="Neo Sans Pro" w:hAnsi="Neo Sans Pro"/>
                <w:sz w:val="22"/>
                <w:szCs w:val="22"/>
              </w:rPr>
              <w:lastRenderedPageBreak/>
              <w:t>przyklejanie bez ryzyka uszkodzenia materiału), szerokości  min. 5 cm, wyposażona w marginesy ułatwiające odklejanie papieru zabezpieczającego.</w:t>
            </w:r>
          </w:p>
          <w:p w14:paraId="6AA008A5" w14:textId="77777777" w:rsidR="00D103EF" w:rsidRPr="007109F0" w:rsidRDefault="00D103EF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Zestaw sterylny jednorazowego użytku.</w:t>
            </w:r>
          </w:p>
          <w:p w14:paraId="187897E2" w14:textId="77777777" w:rsidR="00D103EF" w:rsidRPr="007109F0" w:rsidRDefault="00D103EF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Materiał obłożenia bezwonny spełniający wymagania wysokie normy EN 13795:2019 lub równoważnej</w:t>
            </w:r>
          </w:p>
          <w:p w14:paraId="656768D4" w14:textId="77777777" w:rsidR="00D103EF" w:rsidRPr="007109F0" w:rsidRDefault="00D103EF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I klasa palności zgodnie z Normą CFR 1610 lub równoważnej</w:t>
            </w:r>
          </w:p>
          <w:p w14:paraId="4B2D81E7" w14:textId="77777777" w:rsidR="00D103EF" w:rsidRPr="007109F0" w:rsidRDefault="00D103EF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Absorpcja cieczy min. 200 ml /m2 zgodnie z normą EN 9073 - 6 lub równoważnej</w:t>
            </w:r>
          </w:p>
          <w:p w14:paraId="2BDD628C" w14:textId="77777777" w:rsidR="00D103EF" w:rsidRPr="007109F0" w:rsidRDefault="00D103EF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Zestaw posiadający min. 2 etykiety samoprzylepne zawierające nr katalogowy, LOT, datę ważności oraz dane producenta.</w:t>
            </w:r>
          </w:p>
          <w:p w14:paraId="671A505A" w14:textId="77777777" w:rsidR="00D103EF" w:rsidRPr="007109F0" w:rsidRDefault="00D103EF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Na opakowaniu wyraźnie zaznaczony kierunek otwierania.</w:t>
            </w:r>
          </w:p>
        </w:tc>
        <w:tc>
          <w:tcPr>
            <w:tcW w:w="1493" w:type="dxa"/>
          </w:tcPr>
          <w:p w14:paraId="77896F13" w14:textId="77777777" w:rsidR="00D103EF" w:rsidRPr="007109F0" w:rsidRDefault="00D103EF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6E7718B2" w14:textId="77777777" w:rsidR="00D103EF" w:rsidRPr="007109F0" w:rsidRDefault="00D103EF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69FB5AF9" w14:textId="77777777" w:rsidR="00D103EF" w:rsidRPr="001D382F" w:rsidRDefault="00D103EF" w:rsidP="007109F0">
            <w:pPr>
              <w:jc w:val="center"/>
              <w:rPr>
                <w:rFonts w:ascii="Neo Sans Pro" w:hAnsi="Neo Sans Pro"/>
                <w:b/>
                <w:sz w:val="22"/>
                <w:szCs w:val="22"/>
              </w:rPr>
            </w:pPr>
          </w:p>
          <w:p w14:paraId="6ADDFB77" w14:textId="77777777" w:rsidR="00D103EF" w:rsidRPr="001D382F" w:rsidRDefault="00D103EF" w:rsidP="007109F0">
            <w:pPr>
              <w:jc w:val="center"/>
              <w:rPr>
                <w:rFonts w:ascii="Neo Sans Pro" w:hAnsi="Neo Sans Pro"/>
                <w:b/>
                <w:sz w:val="22"/>
                <w:szCs w:val="22"/>
              </w:rPr>
            </w:pPr>
            <w:r w:rsidRPr="001D382F">
              <w:rPr>
                <w:rFonts w:ascii="Neo Sans Pro" w:hAnsi="Neo Sans Pro"/>
                <w:b/>
                <w:sz w:val="22"/>
                <w:szCs w:val="22"/>
              </w:rPr>
              <w:t>600 szt.</w:t>
            </w:r>
          </w:p>
        </w:tc>
        <w:tc>
          <w:tcPr>
            <w:tcW w:w="1454" w:type="dxa"/>
          </w:tcPr>
          <w:p w14:paraId="6104EB7B" w14:textId="77777777" w:rsidR="00D103EF" w:rsidRPr="007109F0" w:rsidRDefault="00D103EF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14CAB337" w14:textId="77777777" w:rsidR="00D103EF" w:rsidRPr="007109F0" w:rsidRDefault="00D103EF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554" w:type="dxa"/>
          </w:tcPr>
          <w:p w14:paraId="3F49FD2D" w14:textId="77777777" w:rsidR="00D103EF" w:rsidRPr="007109F0" w:rsidRDefault="00D103EF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6EF610D9" w14:textId="77777777" w:rsidR="00AB6360" w:rsidRPr="00852DE0" w:rsidRDefault="00AB6360">
      <w:pPr>
        <w:pStyle w:val="Akapitzlist"/>
        <w:numPr>
          <w:ilvl w:val="0"/>
          <w:numId w:val="66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70F13AA8" w14:textId="77777777" w:rsidR="00AB6360" w:rsidRPr="00852DE0" w:rsidRDefault="00AB6360">
      <w:pPr>
        <w:pStyle w:val="Akapitzlist"/>
        <w:numPr>
          <w:ilvl w:val="0"/>
          <w:numId w:val="66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71643989" w14:textId="77777777" w:rsidR="00AB6360" w:rsidRPr="00852DE0" w:rsidRDefault="00AB6360">
      <w:pPr>
        <w:pStyle w:val="Akapitzlist"/>
        <w:numPr>
          <w:ilvl w:val="0"/>
          <w:numId w:val="66"/>
        </w:numPr>
        <w:spacing w:after="0" w:line="240" w:lineRule="auto"/>
        <w:jc w:val="both"/>
        <w:rPr>
          <w:rFonts w:ascii="Neo Sans Pro" w:hAnsi="Neo Sans Pro" w:cs="Neo Sans Pro"/>
          <w:color w:val="000000"/>
          <w:sz w:val="20"/>
          <w:szCs w:val="20"/>
        </w:rPr>
      </w:pPr>
      <w:r w:rsidRPr="00852DE0">
        <w:rPr>
          <w:rFonts w:ascii="Neo Sans Pro" w:hAnsi="Neo Sans Pro" w:cs="Neo Sans Pro"/>
          <w:color w:val="000000"/>
          <w:sz w:val="20"/>
          <w:szCs w:val="20"/>
        </w:rPr>
        <w:t>Zamawiający wymaga, aby oferowany asortyment był wyrobem medycznym.</w:t>
      </w:r>
    </w:p>
    <w:p w14:paraId="2D003C60" w14:textId="77777777" w:rsidR="00AB6360" w:rsidRDefault="00AB6360">
      <w:pPr>
        <w:numPr>
          <w:ilvl w:val="0"/>
          <w:numId w:val="66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7D18EF3C" w14:textId="77777777" w:rsidR="00AB6360" w:rsidRPr="003F6446" w:rsidRDefault="00AB6360" w:rsidP="00AB6360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409ED220" w14:textId="77777777" w:rsidR="00AB6360" w:rsidRPr="003F6446" w:rsidRDefault="00AB6360" w:rsidP="00AB6360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27EFDCE2" w14:textId="77777777" w:rsidR="00AB6360" w:rsidRPr="003F6446" w:rsidRDefault="00AB6360" w:rsidP="00AB6360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37F999FA" w14:textId="77777777" w:rsidR="00AB6360" w:rsidRDefault="00AB6360" w:rsidP="00AB6360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7D94D76B" w14:textId="77777777" w:rsidR="00D103EF" w:rsidRPr="00D34042" w:rsidRDefault="00D103EF" w:rsidP="00D103EF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</w:r>
      <w:r w:rsidRPr="00D34042">
        <w:rPr>
          <w:rFonts w:ascii="Neo Sans Pro" w:hAnsi="Neo Sans Pro" w:cs="Arial"/>
          <w:color w:val="000000"/>
          <w:sz w:val="20"/>
          <w:szCs w:val="20"/>
        </w:rPr>
        <w:tab/>
        <w:t>…………………………………………</w:t>
      </w:r>
    </w:p>
    <w:p w14:paraId="52192EA3" w14:textId="77777777" w:rsidR="00D103EF" w:rsidRDefault="00D103EF" w:rsidP="00D103EF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(podpis)</w:t>
      </w:r>
    </w:p>
    <w:p w14:paraId="2B1F0C57" w14:textId="77777777" w:rsidR="00CE2DAB" w:rsidRDefault="00CE2DAB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61293960" w14:textId="0D6CB2B5" w:rsidR="00CE2DAB" w:rsidRDefault="00CE2DAB" w:rsidP="00CE2DAB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2</w:t>
      </w:r>
      <w:r w:rsidR="00D5547F">
        <w:rPr>
          <w:rFonts w:ascii="Neo Sans Pro" w:hAnsi="Neo Sans Pro"/>
          <w:b/>
          <w:bCs/>
          <w:color w:val="000000"/>
          <w:sz w:val="20"/>
          <w:szCs w:val="20"/>
        </w:rPr>
        <w:t>1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058AF491" w14:textId="77777777" w:rsidR="00CE2DAB" w:rsidRDefault="00CE2DAB" w:rsidP="00CE2DAB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</w:p>
    <w:p w14:paraId="3ED5063D" w14:textId="77777777" w:rsidR="00CE2DAB" w:rsidRPr="00B42D9D" w:rsidRDefault="00CE2DAB" w:rsidP="00CE2DAB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0D5D2868" w14:textId="77777777" w:rsidR="00CE2DAB" w:rsidRDefault="00CE2DAB" w:rsidP="00CE2DAB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CE2DAB" w:rsidRPr="001A7732" w14:paraId="44443E1F" w14:textId="77777777" w:rsidTr="005D2855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3D3E1" w14:textId="77777777" w:rsidR="00CE2DAB" w:rsidRPr="001A7732" w:rsidRDefault="00CE2DAB" w:rsidP="005D2855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CE2DAB" w:rsidRPr="001A7732" w14:paraId="7DC1257E" w14:textId="77777777" w:rsidTr="005D2855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0DDF" w14:textId="77777777" w:rsidR="00CE2DAB" w:rsidRPr="001A7732" w:rsidRDefault="00CE2DAB" w:rsidP="005D2855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47F0D8FC" w14:textId="77777777" w:rsidR="00CE2DAB" w:rsidRPr="001A7732" w:rsidRDefault="00CE2DAB" w:rsidP="005D2855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75C84CD4" w14:textId="77777777" w:rsidR="00CE2DAB" w:rsidRDefault="00CE2DAB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20385D2D" w14:textId="77777777" w:rsidR="00891B41" w:rsidRPr="001F4139" w:rsidRDefault="00891B41" w:rsidP="00891B41">
      <w:pPr>
        <w:rPr>
          <w:rFonts w:ascii="Neo Sans Pro" w:hAnsi="Neo Sans Pro"/>
          <w:sz w:val="20"/>
          <w:szCs w:val="20"/>
        </w:rPr>
      </w:pPr>
      <w:r w:rsidRPr="001F4139">
        <w:rPr>
          <w:rFonts w:ascii="Neo Sans Pro" w:hAnsi="Neo Sans Pro"/>
          <w:b/>
          <w:bCs/>
          <w:sz w:val="20"/>
          <w:szCs w:val="20"/>
        </w:rPr>
        <w:t>Część nr 16 - SERWETA CHIRURGICZNA STERYLNA, NIEPRZYLEPNA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6550"/>
        <w:gridCol w:w="1493"/>
        <w:gridCol w:w="1271"/>
        <w:gridCol w:w="1454"/>
        <w:gridCol w:w="1271"/>
        <w:gridCol w:w="1271"/>
      </w:tblGrid>
      <w:tr w:rsidR="006A349B" w:rsidRPr="001F4139" w14:paraId="7362C02A" w14:textId="77777777" w:rsidTr="00AB6360">
        <w:tc>
          <w:tcPr>
            <w:tcW w:w="550" w:type="dxa"/>
          </w:tcPr>
          <w:p w14:paraId="2D5B3A13" w14:textId="77777777" w:rsidR="006A349B" w:rsidRPr="007109F0" w:rsidRDefault="006A349B" w:rsidP="007109F0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lastRenderedPageBreak/>
              <w:t>L.p</w:t>
            </w:r>
            <w:proofErr w:type="spellEnd"/>
          </w:p>
        </w:tc>
        <w:tc>
          <w:tcPr>
            <w:tcW w:w="6550" w:type="dxa"/>
          </w:tcPr>
          <w:p w14:paraId="1FCFC39F" w14:textId="77777777" w:rsidR="006A349B" w:rsidRPr="007109F0" w:rsidRDefault="006A349B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493" w:type="dxa"/>
          </w:tcPr>
          <w:p w14:paraId="009060A4" w14:textId="77777777" w:rsidR="006A349B" w:rsidRPr="007109F0" w:rsidRDefault="006A349B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Parametry oferowane (należy podać parametry techniczne oferowanego towaru)</w:t>
            </w:r>
          </w:p>
        </w:tc>
        <w:tc>
          <w:tcPr>
            <w:tcW w:w="1271" w:type="dxa"/>
          </w:tcPr>
          <w:p w14:paraId="3DD817B2" w14:textId="77777777" w:rsidR="006A349B" w:rsidRPr="002E526C" w:rsidRDefault="006A349B" w:rsidP="007109F0">
            <w:pPr>
              <w:jc w:val="center"/>
              <w:rPr>
                <w:rFonts w:ascii="Neo Sans Pro" w:hAnsi="Neo Sans Pro"/>
                <w:b/>
                <w:sz w:val="22"/>
                <w:szCs w:val="22"/>
              </w:rPr>
            </w:pPr>
            <w:r w:rsidRPr="002E526C">
              <w:rPr>
                <w:rFonts w:ascii="Neo Sans Pro" w:hAnsi="Neo Sans Pro"/>
                <w:b/>
                <w:sz w:val="22"/>
                <w:szCs w:val="22"/>
              </w:rPr>
              <w:t>ILOŚĆ NA OKRES 24 MIESIĘCY</w:t>
            </w:r>
          </w:p>
        </w:tc>
        <w:tc>
          <w:tcPr>
            <w:tcW w:w="1454" w:type="dxa"/>
          </w:tcPr>
          <w:p w14:paraId="2611D046" w14:textId="77777777" w:rsidR="006A349B" w:rsidRPr="007109F0" w:rsidRDefault="006A349B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Cena jednostkowa netto za 1 sztukę w PLN</w:t>
            </w:r>
          </w:p>
        </w:tc>
        <w:tc>
          <w:tcPr>
            <w:tcW w:w="1271" w:type="dxa"/>
          </w:tcPr>
          <w:p w14:paraId="146FCCBF" w14:textId="77777777" w:rsidR="006A349B" w:rsidRPr="007109F0" w:rsidRDefault="006A349B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Stawka podatku VAT w %</w:t>
            </w:r>
          </w:p>
        </w:tc>
        <w:tc>
          <w:tcPr>
            <w:tcW w:w="1271" w:type="dxa"/>
          </w:tcPr>
          <w:p w14:paraId="200E8186" w14:textId="77777777" w:rsidR="006A349B" w:rsidRPr="007109F0" w:rsidRDefault="006A349B" w:rsidP="006A349B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Wartość oferowana brutto w PLN</w:t>
            </w:r>
          </w:p>
          <w:p w14:paraId="678BA5C1" w14:textId="77777777" w:rsidR="006A349B" w:rsidRPr="007109F0" w:rsidRDefault="006A349B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B5649A" w:rsidRPr="001F4139" w14:paraId="2008DD2B" w14:textId="77777777" w:rsidTr="00AB6360">
        <w:tc>
          <w:tcPr>
            <w:tcW w:w="550" w:type="dxa"/>
          </w:tcPr>
          <w:p w14:paraId="2E731068" w14:textId="77777777" w:rsidR="00B5649A" w:rsidRPr="007109F0" w:rsidRDefault="00B5649A" w:rsidP="00B5649A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550" w:type="dxa"/>
          </w:tcPr>
          <w:p w14:paraId="0F493715" w14:textId="77777777" w:rsidR="00B5649A" w:rsidRPr="007109F0" w:rsidRDefault="00B5649A" w:rsidP="00B5649A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93" w:type="dxa"/>
          </w:tcPr>
          <w:p w14:paraId="06D2D72E" w14:textId="77777777" w:rsidR="00B5649A" w:rsidRPr="007109F0" w:rsidRDefault="00B5649A" w:rsidP="00B5649A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1" w:type="dxa"/>
          </w:tcPr>
          <w:p w14:paraId="6195BC2D" w14:textId="77777777" w:rsidR="00B5649A" w:rsidRPr="002E526C" w:rsidRDefault="00B5649A" w:rsidP="00B5649A">
            <w:pPr>
              <w:jc w:val="center"/>
              <w:rPr>
                <w:rFonts w:ascii="Neo Sans Pro" w:hAnsi="Neo Sans Pro"/>
                <w:b/>
                <w:sz w:val="22"/>
                <w:szCs w:val="22"/>
              </w:rPr>
            </w:pPr>
            <w:r w:rsidRPr="002E526C">
              <w:rPr>
                <w:rFonts w:ascii="Neo Sans Pro" w:hAnsi="Neo Sans Pro"/>
                <w:b/>
                <w:bCs/>
                <w:i/>
                <w:i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454" w:type="dxa"/>
          </w:tcPr>
          <w:p w14:paraId="4860FA97" w14:textId="77777777" w:rsidR="00B5649A" w:rsidRPr="007109F0" w:rsidRDefault="00B5649A" w:rsidP="00B5649A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1" w:type="dxa"/>
          </w:tcPr>
          <w:p w14:paraId="4B7A5071" w14:textId="77777777" w:rsidR="00B5649A" w:rsidRPr="007109F0" w:rsidRDefault="00B5649A" w:rsidP="00B5649A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1" w:type="dxa"/>
          </w:tcPr>
          <w:p w14:paraId="2E6CD3DF" w14:textId="77777777" w:rsidR="00B5649A" w:rsidRPr="007109F0" w:rsidRDefault="00B5649A" w:rsidP="00B5649A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</w:tr>
      <w:tr w:rsidR="006A349B" w:rsidRPr="001F4139" w14:paraId="3023DCC2" w14:textId="77777777" w:rsidTr="00AB6360">
        <w:tc>
          <w:tcPr>
            <w:tcW w:w="550" w:type="dxa"/>
          </w:tcPr>
          <w:p w14:paraId="0F197538" w14:textId="77777777" w:rsidR="006A349B" w:rsidRPr="007109F0" w:rsidRDefault="006A349B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6550" w:type="dxa"/>
          </w:tcPr>
          <w:p w14:paraId="5EB29A77" w14:textId="77777777" w:rsidR="006A349B" w:rsidRPr="002E526C" w:rsidRDefault="006A349B" w:rsidP="005D2855">
            <w:pPr>
              <w:rPr>
                <w:rFonts w:ascii="Neo Sans Pro" w:hAnsi="Neo Sans Pro"/>
                <w:b/>
                <w:bCs/>
                <w:sz w:val="22"/>
                <w:szCs w:val="22"/>
              </w:rPr>
            </w:pPr>
            <w:r w:rsidRPr="002E526C">
              <w:rPr>
                <w:rFonts w:ascii="Neo Sans Pro" w:hAnsi="Neo Sans Pro"/>
                <w:b/>
                <w:bCs/>
                <w:sz w:val="22"/>
                <w:szCs w:val="22"/>
              </w:rPr>
              <w:t>Serweta chirurgiczna sterylna, nieprzylepna</w:t>
            </w:r>
          </w:p>
          <w:p w14:paraId="04DCBF1F" w14:textId="77777777" w:rsidR="006A349B" w:rsidRPr="007109F0" w:rsidRDefault="006A349B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Serweta wykonana z laminatu 2-warstwowego o gramaturze min. 30 g/m2</w:t>
            </w:r>
          </w:p>
          <w:p w14:paraId="239CAD5A" w14:textId="77777777" w:rsidR="006A349B" w:rsidRPr="007109F0" w:rsidRDefault="006A349B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Zestaw ma posiadać min. 2 etykiety samoprzylepne zawierające nr katalogowy, LOT, datę ważności oraz dane producenta.</w:t>
            </w:r>
          </w:p>
          <w:p w14:paraId="4CB32C2A" w14:textId="77777777" w:rsidR="006A349B" w:rsidRPr="007109F0" w:rsidRDefault="006A349B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Na opakowaniu wyraźnie zaznaczony kierunek otwierania</w:t>
            </w:r>
          </w:p>
        </w:tc>
        <w:tc>
          <w:tcPr>
            <w:tcW w:w="1493" w:type="dxa"/>
          </w:tcPr>
          <w:p w14:paraId="10B21244" w14:textId="77777777" w:rsidR="006A349B" w:rsidRPr="007109F0" w:rsidRDefault="006A349B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1A73675D" w14:textId="77777777" w:rsidR="006A349B" w:rsidRPr="007109F0" w:rsidRDefault="006A349B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58511826" w14:textId="77777777" w:rsidR="006A349B" w:rsidRPr="002E526C" w:rsidRDefault="006A349B" w:rsidP="007109F0">
            <w:pPr>
              <w:jc w:val="center"/>
              <w:rPr>
                <w:rFonts w:ascii="Neo Sans Pro" w:hAnsi="Neo Sans Pro"/>
                <w:b/>
                <w:sz w:val="22"/>
                <w:szCs w:val="22"/>
              </w:rPr>
            </w:pPr>
          </w:p>
          <w:p w14:paraId="3A1860F1" w14:textId="77777777" w:rsidR="006A349B" w:rsidRPr="002E526C" w:rsidRDefault="006A349B" w:rsidP="007109F0">
            <w:pPr>
              <w:jc w:val="center"/>
              <w:rPr>
                <w:rFonts w:ascii="Neo Sans Pro" w:hAnsi="Neo Sans Pro"/>
                <w:b/>
                <w:sz w:val="22"/>
                <w:szCs w:val="22"/>
              </w:rPr>
            </w:pPr>
            <w:r w:rsidRPr="002E526C">
              <w:rPr>
                <w:rFonts w:ascii="Neo Sans Pro" w:hAnsi="Neo Sans Pro"/>
                <w:b/>
                <w:sz w:val="22"/>
                <w:szCs w:val="22"/>
              </w:rPr>
              <w:t>2 300 szt.</w:t>
            </w:r>
          </w:p>
        </w:tc>
        <w:tc>
          <w:tcPr>
            <w:tcW w:w="1454" w:type="dxa"/>
          </w:tcPr>
          <w:p w14:paraId="544BD00C" w14:textId="77777777" w:rsidR="006A349B" w:rsidRPr="007109F0" w:rsidRDefault="006A349B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7B7935AC" w14:textId="77777777" w:rsidR="006A349B" w:rsidRPr="007109F0" w:rsidRDefault="006A349B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740CF51A" w14:textId="77777777" w:rsidR="006A349B" w:rsidRPr="007109F0" w:rsidRDefault="006A349B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6AD8D11F" w14:textId="77777777" w:rsidR="00AB6360" w:rsidRPr="00852DE0" w:rsidRDefault="00AB6360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1ADB7984" w14:textId="77777777" w:rsidR="00AB6360" w:rsidRPr="00852DE0" w:rsidRDefault="00AB6360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70D17C1D" w14:textId="77777777" w:rsidR="00AB6360" w:rsidRPr="00852DE0" w:rsidRDefault="00AB6360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Neo Sans Pro" w:hAnsi="Neo Sans Pro" w:cs="Neo Sans Pro"/>
          <w:color w:val="000000"/>
          <w:sz w:val="20"/>
          <w:szCs w:val="20"/>
        </w:rPr>
      </w:pPr>
      <w:r w:rsidRPr="00852DE0">
        <w:rPr>
          <w:rFonts w:ascii="Neo Sans Pro" w:hAnsi="Neo Sans Pro" w:cs="Neo Sans Pro"/>
          <w:color w:val="000000"/>
          <w:sz w:val="20"/>
          <w:szCs w:val="20"/>
        </w:rPr>
        <w:t>Zamawiający wymaga, aby oferowany asortyment był wyrobem medycznym.</w:t>
      </w:r>
    </w:p>
    <w:p w14:paraId="2F936976" w14:textId="77777777" w:rsidR="00AB6360" w:rsidRDefault="00AB6360">
      <w:pPr>
        <w:numPr>
          <w:ilvl w:val="0"/>
          <w:numId w:val="67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45419056" w14:textId="77777777" w:rsidR="00AB6360" w:rsidRPr="003F6446" w:rsidRDefault="00AB6360" w:rsidP="00AB6360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7F4AFD1E" w14:textId="77777777" w:rsidR="00AB6360" w:rsidRPr="003F6446" w:rsidRDefault="00AB6360" w:rsidP="00AB6360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7ADD6BD8" w14:textId="77777777" w:rsidR="00AB6360" w:rsidRPr="003F6446" w:rsidRDefault="00AB6360" w:rsidP="00AB6360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1B7F38BA" w14:textId="77777777" w:rsidR="00AB6360" w:rsidRDefault="00AB6360" w:rsidP="00AB6360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7AB009C3" w14:textId="77777777" w:rsidR="00CE2DAB" w:rsidRPr="00D34042" w:rsidRDefault="00CE2DAB" w:rsidP="00B1045A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 xml:space="preserve">……………………...……. (miejscowość), dnia …………………. r. </w:t>
      </w:r>
    </w:p>
    <w:p w14:paraId="4E738802" w14:textId="77777777" w:rsidR="001B160C" w:rsidRDefault="001B160C" w:rsidP="00891B41">
      <w:pPr>
        <w:rPr>
          <w:rFonts w:ascii="Neo Sans Pro" w:hAnsi="Neo Sans Pro"/>
          <w:b/>
          <w:sz w:val="20"/>
          <w:szCs w:val="20"/>
        </w:rPr>
      </w:pPr>
    </w:p>
    <w:p w14:paraId="41358C78" w14:textId="77777777" w:rsidR="001B160C" w:rsidRDefault="001B160C" w:rsidP="00891B41">
      <w:pPr>
        <w:rPr>
          <w:rFonts w:ascii="Neo Sans Pro" w:hAnsi="Neo Sans Pro"/>
          <w:b/>
          <w:sz w:val="20"/>
          <w:szCs w:val="20"/>
        </w:rPr>
      </w:pPr>
    </w:p>
    <w:p w14:paraId="3E5AA5F8" w14:textId="7A4D8A58" w:rsidR="001B160C" w:rsidRDefault="001B160C" w:rsidP="001B160C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2</w:t>
      </w:r>
      <w:r w:rsidR="00D5547F">
        <w:rPr>
          <w:rFonts w:ascii="Neo Sans Pro" w:hAnsi="Neo Sans Pro"/>
          <w:b/>
          <w:bCs/>
          <w:color w:val="000000"/>
          <w:sz w:val="20"/>
          <w:szCs w:val="20"/>
        </w:rPr>
        <w:t>2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369DF4C9" w14:textId="77777777" w:rsidR="001B160C" w:rsidRDefault="001B160C" w:rsidP="001B160C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</w:p>
    <w:p w14:paraId="64C486C1" w14:textId="77777777" w:rsidR="001B160C" w:rsidRPr="00B42D9D" w:rsidRDefault="001B160C" w:rsidP="001B160C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62727BBE" w14:textId="77777777" w:rsidR="001B160C" w:rsidRDefault="001B160C" w:rsidP="001B160C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1B160C" w:rsidRPr="001A7732" w14:paraId="34F3C015" w14:textId="77777777" w:rsidTr="005D2855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21BDC" w14:textId="77777777" w:rsidR="001B160C" w:rsidRPr="001A7732" w:rsidRDefault="001B160C" w:rsidP="005D2855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1B160C" w:rsidRPr="001A7732" w14:paraId="3BDBAC2A" w14:textId="77777777" w:rsidTr="005D2855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B475" w14:textId="77777777" w:rsidR="001B160C" w:rsidRPr="001A7732" w:rsidRDefault="001B160C" w:rsidP="005D2855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1643A348" w14:textId="77777777" w:rsidR="001B160C" w:rsidRPr="001A7732" w:rsidRDefault="001B160C" w:rsidP="005D2855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7568AB22" w14:textId="77777777" w:rsidR="001B160C" w:rsidRDefault="001B160C" w:rsidP="00891B41">
      <w:pPr>
        <w:rPr>
          <w:rFonts w:ascii="Neo Sans Pro" w:hAnsi="Neo Sans Pro"/>
          <w:b/>
          <w:sz w:val="20"/>
          <w:szCs w:val="20"/>
        </w:rPr>
      </w:pPr>
    </w:p>
    <w:p w14:paraId="4B7A3C6D" w14:textId="77777777" w:rsidR="00891B41" w:rsidRPr="001F4139" w:rsidRDefault="00891B41" w:rsidP="00891B41">
      <w:pPr>
        <w:rPr>
          <w:rFonts w:ascii="Neo Sans Pro" w:hAnsi="Neo Sans Pro"/>
          <w:b/>
          <w:sz w:val="20"/>
          <w:szCs w:val="20"/>
        </w:rPr>
      </w:pPr>
      <w:r w:rsidRPr="001F4139">
        <w:rPr>
          <w:rFonts w:ascii="Neo Sans Pro" w:hAnsi="Neo Sans Pro"/>
          <w:b/>
          <w:sz w:val="20"/>
          <w:szCs w:val="20"/>
        </w:rPr>
        <w:lastRenderedPageBreak/>
        <w:t>Część nr 17 - STERYLNE SERWETY CHIRURGICZNE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6549"/>
        <w:gridCol w:w="1493"/>
        <w:gridCol w:w="1271"/>
        <w:gridCol w:w="1454"/>
        <w:gridCol w:w="1271"/>
        <w:gridCol w:w="1271"/>
      </w:tblGrid>
      <w:tr w:rsidR="00482C4F" w:rsidRPr="001F4139" w14:paraId="6030AFE9" w14:textId="77777777" w:rsidTr="007109F0">
        <w:tc>
          <w:tcPr>
            <w:tcW w:w="550" w:type="dxa"/>
          </w:tcPr>
          <w:p w14:paraId="2B6CEBDA" w14:textId="77777777" w:rsidR="00482C4F" w:rsidRPr="007109F0" w:rsidRDefault="00482C4F" w:rsidP="007109F0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6549" w:type="dxa"/>
          </w:tcPr>
          <w:p w14:paraId="0CA0E443" w14:textId="77777777" w:rsidR="00482C4F" w:rsidRPr="007109F0" w:rsidRDefault="00482C4F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493" w:type="dxa"/>
          </w:tcPr>
          <w:p w14:paraId="13619E8E" w14:textId="77777777" w:rsidR="00482C4F" w:rsidRPr="007109F0" w:rsidRDefault="00482C4F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Parametry oferowane (należy podać parametry techniczne oferowanego towaru)</w:t>
            </w:r>
          </w:p>
        </w:tc>
        <w:tc>
          <w:tcPr>
            <w:tcW w:w="1271" w:type="dxa"/>
          </w:tcPr>
          <w:p w14:paraId="230C7A9D" w14:textId="77777777" w:rsidR="00482C4F" w:rsidRPr="007109F0" w:rsidRDefault="00482C4F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ILOŚĆ NA OKRES 24 MIESIĘCY</w:t>
            </w:r>
          </w:p>
        </w:tc>
        <w:tc>
          <w:tcPr>
            <w:tcW w:w="1454" w:type="dxa"/>
          </w:tcPr>
          <w:p w14:paraId="30C8A863" w14:textId="77777777" w:rsidR="00482C4F" w:rsidRPr="007109F0" w:rsidRDefault="00482C4F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Cena jednostkowa netto za 1 sztukę w PLN</w:t>
            </w:r>
          </w:p>
        </w:tc>
        <w:tc>
          <w:tcPr>
            <w:tcW w:w="1271" w:type="dxa"/>
          </w:tcPr>
          <w:p w14:paraId="1CF09F28" w14:textId="77777777" w:rsidR="00482C4F" w:rsidRPr="007109F0" w:rsidRDefault="00482C4F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Stawka podatku VAT w %</w:t>
            </w:r>
          </w:p>
        </w:tc>
        <w:tc>
          <w:tcPr>
            <w:tcW w:w="1271" w:type="dxa"/>
          </w:tcPr>
          <w:p w14:paraId="5616760E" w14:textId="77777777" w:rsidR="00482C4F" w:rsidRPr="007109F0" w:rsidRDefault="00482C4F" w:rsidP="00482C4F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Wartość oferowana brutto w PLN</w:t>
            </w:r>
          </w:p>
          <w:p w14:paraId="36BBDD97" w14:textId="77777777" w:rsidR="00482C4F" w:rsidRPr="007109F0" w:rsidRDefault="00482C4F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B5649A" w:rsidRPr="001F4139" w14:paraId="6575E086" w14:textId="77777777" w:rsidTr="007109F0">
        <w:tc>
          <w:tcPr>
            <w:tcW w:w="550" w:type="dxa"/>
          </w:tcPr>
          <w:p w14:paraId="46D9777A" w14:textId="77777777" w:rsidR="00B5649A" w:rsidRPr="007109F0" w:rsidRDefault="00B5649A" w:rsidP="00B5649A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549" w:type="dxa"/>
          </w:tcPr>
          <w:p w14:paraId="1FC96A80" w14:textId="77777777" w:rsidR="00B5649A" w:rsidRPr="007109F0" w:rsidRDefault="00B5649A" w:rsidP="00B5649A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93" w:type="dxa"/>
          </w:tcPr>
          <w:p w14:paraId="0D07688D" w14:textId="77777777" w:rsidR="00B5649A" w:rsidRPr="007109F0" w:rsidRDefault="00B5649A" w:rsidP="00B5649A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1" w:type="dxa"/>
          </w:tcPr>
          <w:p w14:paraId="7042979A" w14:textId="77777777" w:rsidR="00B5649A" w:rsidRPr="007109F0" w:rsidRDefault="00B5649A" w:rsidP="00B5649A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4" w:type="dxa"/>
          </w:tcPr>
          <w:p w14:paraId="45BED97E" w14:textId="77777777" w:rsidR="00B5649A" w:rsidRPr="007109F0" w:rsidRDefault="00B5649A" w:rsidP="00B5649A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1" w:type="dxa"/>
          </w:tcPr>
          <w:p w14:paraId="45AA9C00" w14:textId="77777777" w:rsidR="00B5649A" w:rsidRPr="007109F0" w:rsidRDefault="00B5649A" w:rsidP="00B5649A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1" w:type="dxa"/>
          </w:tcPr>
          <w:p w14:paraId="3D2F950D" w14:textId="77777777" w:rsidR="00B5649A" w:rsidRPr="007109F0" w:rsidRDefault="00B5649A" w:rsidP="00B5649A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</w:tr>
      <w:tr w:rsidR="00482C4F" w:rsidRPr="001F4139" w14:paraId="0B9702B5" w14:textId="77777777" w:rsidTr="007109F0">
        <w:tc>
          <w:tcPr>
            <w:tcW w:w="550" w:type="dxa"/>
          </w:tcPr>
          <w:p w14:paraId="7633557C" w14:textId="77777777" w:rsidR="00482C4F" w:rsidRPr="007109F0" w:rsidRDefault="00482C4F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6549" w:type="dxa"/>
          </w:tcPr>
          <w:p w14:paraId="2A6369F6" w14:textId="77777777" w:rsidR="00482C4F" w:rsidRPr="007109F0" w:rsidRDefault="00482C4F" w:rsidP="005D2855">
            <w:pPr>
              <w:rPr>
                <w:rFonts w:ascii="Neo Sans Pro" w:hAnsi="Neo Sans Pro"/>
                <w:b/>
                <w:bCs/>
              </w:rPr>
            </w:pPr>
            <w:r w:rsidRPr="007109F0">
              <w:rPr>
                <w:rFonts w:ascii="Neo Sans Pro" w:hAnsi="Neo Sans Pro"/>
                <w:b/>
                <w:bCs/>
              </w:rPr>
              <w:t>Sterylne serwety chirurgiczne</w:t>
            </w:r>
          </w:p>
          <w:p w14:paraId="42E4DC35" w14:textId="77777777" w:rsidR="00482C4F" w:rsidRPr="007109F0" w:rsidRDefault="00482C4F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Sterylne serwety chirurgiczne 2-warstwowe w opakowaniu jednostkowym (jedna sztuka) wielkości ( 45-50cmx45-50cm)</w:t>
            </w:r>
          </w:p>
          <w:p w14:paraId="60E0AEED" w14:textId="77777777" w:rsidR="00482C4F" w:rsidRPr="007109F0" w:rsidRDefault="00482C4F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Zestaw posiada min. 2 etykiety samoprzylepne zawierające nr katalogowy, LOT, datę ważności oraz dane adresowe producenta.</w:t>
            </w:r>
          </w:p>
          <w:p w14:paraId="26A3937D" w14:textId="77777777" w:rsidR="00482C4F" w:rsidRPr="007109F0" w:rsidRDefault="00482C4F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Na opakowaniu wyraźnie zaznaczony kierunek otwierania.</w:t>
            </w:r>
          </w:p>
          <w:p w14:paraId="6C5DF0A2" w14:textId="77777777" w:rsidR="00482C4F" w:rsidRPr="007109F0" w:rsidRDefault="00482C4F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Zestaw sterylny - jednorazowego użytku.</w:t>
            </w:r>
          </w:p>
          <w:p w14:paraId="6AE568F7" w14:textId="77777777" w:rsidR="00482C4F" w:rsidRPr="007109F0" w:rsidRDefault="00482C4F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Zestawy pakowane do transportu podwójnie w worek foliowy oraz karton zewnętrzny</w:t>
            </w:r>
          </w:p>
        </w:tc>
        <w:tc>
          <w:tcPr>
            <w:tcW w:w="1493" w:type="dxa"/>
          </w:tcPr>
          <w:p w14:paraId="7DF8BE24" w14:textId="77777777" w:rsidR="00482C4F" w:rsidRPr="007109F0" w:rsidRDefault="00482C4F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4AA3795E" w14:textId="77777777" w:rsidR="00482C4F" w:rsidRPr="007109F0" w:rsidRDefault="00482C4F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7C73E296" w14:textId="77777777" w:rsidR="00482C4F" w:rsidRPr="007109F0" w:rsidRDefault="00482C4F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04C893B9" w14:textId="77777777" w:rsidR="00482C4F" w:rsidRPr="007109F0" w:rsidRDefault="00482C4F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2 500 szt.</w:t>
            </w:r>
          </w:p>
        </w:tc>
        <w:tc>
          <w:tcPr>
            <w:tcW w:w="1454" w:type="dxa"/>
          </w:tcPr>
          <w:p w14:paraId="1DD7E42B" w14:textId="77777777" w:rsidR="00482C4F" w:rsidRPr="007109F0" w:rsidRDefault="00482C4F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7E5915CA" w14:textId="77777777" w:rsidR="00482C4F" w:rsidRPr="007109F0" w:rsidRDefault="00482C4F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3AA5F439" w14:textId="77777777" w:rsidR="00482C4F" w:rsidRPr="007109F0" w:rsidRDefault="00482C4F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3B4F7E9F" w14:textId="77777777" w:rsidR="001979A5" w:rsidRPr="00852DE0" w:rsidRDefault="001979A5">
      <w:pPr>
        <w:pStyle w:val="Akapitzlist"/>
        <w:numPr>
          <w:ilvl w:val="0"/>
          <w:numId w:val="68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73B95B52" w14:textId="77777777" w:rsidR="001979A5" w:rsidRPr="00852DE0" w:rsidRDefault="001979A5">
      <w:pPr>
        <w:pStyle w:val="Akapitzlist"/>
        <w:numPr>
          <w:ilvl w:val="0"/>
          <w:numId w:val="68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28F15685" w14:textId="77777777" w:rsidR="001979A5" w:rsidRPr="00852DE0" w:rsidRDefault="001979A5">
      <w:pPr>
        <w:pStyle w:val="Akapitzlist"/>
        <w:numPr>
          <w:ilvl w:val="0"/>
          <w:numId w:val="68"/>
        </w:numPr>
        <w:spacing w:after="0" w:line="240" w:lineRule="auto"/>
        <w:jc w:val="both"/>
        <w:rPr>
          <w:rFonts w:ascii="Neo Sans Pro" w:hAnsi="Neo Sans Pro" w:cs="Neo Sans Pro"/>
          <w:color w:val="000000"/>
          <w:sz w:val="20"/>
          <w:szCs w:val="20"/>
        </w:rPr>
      </w:pPr>
      <w:r w:rsidRPr="00852DE0">
        <w:rPr>
          <w:rFonts w:ascii="Neo Sans Pro" w:hAnsi="Neo Sans Pro" w:cs="Neo Sans Pro"/>
          <w:color w:val="000000"/>
          <w:sz w:val="20"/>
          <w:szCs w:val="20"/>
        </w:rPr>
        <w:t>Zamawiający wymaga, aby oferowany asortyment był wyrobem medycznym.</w:t>
      </w:r>
    </w:p>
    <w:p w14:paraId="4D90FE5D" w14:textId="77777777" w:rsidR="001979A5" w:rsidRDefault="001979A5">
      <w:pPr>
        <w:numPr>
          <w:ilvl w:val="0"/>
          <w:numId w:val="68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4E7B0BA7" w14:textId="77777777" w:rsidR="001979A5" w:rsidRPr="003F6446" w:rsidRDefault="001979A5" w:rsidP="001979A5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617AE5A6" w14:textId="77777777" w:rsidR="001979A5" w:rsidRPr="003F6446" w:rsidRDefault="001979A5" w:rsidP="001979A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42C9054B" w14:textId="77777777" w:rsidR="001979A5" w:rsidRPr="003F6446" w:rsidRDefault="001979A5" w:rsidP="001979A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34DCEEFB" w14:textId="77777777" w:rsidR="001979A5" w:rsidRDefault="001979A5" w:rsidP="001979A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1AC8D9C5" w14:textId="77777777" w:rsidR="00482C4F" w:rsidRPr="00D34042" w:rsidRDefault="00482C4F" w:rsidP="00B1045A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 xml:space="preserve">……………………...……. (miejscowość), dnia …………………. r. </w:t>
      </w:r>
    </w:p>
    <w:p w14:paraId="26571217" w14:textId="77777777" w:rsidR="00482C4F" w:rsidRDefault="00482C4F" w:rsidP="00891B41">
      <w:pPr>
        <w:rPr>
          <w:rFonts w:ascii="Neo Sans Pro" w:hAnsi="Neo Sans Pro"/>
          <w:b/>
          <w:sz w:val="20"/>
          <w:szCs w:val="20"/>
        </w:rPr>
      </w:pPr>
    </w:p>
    <w:p w14:paraId="58AF1B4E" w14:textId="77777777" w:rsidR="000202C7" w:rsidRDefault="000202C7" w:rsidP="00B1045A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</w:p>
    <w:p w14:paraId="755DC6AE" w14:textId="3783DC81" w:rsidR="00B1045A" w:rsidRDefault="00B1045A" w:rsidP="00B1045A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2</w:t>
      </w:r>
      <w:r w:rsidR="00D5547F">
        <w:rPr>
          <w:rFonts w:ascii="Neo Sans Pro" w:hAnsi="Neo Sans Pro"/>
          <w:b/>
          <w:bCs/>
          <w:color w:val="000000"/>
          <w:sz w:val="20"/>
          <w:szCs w:val="20"/>
        </w:rPr>
        <w:t>3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299C089C" w14:textId="77777777" w:rsidR="00B1045A" w:rsidRDefault="00B1045A" w:rsidP="00B1045A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</w:p>
    <w:p w14:paraId="620304D6" w14:textId="77777777" w:rsidR="00B1045A" w:rsidRPr="00B42D9D" w:rsidRDefault="00B1045A" w:rsidP="00B1045A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28DD807A" w14:textId="77777777" w:rsidR="00B1045A" w:rsidRDefault="00B1045A" w:rsidP="00B1045A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B1045A" w:rsidRPr="001A7732" w14:paraId="2F202FDD" w14:textId="77777777" w:rsidTr="000308AB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9007" w14:textId="77777777" w:rsidR="00B1045A" w:rsidRPr="001A7732" w:rsidRDefault="00B1045A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lastRenderedPageBreak/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B1045A" w:rsidRPr="001A7732" w14:paraId="382199E0" w14:textId="77777777" w:rsidTr="000308AB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0A87" w14:textId="77777777" w:rsidR="00B1045A" w:rsidRPr="001A7732" w:rsidRDefault="00B1045A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21759D55" w14:textId="77777777" w:rsidR="00B1045A" w:rsidRPr="001A7732" w:rsidRDefault="00B1045A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7C18FD1A" w14:textId="77777777" w:rsidR="00482C4F" w:rsidRDefault="00482C4F" w:rsidP="00891B41">
      <w:pPr>
        <w:rPr>
          <w:rFonts w:ascii="Neo Sans Pro" w:hAnsi="Neo Sans Pro"/>
          <w:b/>
          <w:sz w:val="20"/>
          <w:szCs w:val="20"/>
        </w:rPr>
      </w:pPr>
    </w:p>
    <w:p w14:paraId="65B2C4FB" w14:textId="77777777" w:rsidR="00482C4F" w:rsidRDefault="00482C4F" w:rsidP="00891B41">
      <w:pPr>
        <w:rPr>
          <w:rFonts w:ascii="Neo Sans Pro" w:hAnsi="Neo Sans Pro"/>
          <w:b/>
          <w:sz w:val="20"/>
          <w:szCs w:val="20"/>
        </w:rPr>
      </w:pPr>
    </w:p>
    <w:p w14:paraId="163BB8D0" w14:textId="77777777" w:rsidR="00891B41" w:rsidRPr="001F4139" w:rsidRDefault="00891B41" w:rsidP="00891B41">
      <w:pPr>
        <w:rPr>
          <w:rFonts w:ascii="Neo Sans Pro" w:hAnsi="Neo Sans Pro"/>
          <w:b/>
          <w:bCs/>
          <w:sz w:val="20"/>
          <w:szCs w:val="20"/>
        </w:rPr>
      </w:pPr>
      <w:r w:rsidRPr="001F4139">
        <w:rPr>
          <w:rFonts w:ascii="Neo Sans Pro" w:hAnsi="Neo Sans Pro"/>
          <w:b/>
          <w:sz w:val="20"/>
          <w:szCs w:val="20"/>
        </w:rPr>
        <w:t>Część nr 18 - ZESTAW T.U.R.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6422"/>
        <w:gridCol w:w="1493"/>
        <w:gridCol w:w="1268"/>
        <w:gridCol w:w="1454"/>
        <w:gridCol w:w="1263"/>
        <w:gridCol w:w="1544"/>
      </w:tblGrid>
      <w:tr w:rsidR="00B75E75" w:rsidRPr="001F4139" w14:paraId="5068BE07" w14:textId="77777777" w:rsidTr="00B75E75">
        <w:tc>
          <w:tcPr>
            <w:tcW w:w="550" w:type="dxa"/>
          </w:tcPr>
          <w:p w14:paraId="0C2DBF0F" w14:textId="77777777" w:rsidR="00B75E75" w:rsidRPr="007109F0" w:rsidRDefault="00B75E75" w:rsidP="00B75E75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6550" w:type="dxa"/>
          </w:tcPr>
          <w:p w14:paraId="52075E77" w14:textId="77777777" w:rsidR="00B75E75" w:rsidRPr="007109F0" w:rsidRDefault="00B75E75" w:rsidP="00B75E75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493" w:type="dxa"/>
          </w:tcPr>
          <w:p w14:paraId="7FBFE806" w14:textId="77777777" w:rsidR="00B75E75" w:rsidRPr="007109F0" w:rsidRDefault="00B75E75" w:rsidP="00B75E75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Parametry oferowane (należy podać parametry techniczne oferowanego towaru)</w:t>
            </w:r>
          </w:p>
        </w:tc>
        <w:tc>
          <w:tcPr>
            <w:tcW w:w="1271" w:type="dxa"/>
          </w:tcPr>
          <w:p w14:paraId="0035247F" w14:textId="77777777" w:rsidR="00B75E75" w:rsidRPr="00B20C7C" w:rsidRDefault="00B75E75" w:rsidP="00B75E75">
            <w:pPr>
              <w:jc w:val="center"/>
              <w:rPr>
                <w:rFonts w:ascii="Neo Sans Pro" w:hAnsi="Neo Sans Pro"/>
                <w:b/>
                <w:sz w:val="22"/>
                <w:szCs w:val="22"/>
              </w:rPr>
            </w:pPr>
            <w:r w:rsidRPr="00B20C7C">
              <w:rPr>
                <w:rFonts w:ascii="Neo Sans Pro" w:hAnsi="Neo Sans Pro"/>
                <w:b/>
                <w:sz w:val="22"/>
                <w:szCs w:val="22"/>
              </w:rPr>
              <w:t>ILOŚĆ NA OKRES 24 MIESIĘCY</w:t>
            </w:r>
          </w:p>
        </w:tc>
        <w:tc>
          <w:tcPr>
            <w:tcW w:w="1454" w:type="dxa"/>
          </w:tcPr>
          <w:p w14:paraId="11C5C86C" w14:textId="77777777" w:rsidR="00B75E75" w:rsidRPr="007109F0" w:rsidRDefault="00B75E75" w:rsidP="00B75E75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Cena jednostkowa netto za 1 sztukę w PLN</w:t>
            </w:r>
          </w:p>
        </w:tc>
        <w:tc>
          <w:tcPr>
            <w:tcW w:w="1271" w:type="dxa"/>
          </w:tcPr>
          <w:p w14:paraId="6BA6981F" w14:textId="77777777" w:rsidR="00B75E75" w:rsidRPr="007109F0" w:rsidRDefault="00B75E75" w:rsidP="00B75E75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Stawka podatku VAT w %</w:t>
            </w:r>
          </w:p>
        </w:tc>
        <w:tc>
          <w:tcPr>
            <w:tcW w:w="1553" w:type="dxa"/>
          </w:tcPr>
          <w:p w14:paraId="7126D101" w14:textId="77777777" w:rsidR="00B75E75" w:rsidRPr="007109F0" w:rsidRDefault="00B75E75" w:rsidP="00B75E75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Wartość oferowana brutto w PLN</w:t>
            </w:r>
          </w:p>
          <w:p w14:paraId="792D0D6B" w14:textId="77777777" w:rsidR="00B75E75" w:rsidRPr="007109F0" w:rsidRDefault="00B75E75" w:rsidP="00B75E75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B5649A" w:rsidRPr="001F4139" w14:paraId="50BF0E4A" w14:textId="77777777" w:rsidTr="00B75E75">
        <w:tc>
          <w:tcPr>
            <w:tcW w:w="550" w:type="dxa"/>
          </w:tcPr>
          <w:p w14:paraId="5D4EEBA2" w14:textId="77777777" w:rsidR="00B5649A" w:rsidRPr="007109F0" w:rsidRDefault="00B5649A" w:rsidP="00B5649A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550" w:type="dxa"/>
          </w:tcPr>
          <w:p w14:paraId="37B27E91" w14:textId="77777777" w:rsidR="00B5649A" w:rsidRPr="007109F0" w:rsidRDefault="00B5649A" w:rsidP="00B5649A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93" w:type="dxa"/>
          </w:tcPr>
          <w:p w14:paraId="55AE5CE9" w14:textId="77777777" w:rsidR="00B5649A" w:rsidRPr="007109F0" w:rsidRDefault="00B5649A" w:rsidP="00B5649A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1" w:type="dxa"/>
          </w:tcPr>
          <w:p w14:paraId="1D2F477D" w14:textId="77777777" w:rsidR="00B5649A" w:rsidRPr="007109F0" w:rsidRDefault="00B5649A" w:rsidP="00B5649A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4" w:type="dxa"/>
          </w:tcPr>
          <w:p w14:paraId="39D64F04" w14:textId="77777777" w:rsidR="00B5649A" w:rsidRPr="007109F0" w:rsidRDefault="00B5649A" w:rsidP="00B5649A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1" w:type="dxa"/>
          </w:tcPr>
          <w:p w14:paraId="6DA226AA" w14:textId="77777777" w:rsidR="00B5649A" w:rsidRPr="007109F0" w:rsidRDefault="00B5649A" w:rsidP="00B5649A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3" w:type="dxa"/>
          </w:tcPr>
          <w:p w14:paraId="00B23C47" w14:textId="77777777" w:rsidR="00B5649A" w:rsidRPr="007109F0" w:rsidRDefault="00B5649A" w:rsidP="00B5649A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</w:tr>
      <w:tr w:rsidR="00B1045A" w:rsidRPr="001F4139" w14:paraId="3332F68A" w14:textId="77777777" w:rsidTr="00B75E75">
        <w:tc>
          <w:tcPr>
            <w:tcW w:w="550" w:type="dxa"/>
          </w:tcPr>
          <w:p w14:paraId="4C9403F3" w14:textId="77777777" w:rsidR="00B1045A" w:rsidRPr="007109F0" w:rsidRDefault="00B1045A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6550" w:type="dxa"/>
          </w:tcPr>
          <w:p w14:paraId="65686920" w14:textId="77777777" w:rsidR="00B1045A" w:rsidRPr="007109F0" w:rsidRDefault="00B1045A" w:rsidP="007109F0">
            <w:pPr>
              <w:pStyle w:val="Standard"/>
              <w:widowControl/>
              <w:jc w:val="both"/>
              <w:rPr>
                <w:rFonts w:ascii="Neo Sans Pro" w:hAnsi="Neo Sans Pro"/>
                <w:b/>
                <w:bCs/>
                <w:sz w:val="22"/>
                <w:szCs w:val="22"/>
              </w:rPr>
            </w:pPr>
            <w:r w:rsidRPr="007109F0">
              <w:rPr>
                <w:rFonts w:ascii="Neo Sans Pro" w:hAnsi="Neo Sans Pro"/>
                <w:b/>
                <w:bCs/>
                <w:sz w:val="22"/>
                <w:szCs w:val="22"/>
              </w:rPr>
              <w:t>Zestaw T.U.R.</w:t>
            </w:r>
          </w:p>
          <w:p w14:paraId="7195E762" w14:textId="77777777" w:rsidR="00B1045A" w:rsidRPr="007109F0" w:rsidRDefault="00B1045A" w:rsidP="007109F0">
            <w:pPr>
              <w:pStyle w:val="Standard"/>
              <w:widowControl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Skład zestawu:</w:t>
            </w:r>
          </w:p>
          <w:p w14:paraId="1EDA96FC" w14:textId="77777777" w:rsidR="00B1045A" w:rsidRPr="007109F0" w:rsidRDefault="00B1045A">
            <w:pPr>
              <w:pStyle w:val="Standard"/>
              <w:widowControl/>
              <w:numPr>
                <w:ilvl w:val="0"/>
                <w:numId w:val="21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1 serweta na stolik instrumentariuszki 140cm-160 cm x 180cm - 200 cm</w:t>
            </w:r>
          </w:p>
          <w:p w14:paraId="5B022752" w14:textId="77777777" w:rsidR="00B775C0" w:rsidRPr="00B775C0" w:rsidRDefault="00B1045A" w:rsidP="00B775C0">
            <w:pPr>
              <w:pStyle w:val="Standard"/>
              <w:numPr>
                <w:ilvl w:val="0"/>
                <w:numId w:val="21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1 </w:t>
            </w:r>
            <w:r w:rsidR="00B775C0" w:rsidRPr="00B775C0">
              <w:rPr>
                <w:rFonts w:ascii="Neo Sans Pro" w:hAnsi="Neo Sans Pro"/>
                <w:sz w:val="22"/>
                <w:szCs w:val="22"/>
              </w:rPr>
              <w:t xml:space="preserve">Uchwyt typu rzep 2,5  cm-3,5cm x 25cm x 30cm </w:t>
            </w:r>
          </w:p>
          <w:p w14:paraId="42DF091B" w14:textId="7CAB6747" w:rsidR="00B1045A" w:rsidRPr="007109F0" w:rsidRDefault="00B1045A" w:rsidP="00860F00">
            <w:pPr>
              <w:pStyle w:val="Standard"/>
              <w:widowControl/>
              <w:ind w:left="360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2,5cm-3,5 cm x 25cm-30cm</w:t>
            </w:r>
          </w:p>
          <w:p w14:paraId="016D1632" w14:textId="77777777" w:rsidR="00B1045A" w:rsidRPr="007109F0" w:rsidRDefault="00B1045A">
            <w:pPr>
              <w:pStyle w:val="Standard"/>
              <w:widowControl/>
              <w:numPr>
                <w:ilvl w:val="0"/>
                <w:numId w:val="21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1 serweta do procedur TUR (200cm-210cm)/(260cm-270)x(215cm-225cm) ze zintegrowanymi osłonami na kończyny dolne 125cm-135cm z otworem na krocze 5cm-7cm, oraz z otworem nadłonowym o średnicy 7cm-9 cm otoczonym taśmą </w:t>
            </w:r>
            <w:proofErr w:type="spellStart"/>
            <w:r w:rsidRPr="007109F0">
              <w:rPr>
                <w:rFonts w:ascii="Neo Sans Pro" w:hAnsi="Neo Sans Pro"/>
                <w:sz w:val="22"/>
                <w:szCs w:val="22"/>
              </w:rPr>
              <w:t>lepną</w:t>
            </w:r>
            <w:proofErr w:type="spellEnd"/>
            <w:r w:rsidRPr="007109F0">
              <w:rPr>
                <w:rFonts w:ascii="Neo Sans Pro" w:hAnsi="Neo Sans Pro"/>
                <w:sz w:val="22"/>
                <w:szCs w:val="22"/>
              </w:rPr>
              <w:t xml:space="preserve">, ze zintegrowaną torbą na płyny z sitem i lejkiem odprowadzającym płyny, </w:t>
            </w:r>
            <w:proofErr w:type="spellStart"/>
            <w:r w:rsidRPr="007109F0">
              <w:rPr>
                <w:rFonts w:ascii="Neo Sans Pro" w:hAnsi="Neo Sans Pro"/>
                <w:sz w:val="22"/>
                <w:szCs w:val="22"/>
              </w:rPr>
              <w:t>bezlateksowa</w:t>
            </w:r>
            <w:proofErr w:type="spellEnd"/>
            <w:r w:rsidRPr="007109F0">
              <w:rPr>
                <w:rFonts w:ascii="Neo Sans Pro" w:hAnsi="Neo Sans Pro"/>
                <w:sz w:val="22"/>
                <w:szCs w:val="22"/>
              </w:rPr>
              <w:t xml:space="preserve"> osłona na palec.</w:t>
            </w:r>
          </w:p>
          <w:p w14:paraId="50F93748" w14:textId="77777777" w:rsidR="00B1045A" w:rsidRPr="007109F0" w:rsidRDefault="00B1045A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Obłożenie pacjenta wykonane z laminatu minimum dwuwarstwowego włóknina polipropylenowa i folia polietylenowa.</w:t>
            </w:r>
          </w:p>
          <w:p w14:paraId="03CAAB10" w14:textId="77777777" w:rsidR="00B1045A" w:rsidRPr="007109F0" w:rsidRDefault="00B1045A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Gramatura laminatu minimum 57,5 g/m2.</w:t>
            </w:r>
          </w:p>
          <w:p w14:paraId="111144F4" w14:textId="77777777" w:rsidR="00B1045A" w:rsidRPr="007109F0" w:rsidRDefault="00B1045A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Serwety posiadają oznaczenia kierunku rozkładania w postaci piktogramów.</w:t>
            </w:r>
          </w:p>
          <w:p w14:paraId="5E8F0AB2" w14:textId="77777777" w:rsidR="00B1045A" w:rsidRPr="007109F0" w:rsidRDefault="00B1045A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lastRenderedPageBreak/>
              <w:t>Taśma mocująca w serwetach operacyjnych pokryta klejem hipoalergicznym umożliwiającym swobodne odklejanie i przyklejanie bez ryzyka uszkodzenia materiału.</w:t>
            </w:r>
          </w:p>
          <w:p w14:paraId="309A4880" w14:textId="77777777" w:rsidR="00B1045A" w:rsidRPr="007109F0" w:rsidRDefault="00B1045A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Cały zestaw zawinięty w serwetę na stolik instrumentariuszki.</w:t>
            </w:r>
          </w:p>
          <w:p w14:paraId="29DC1751" w14:textId="77777777" w:rsidR="00B1045A" w:rsidRPr="007109F0" w:rsidRDefault="00B1045A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Zestaw posiada min. 2 etykiety samoprzylepne zawierające nr katalogowy, LOT, datę ważności oraz dane adresowe producenta.</w:t>
            </w:r>
          </w:p>
          <w:p w14:paraId="7B773678" w14:textId="77777777" w:rsidR="00B1045A" w:rsidRPr="007109F0" w:rsidRDefault="00B1045A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Na opakowaniu wyraźnie zaznaczony kierunek otwierania.</w:t>
            </w:r>
          </w:p>
          <w:p w14:paraId="277194B4" w14:textId="77777777" w:rsidR="00B1045A" w:rsidRPr="007109F0" w:rsidRDefault="00B1045A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Zestaw sterylny - jednorazowego użytku.</w:t>
            </w:r>
          </w:p>
          <w:p w14:paraId="4B6281A6" w14:textId="77777777" w:rsidR="00B1045A" w:rsidRPr="007109F0" w:rsidRDefault="00B1045A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Zestawy pakowane do transportu podwójnie w worek foliowy oraz karton zewnętrzny</w:t>
            </w:r>
          </w:p>
        </w:tc>
        <w:tc>
          <w:tcPr>
            <w:tcW w:w="1493" w:type="dxa"/>
          </w:tcPr>
          <w:p w14:paraId="1D14A95B" w14:textId="77777777" w:rsidR="00B1045A" w:rsidRPr="007109F0" w:rsidRDefault="00B1045A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3CB1B8B0" w14:textId="77777777" w:rsidR="00B1045A" w:rsidRPr="007109F0" w:rsidRDefault="00B1045A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09070D5C" w14:textId="77777777" w:rsidR="00B1045A" w:rsidRPr="007109F0" w:rsidRDefault="00B1045A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6E983898" w14:textId="77777777" w:rsidR="00B1045A" w:rsidRPr="007109F0" w:rsidRDefault="00B1045A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  <w:r w:rsidR="00B75E75">
              <w:rPr>
                <w:rFonts w:ascii="Neo Sans Pro" w:hAnsi="Neo Sans Pro"/>
                <w:b/>
              </w:rPr>
              <w:t> </w:t>
            </w:r>
            <w:r w:rsidRPr="007109F0">
              <w:rPr>
                <w:rFonts w:ascii="Neo Sans Pro" w:hAnsi="Neo Sans Pro"/>
                <w:b/>
              </w:rPr>
              <w:t>000</w:t>
            </w:r>
            <w:r w:rsidR="00B75E75">
              <w:rPr>
                <w:rFonts w:ascii="Neo Sans Pro" w:hAnsi="Neo Sans Pro"/>
                <w:b/>
              </w:rPr>
              <w:t xml:space="preserve"> szt.</w:t>
            </w:r>
          </w:p>
        </w:tc>
        <w:tc>
          <w:tcPr>
            <w:tcW w:w="1454" w:type="dxa"/>
          </w:tcPr>
          <w:p w14:paraId="60C00592" w14:textId="77777777" w:rsidR="00B1045A" w:rsidRPr="007109F0" w:rsidRDefault="00B1045A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41A290AC" w14:textId="77777777" w:rsidR="00B1045A" w:rsidRPr="007109F0" w:rsidRDefault="00B1045A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553" w:type="dxa"/>
          </w:tcPr>
          <w:p w14:paraId="14950023" w14:textId="77777777" w:rsidR="00B1045A" w:rsidRPr="007109F0" w:rsidRDefault="00B1045A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4528CBF9" w14:textId="77777777" w:rsidR="001979A5" w:rsidRPr="00852DE0" w:rsidRDefault="001979A5">
      <w:pPr>
        <w:pStyle w:val="Akapitzlist"/>
        <w:numPr>
          <w:ilvl w:val="0"/>
          <w:numId w:val="69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4925E001" w14:textId="77777777" w:rsidR="001979A5" w:rsidRPr="00852DE0" w:rsidRDefault="001979A5">
      <w:pPr>
        <w:pStyle w:val="Akapitzlist"/>
        <w:numPr>
          <w:ilvl w:val="0"/>
          <w:numId w:val="69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4D0F6A51" w14:textId="77777777" w:rsidR="001979A5" w:rsidRPr="00852DE0" w:rsidRDefault="001979A5">
      <w:pPr>
        <w:pStyle w:val="Akapitzlist"/>
        <w:numPr>
          <w:ilvl w:val="0"/>
          <w:numId w:val="69"/>
        </w:numPr>
        <w:spacing w:after="0" w:line="240" w:lineRule="auto"/>
        <w:jc w:val="both"/>
        <w:rPr>
          <w:rFonts w:ascii="Neo Sans Pro" w:hAnsi="Neo Sans Pro" w:cs="Neo Sans Pro"/>
          <w:color w:val="000000"/>
          <w:sz w:val="20"/>
          <w:szCs w:val="20"/>
        </w:rPr>
      </w:pPr>
      <w:r w:rsidRPr="00852DE0">
        <w:rPr>
          <w:rFonts w:ascii="Neo Sans Pro" w:hAnsi="Neo Sans Pro" w:cs="Neo Sans Pro"/>
          <w:color w:val="000000"/>
          <w:sz w:val="20"/>
          <w:szCs w:val="20"/>
        </w:rPr>
        <w:t>Zamawiający wymaga, aby oferowany asortyment był wyrobem medycznym.</w:t>
      </w:r>
    </w:p>
    <w:p w14:paraId="636E8B1A" w14:textId="77777777" w:rsidR="001979A5" w:rsidRDefault="001979A5">
      <w:pPr>
        <w:numPr>
          <w:ilvl w:val="0"/>
          <w:numId w:val="69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22DB50F2" w14:textId="77777777" w:rsidR="001979A5" w:rsidRPr="003F6446" w:rsidRDefault="001979A5" w:rsidP="001979A5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52BD07FD" w14:textId="77777777" w:rsidR="001979A5" w:rsidRPr="003F6446" w:rsidRDefault="001979A5" w:rsidP="001979A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38E857F7" w14:textId="77777777" w:rsidR="001979A5" w:rsidRPr="003F6446" w:rsidRDefault="001979A5" w:rsidP="001979A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44837D84" w14:textId="77777777" w:rsidR="001979A5" w:rsidRDefault="001979A5" w:rsidP="001979A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0373022E" w14:textId="77777777" w:rsidR="00B75E75" w:rsidRPr="00D34042" w:rsidRDefault="00B75E75" w:rsidP="00B75E75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 xml:space="preserve">……………………...……. (miejscowość), dnia …………………. r. </w:t>
      </w:r>
    </w:p>
    <w:p w14:paraId="6E274E4A" w14:textId="77777777" w:rsidR="00891B41" w:rsidRDefault="00891B41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74F353D5" w14:textId="77777777" w:rsidR="00891B41" w:rsidRDefault="00891B41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35E40266" w14:textId="4DEF50E7" w:rsidR="00587A2B" w:rsidRDefault="00587A2B" w:rsidP="00587A2B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2</w:t>
      </w:r>
      <w:r w:rsidR="00D5547F">
        <w:rPr>
          <w:rFonts w:ascii="Neo Sans Pro" w:hAnsi="Neo Sans Pro"/>
          <w:b/>
          <w:bCs/>
          <w:color w:val="000000"/>
          <w:sz w:val="20"/>
          <w:szCs w:val="20"/>
        </w:rPr>
        <w:t>4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073CCBD0" w14:textId="77777777" w:rsidR="00587A2B" w:rsidRDefault="00587A2B" w:rsidP="00587A2B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</w:p>
    <w:p w14:paraId="4263AC5A" w14:textId="77777777" w:rsidR="00587A2B" w:rsidRPr="00B42D9D" w:rsidRDefault="00587A2B" w:rsidP="00587A2B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04D7BE9B" w14:textId="77777777" w:rsidR="00587A2B" w:rsidRDefault="00587A2B" w:rsidP="00587A2B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587A2B" w:rsidRPr="001A7732" w14:paraId="25C4F887" w14:textId="77777777" w:rsidTr="000308AB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05D7" w14:textId="77777777" w:rsidR="00587A2B" w:rsidRPr="001A7732" w:rsidRDefault="00587A2B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587A2B" w:rsidRPr="001A7732" w14:paraId="7FA2F4B8" w14:textId="77777777" w:rsidTr="000308AB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0A58" w14:textId="77777777" w:rsidR="00587A2B" w:rsidRPr="001A7732" w:rsidRDefault="00587A2B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74BC8764" w14:textId="77777777" w:rsidR="00587A2B" w:rsidRPr="001A7732" w:rsidRDefault="00587A2B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29933E8A" w14:textId="77777777" w:rsidR="00891B41" w:rsidRDefault="00891B41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10D30C2D" w14:textId="77777777" w:rsidR="00891B41" w:rsidRPr="001F4139" w:rsidRDefault="00891B41" w:rsidP="00891B41">
      <w:pPr>
        <w:rPr>
          <w:rFonts w:ascii="Neo Sans Pro" w:hAnsi="Neo Sans Pro"/>
          <w:b/>
          <w:bCs/>
          <w:sz w:val="20"/>
          <w:szCs w:val="20"/>
        </w:rPr>
      </w:pPr>
      <w:r w:rsidRPr="001F4139">
        <w:rPr>
          <w:rFonts w:ascii="Neo Sans Pro" w:hAnsi="Neo Sans Pro"/>
          <w:b/>
          <w:bCs/>
          <w:sz w:val="20"/>
          <w:szCs w:val="20"/>
        </w:rPr>
        <w:t>Część nr 19 - ZESTAW DO CHIRURGII STAWU BIODROWEGO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6550"/>
        <w:gridCol w:w="1493"/>
        <w:gridCol w:w="1271"/>
        <w:gridCol w:w="1454"/>
        <w:gridCol w:w="1271"/>
        <w:gridCol w:w="1694"/>
      </w:tblGrid>
      <w:tr w:rsidR="00587A2B" w:rsidRPr="001F4139" w14:paraId="64F38B16" w14:textId="77777777" w:rsidTr="00587A2B">
        <w:tc>
          <w:tcPr>
            <w:tcW w:w="550" w:type="dxa"/>
          </w:tcPr>
          <w:p w14:paraId="0B86DE3C" w14:textId="77777777" w:rsidR="00587A2B" w:rsidRPr="007109F0" w:rsidRDefault="00587A2B" w:rsidP="00587A2B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6550" w:type="dxa"/>
          </w:tcPr>
          <w:p w14:paraId="50086D00" w14:textId="77777777" w:rsidR="00587A2B" w:rsidRPr="007109F0" w:rsidRDefault="00587A2B" w:rsidP="00587A2B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493" w:type="dxa"/>
          </w:tcPr>
          <w:p w14:paraId="6E4A8498" w14:textId="77777777" w:rsidR="00587A2B" w:rsidRPr="007109F0" w:rsidRDefault="00587A2B" w:rsidP="00587A2B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Parametry oferowane (należy podać </w:t>
            </w: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lastRenderedPageBreak/>
              <w:t>parametry techniczne oferowanego towaru)</w:t>
            </w:r>
          </w:p>
        </w:tc>
        <w:tc>
          <w:tcPr>
            <w:tcW w:w="1271" w:type="dxa"/>
          </w:tcPr>
          <w:p w14:paraId="3BCDB521" w14:textId="77777777" w:rsidR="00587A2B" w:rsidRPr="00B20C7C" w:rsidRDefault="00587A2B" w:rsidP="00587A2B">
            <w:pPr>
              <w:jc w:val="center"/>
              <w:rPr>
                <w:rFonts w:ascii="Neo Sans Pro" w:hAnsi="Neo Sans Pro"/>
                <w:b/>
                <w:sz w:val="22"/>
                <w:szCs w:val="22"/>
              </w:rPr>
            </w:pPr>
            <w:r w:rsidRPr="00B20C7C">
              <w:rPr>
                <w:rFonts w:ascii="Neo Sans Pro" w:hAnsi="Neo Sans Pro"/>
                <w:b/>
                <w:sz w:val="22"/>
                <w:szCs w:val="22"/>
              </w:rPr>
              <w:lastRenderedPageBreak/>
              <w:t>ILOŚĆ NA OKRES 24 MIESIĘCY</w:t>
            </w:r>
          </w:p>
        </w:tc>
        <w:tc>
          <w:tcPr>
            <w:tcW w:w="1454" w:type="dxa"/>
          </w:tcPr>
          <w:p w14:paraId="5DAA7AD8" w14:textId="77777777" w:rsidR="00587A2B" w:rsidRPr="007109F0" w:rsidRDefault="00587A2B" w:rsidP="00587A2B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Cena jednostkowa netto za 1 </w:t>
            </w: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lastRenderedPageBreak/>
              <w:t>sztukę w PLN</w:t>
            </w:r>
          </w:p>
        </w:tc>
        <w:tc>
          <w:tcPr>
            <w:tcW w:w="1271" w:type="dxa"/>
          </w:tcPr>
          <w:p w14:paraId="703791B9" w14:textId="77777777" w:rsidR="00587A2B" w:rsidRPr="007109F0" w:rsidRDefault="00587A2B" w:rsidP="00587A2B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lastRenderedPageBreak/>
              <w:t>Stawka podatku VAT w %</w:t>
            </w:r>
          </w:p>
        </w:tc>
        <w:tc>
          <w:tcPr>
            <w:tcW w:w="1694" w:type="dxa"/>
          </w:tcPr>
          <w:p w14:paraId="1EDE5D92" w14:textId="77777777" w:rsidR="00587A2B" w:rsidRPr="007109F0" w:rsidRDefault="00587A2B" w:rsidP="00587A2B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Wartość oferowana brutto w PLN</w:t>
            </w:r>
          </w:p>
          <w:p w14:paraId="53B86B27" w14:textId="77777777" w:rsidR="00587A2B" w:rsidRPr="007109F0" w:rsidRDefault="00587A2B" w:rsidP="00587A2B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B5649A" w:rsidRPr="001F4139" w14:paraId="21664278" w14:textId="77777777" w:rsidTr="00587A2B">
        <w:tc>
          <w:tcPr>
            <w:tcW w:w="550" w:type="dxa"/>
          </w:tcPr>
          <w:p w14:paraId="6E2BB59D" w14:textId="77777777" w:rsidR="00B5649A" w:rsidRPr="007109F0" w:rsidRDefault="00B5649A" w:rsidP="00B5649A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6550" w:type="dxa"/>
          </w:tcPr>
          <w:p w14:paraId="1DE33416" w14:textId="77777777" w:rsidR="00B5649A" w:rsidRPr="007109F0" w:rsidRDefault="00B5649A" w:rsidP="00B5649A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93" w:type="dxa"/>
          </w:tcPr>
          <w:p w14:paraId="3051E0C6" w14:textId="77777777" w:rsidR="00B5649A" w:rsidRPr="007109F0" w:rsidRDefault="00B5649A" w:rsidP="00B5649A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1" w:type="dxa"/>
          </w:tcPr>
          <w:p w14:paraId="5028C8EC" w14:textId="77777777" w:rsidR="00B5649A" w:rsidRPr="00B20C7C" w:rsidRDefault="00B5649A" w:rsidP="00B5649A">
            <w:pPr>
              <w:jc w:val="center"/>
              <w:rPr>
                <w:rFonts w:ascii="Neo Sans Pro" w:hAnsi="Neo Sans Pro"/>
                <w:b/>
                <w:sz w:val="22"/>
                <w:szCs w:val="22"/>
              </w:rPr>
            </w:pPr>
            <w:r w:rsidRPr="00B20C7C">
              <w:rPr>
                <w:rFonts w:ascii="Neo Sans Pro" w:hAnsi="Neo Sans Pro"/>
                <w:b/>
                <w:bCs/>
                <w:i/>
                <w:i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454" w:type="dxa"/>
          </w:tcPr>
          <w:p w14:paraId="47B0DA07" w14:textId="77777777" w:rsidR="00B5649A" w:rsidRPr="007109F0" w:rsidRDefault="00B5649A" w:rsidP="00B5649A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1" w:type="dxa"/>
          </w:tcPr>
          <w:p w14:paraId="66A925A4" w14:textId="77777777" w:rsidR="00B5649A" w:rsidRPr="007109F0" w:rsidRDefault="00B5649A" w:rsidP="00B5649A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94" w:type="dxa"/>
          </w:tcPr>
          <w:p w14:paraId="02160263" w14:textId="77777777" w:rsidR="00B5649A" w:rsidRPr="007109F0" w:rsidRDefault="00B5649A" w:rsidP="00B5649A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</w:tr>
      <w:tr w:rsidR="00587A2B" w:rsidRPr="001F4139" w14:paraId="74AE6EF6" w14:textId="77777777" w:rsidTr="00587A2B">
        <w:tc>
          <w:tcPr>
            <w:tcW w:w="550" w:type="dxa"/>
          </w:tcPr>
          <w:p w14:paraId="6B10B967" w14:textId="77777777" w:rsidR="00587A2B" w:rsidRPr="007109F0" w:rsidRDefault="00587A2B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6550" w:type="dxa"/>
          </w:tcPr>
          <w:p w14:paraId="7BA5A404" w14:textId="77777777" w:rsidR="00587A2B" w:rsidRPr="007109F0" w:rsidRDefault="00587A2B" w:rsidP="005D2855">
            <w:pPr>
              <w:rPr>
                <w:rFonts w:ascii="Neo Sans Pro" w:hAnsi="Neo Sans Pro"/>
                <w:b/>
                <w:bCs/>
              </w:rPr>
            </w:pPr>
            <w:r w:rsidRPr="007109F0">
              <w:rPr>
                <w:rFonts w:ascii="Neo Sans Pro" w:hAnsi="Neo Sans Pro"/>
                <w:b/>
                <w:bCs/>
              </w:rPr>
              <w:t>Zestaw do chirurgii stawy biodrowego</w:t>
            </w:r>
          </w:p>
          <w:p w14:paraId="1C923A8C" w14:textId="77777777" w:rsidR="00587A2B" w:rsidRPr="007109F0" w:rsidRDefault="00587A2B" w:rsidP="005D2855">
            <w:pPr>
              <w:rPr>
                <w:rFonts w:ascii="Neo Sans Pro" w:hAnsi="Neo Sans Pro"/>
              </w:rPr>
            </w:pPr>
            <w:r w:rsidRPr="007109F0">
              <w:rPr>
                <w:rFonts w:ascii="Neo Sans Pro" w:hAnsi="Neo Sans Pro"/>
              </w:rPr>
              <w:t xml:space="preserve">Skład zestawu:                         </w:t>
            </w:r>
          </w:p>
          <w:p w14:paraId="30DCC189" w14:textId="77777777" w:rsidR="00587A2B" w:rsidRPr="007109F0" w:rsidRDefault="00587A2B">
            <w:pPr>
              <w:pStyle w:val="Standard"/>
              <w:widowControl/>
              <w:numPr>
                <w:ilvl w:val="0"/>
                <w:numId w:val="22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1 serweta na stolik instrumentariuszki 140cm-160 cm x180cm-200 cm</w:t>
            </w:r>
          </w:p>
          <w:p w14:paraId="1FF972D9" w14:textId="77777777" w:rsidR="00587A2B" w:rsidRPr="007109F0" w:rsidRDefault="00587A2B">
            <w:pPr>
              <w:pStyle w:val="Standard"/>
              <w:widowControl/>
              <w:numPr>
                <w:ilvl w:val="0"/>
                <w:numId w:val="22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minimum 2 ręczniki</w:t>
            </w:r>
          </w:p>
          <w:p w14:paraId="3FB7ACA6" w14:textId="77777777" w:rsidR="00587A2B" w:rsidRPr="007109F0" w:rsidRDefault="00587A2B">
            <w:pPr>
              <w:pStyle w:val="Standard"/>
              <w:widowControl/>
              <w:numPr>
                <w:ilvl w:val="0"/>
                <w:numId w:val="22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1 serweta na stolik Mayo wzmocniona 78cm- 80 cm x 142cm-145 cm </w:t>
            </w:r>
          </w:p>
          <w:p w14:paraId="04673087" w14:textId="77777777" w:rsidR="00587A2B" w:rsidRPr="007109F0" w:rsidRDefault="00587A2B">
            <w:pPr>
              <w:pStyle w:val="Standard"/>
              <w:widowControl/>
              <w:numPr>
                <w:ilvl w:val="0"/>
                <w:numId w:val="22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Min. 2 samoprzylepna serweta operacyjna z warstwą chłonną 75cm-80 cm x 90cm-95cm</w:t>
            </w:r>
          </w:p>
          <w:p w14:paraId="05BD64D1" w14:textId="77777777" w:rsidR="00587A2B" w:rsidRPr="007109F0" w:rsidRDefault="00587A2B">
            <w:pPr>
              <w:pStyle w:val="Standard"/>
              <w:widowControl/>
              <w:numPr>
                <w:ilvl w:val="0"/>
                <w:numId w:val="22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1 serweta operacyjna 150-180cm x 210-240 cm</w:t>
            </w:r>
          </w:p>
          <w:p w14:paraId="4DD15B20" w14:textId="77777777" w:rsidR="00587A2B" w:rsidRPr="007109F0" w:rsidRDefault="00587A2B">
            <w:pPr>
              <w:pStyle w:val="Standard"/>
              <w:widowControl/>
              <w:numPr>
                <w:ilvl w:val="0"/>
                <w:numId w:val="22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1 osłona ortopedyczna na kończynę 30cm-33 cm x 110cm-120cm</w:t>
            </w:r>
          </w:p>
          <w:p w14:paraId="73A1B31D" w14:textId="77777777" w:rsidR="00587A2B" w:rsidRPr="007109F0" w:rsidRDefault="00587A2B">
            <w:pPr>
              <w:pStyle w:val="Standard"/>
              <w:widowControl/>
              <w:numPr>
                <w:ilvl w:val="0"/>
                <w:numId w:val="22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1 (minimum) taśma samoprzylepna</w:t>
            </w:r>
          </w:p>
          <w:p w14:paraId="1D614D3C" w14:textId="77777777" w:rsidR="00587A2B" w:rsidRPr="007109F0" w:rsidRDefault="00587A2B">
            <w:pPr>
              <w:pStyle w:val="Standard"/>
              <w:widowControl/>
              <w:numPr>
                <w:ilvl w:val="0"/>
                <w:numId w:val="22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1 serweta operacyjna wzmocniona samoprzylepna 180cm-200cm x 180cm-200cm ze zintegrowanymi uchwytami do mocowania przewodów i drenów, z warstwą chłonna.</w:t>
            </w:r>
          </w:p>
          <w:p w14:paraId="38DCA747" w14:textId="77777777" w:rsidR="00587A2B" w:rsidRPr="007109F0" w:rsidRDefault="00587A2B">
            <w:pPr>
              <w:pStyle w:val="Standard"/>
              <w:widowControl/>
              <w:numPr>
                <w:ilvl w:val="0"/>
                <w:numId w:val="22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1 serweta operacyjna wzmocniona samoprzylepna 220 cm-230cm x 260cm-280 cm z wycięciem "U" 10 cm-20cm x 100cm-110cm ze zintegrowanymi uchwytami do mocowania przewodów i drenów, warstwa chłonna 70-80cm x 130-140 cm,</w:t>
            </w:r>
          </w:p>
          <w:p w14:paraId="040A1647" w14:textId="77777777" w:rsidR="00587A2B" w:rsidRPr="007109F0" w:rsidRDefault="00587A2B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Obłożenie pacjenta wykonane z laminatu minimum dwuwarstwowego: włóknina polipropylenowa i folia polietylenowa.</w:t>
            </w:r>
          </w:p>
          <w:p w14:paraId="12056036" w14:textId="77777777" w:rsidR="00587A2B" w:rsidRPr="007109F0" w:rsidRDefault="00587A2B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Gramatura laminatu podstawowego minimum 57,5 g/m2.</w:t>
            </w:r>
          </w:p>
          <w:p w14:paraId="7348B6DB" w14:textId="77777777" w:rsidR="00587A2B" w:rsidRPr="007109F0" w:rsidRDefault="00587A2B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Wokół pola operacyjnego warstwa chłonna.</w:t>
            </w:r>
          </w:p>
          <w:p w14:paraId="479BD516" w14:textId="77777777" w:rsidR="00587A2B" w:rsidRPr="007109F0" w:rsidRDefault="00587A2B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Taśma mocująca w serwetach operacyjnych pokryta klejem hipoalergicznym umożliwiającym swobodne odklejanie i przyklejanie bez ryzyka uszkodzenia materiału.</w:t>
            </w:r>
          </w:p>
          <w:p w14:paraId="404A8BA0" w14:textId="77777777" w:rsidR="00587A2B" w:rsidRPr="007109F0" w:rsidRDefault="00587A2B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lastRenderedPageBreak/>
              <w:t>Cały zestaw zawinięty w serwetę na stolik instrumentariuszki.</w:t>
            </w:r>
          </w:p>
          <w:p w14:paraId="06DB62C7" w14:textId="77777777" w:rsidR="00587A2B" w:rsidRPr="007109F0" w:rsidRDefault="00587A2B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Zestaw posiada min. 2 etykiety samoprzylepne zawierające nr katalogowy, LOT, datę ważności oraz dane adresowe producenta.</w:t>
            </w:r>
          </w:p>
          <w:p w14:paraId="2969241E" w14:textId="77777777" w:rsidR="00587A2B" w:rsidRPr="007109F0" w:rsidRDefault="00587A2B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Na opakowaniu wyraźnie zaznaczony kierunek otwierania.</w:t>
            </w:r>
          </w:p>
          <w:p w14:paraId="419B52BD" w14:textId="77777777" w:rsidR="00587A2B" w:rsidRPr="007109F0" w:rsidRDefault="00587A2B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Serwety posiadają oznaczenia kierunku rozkładania w postaci piktogramów.</w:t>
            </w:r>
          </w:p>
          <w:p w14:paraId="7EC1ED34" w14:textId="77777777" w:rsidR="00587A2B" w:rsidRPr="007109F0" w:rsidRDefault="00587A2B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Zestaw sterylny - jednorazowego użytku.</w:t>
            </w:r>
          </w:p>
          <w:p w14:paraId="70B5EE35" w14:textId="77777777" w:rsidR="00587A2B" w:rsidRPr="007109F0" w:rsidRDefault="00587A2B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Zestawy pakowane do transportu podwójnie w worek foliowy oraz karton zewnętrzny.</w:t>
            </w:r>
          </w:p>
        </w:tc>
        <w:tc>
          <w:tcPr>
            <w:tcW w:w="1493" w:type="dxa"/>
          </w:tcPr>
          <w:p w14:paraId="0E804D16" w14:textId="77777777" w:rsidR="00587A2B" w:rsidRPr="007109F0" w:rsidRDefault="00587A2B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6B19F2C5" w14:textId="77777777" w:rsidR="00587A2B" w:rsidRPr="007109F0" w:rsidRDefault="00587A2B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5D836F18" w14:textId="77777777" w:rsidR="00587A2B" w:rsidRPr="00B20C7C" w:rsidRDefault="00587A2B" w:rsidP="007109F0">
            <w:pPr>
              <w:jc w:val="center"/>
              <w:rPr>
                <w:rFonts w:ascii="Neo Sans Pro" w:hAnsi="Neo Sans Pro"/>
                <w:b/>
                <w:sz w:val="22"/>
                <w:szCs w:val="22"/>
              </w:rPr>
            </w:pPr>
          </w:p>
          <w:p w14:paraId="1649CB8E" w14:textId="77777777" w:rsidR="00587A2B" w:rsidRPr="00B20C7C" w:rsidRDefault="00587A2B" w:rsidP="007109F0">
            <w:pPr>
              <w:jc w:val="center"/>
              <w:rPr>
                <w:rFonts w:ascii="Neo Sans Pro" w:hAnsi="Neo Sans Pro"/>
                <w:b/>
                <w:sz w:val="22"/>
                <w:szCs w:val="22"/>
              </w:rPr>
            </w:pPr>
            <w:r w:rsidRPr="00B20C7C">
              <w:rPr>
                <w:rFonts w:ascii="Neo Sans Pro" w:hAnsi="Neo Sans Pro"/>
                <w:b/>
                <w:sz w:val="22"/>
                <w:szCs w:val="22"/>
              </w:rPr>
              <w:t>300 szt.</w:t>
            </w:r>
          </w:p>
        </w:tc>
        <w:tc>
          <w:tcPr>
            <w:tcW w:w="1454" w:type="dxa"/>
          </w:tcPr>
          <w:p w14:paraId="2812C647" w14:textId="77777777" w:rsidR="00587A2B" w:rsidRPr="007109F0" w:rsidRDefault="00587A2B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734D5467" w14:textId="77777777" w:rsidR="00587A2B" w:rsidRPr="007109F0" w:rsidRDefault="00587A2B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694" w:type="dxa"/>
          </w:tcPr>
          <w:p w14:paraId="78ABDF9C" w14:textId="77777777" w:rsidR="00587A2B" w:rsidRPr="007109F0" w:rsidRDefault="00587A2B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62E3C6FB" w14:textId="77777777" w:rsidR="001979A5" w:rsidRPr="00852DE0" w:rsidRDefault="001979A5">
      <w:pPr>
        <w:pStyle w:val="Akapitzlist"/>
        <w:numPr>
          <w:ilvl w:val="0"/>
          <w:numId w:val="70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57556F83" w14:textId="77777777" w:rsidR="001979A5" w:rsidRPr="00852DE0" w:rsidRDefault="001979A5">
      <w:pPr>
        <w:pStyle w:val="Akapitzlist"/>
        <w:numPr>
          <w:ilvl w:val="0"/>
          <w:numId w:val="70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03A3D6C0" w14:textId="77777777" w:rsidR="001979A5" w:rsidRPr="00852DE0" w:rsidRDefault="001979A5">
      <w:pPr>
        <w:pStyle w:val="Akapitzlist"/>
        <w:numPr>
          <w:ilvl w:val="0"/>
          <w:numId w:val="70"/>
        </w:numPr>
        <w:spacing w:after="0" w:line="240" w:lineRule="auto"/>
        <w:jc w:val="both"/>
        <w:rPr>
          <w:rFonts w:ascii="Neo Sans Pro" w:hAnsi="Neo Sans Pro" w:cs="Neo Sans Pro"/>
          <w:color w:val="000000"/>
          <w:sz w:val="20"/>
          <w:szCs w:val="20"/>
        </w:rPr>
      </w:pPr>
      <w:r w:rsidRPr="00852DE0">
        <w:rPr>
          <w:rFonts w:ascii="Neo Sans Pro" w:hAnsi="Neo Sans Pro" w:cs="Neo Sans Pro"/>
          <w:color w:val="000000"/>
          <w:sz w:val="20"/>
          <w:szCs w:val="20"/>
        </w:rPr>
        <w:t>Zamawiający wymaga, aby oferowany asortyment był wyrobem medycznym.</w:t>
      </w:r>
    </w:p>
    <w:p w14:paraId="3F723547" w14:textId="77777777" w:rsidR="001979A5" w:rsidRDefault="001979A5">
      <w:pPr>
        <w:numPr>
          <w:ilvl w:val="0"/>
          <w:numId w:val="70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1B72C11B" w14:textId="77777777" w:rsidR="001979A5" w:rsidRPr="003F6446" w:rsidRDefault="001979A5" w:rsidP="001979A5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1C66FA42" w14:textId="77777777" w:rsidR="001979A5" w:rsidRPr="003F6446" w:rsidRDefault="001979A5" w:rsidP="001979A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359B7A76" w14:textId="77777777" w:rsidR="001979A5" w:rsidRPr="003F6446" w:rsidRDefault="001979A5" w:rsidP="001979A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28B5DB75" w14:textId="77777777" w:rsidR="001979A5" w:rsidRDefault="001979A5" w:rsidP="001979A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63B0E221" w14:textId="77777777" w:rsidR="00587A2B" w:rsidRPr="00D34042" w:rsidRDefault="00587A2B" w:rsidP="00587A2B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 xml:space="preserve">……………………...……. (miejscowość), dnia …………………. r. </w:t>
      </w:r>
    </w:p>
    <w:p w14:paraId="13E008E6" w14:textId="77777777" w:rsidR="00587A2B" w:rsidRDefault="00587A2B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14C20B2A" w14:textId="16BD0701" w:rsidR="00587A2B" w:rsidRDefault="00587A2B" w:rsidP="00587A2B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2</w:t>
      </w:r>
      <w:r w:rsidR="00D5547F">
        <w:rPr>
          <w:rFonts w:ascii="Neo Sans Pro" w:hAnsi="Neo Sans Pro"/>
          <w:b/>
          <w:bCs/>
          <w:color w:val="000000"/>
          <w:sz w:val="20"/>
          <w:szCs w:val="20"/>
        </w:rPr>
        <w:t>5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73331928" w14:textId="77777777" w:rsidR="00587A2B" w:rsidRDefault="00587A2B" w:rsidP="00587A2B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</w:p>
    <w:p w14:paraId="0A58F7A4" w14:textId="77777777" w:rsidR="00587A2B" w:rsidRPr="00B42D9D" w:rsidRDefault="00587A2B" w:rsidP="00587A2B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1220F578" w14:textId="77777777" w:rsidR="00587A2B" w:rsidRDefault="00587A2B" w:rsidP="00587A2B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587A2B" w:rsidRPr="001A7732" w14:paraId="6080023C" w14:textId="77777777" w:rsidTr="000308AB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BA7D" w14:textId="77777777" w:rsidR="00587A2B" w:rsidRPr="001A7732" w:rsidRDefault="00587A2B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587A2B" w:rsidRPr="001A7732" w14:paraId="53D53BAF" w14:textId="77777777" w:rsidTr="000308AB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93CF" w14:textId="77777777" w:rsidR="00587A2B" w:rsidRPr="001A7732" w:rsidRDefault="00587A2B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744D4822" w14:textId="77777777" w:rsidR="00587A2B" w:rsidRPr="001A7732" w:rsidRDefault="00587A2B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365F81D1" w14:textId="77777777" w:rsidR="00587A2B" w:rsidRDefault="00587A2B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0903EF38" w14:textId="77777777" w:rsidR="00891B41" w:rsidRPr="001F4139" w:rsidRDefault="00891B41" w:rsidP="00891B41">
      <w:pPr>
        <w:rPr>
          <w:rFonts w:ascii="Neo Sans Pro" w:hAnsi="Neo Sans Pro"/>
          <w:b/>
          <w:bCs/>
          <w:sz w:val="20"/>
          <w:szCs w:val="20"/>
        </w:rPr>
      </w:pPr>
      <w:r w:rsidRPr="001F4139">
        <w:rPr>
          <w:rFonts w:ascii="Neo Sans Pro" w:hAnsi="Neo Sans Pro"/>
          <w:b/>
          <w:bCs/>
          <w:sz w:val="20"/>
          <w:szCs w:val="20"/>
        </w:rPr>
        <w:t>Część nr 20 - ZESTAW DO ZABIEGÓW NA KOŃCZYNIE ( PROTEZA KOLANA)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5737"/>
        <w:gridCol w:w="1493"/>
        <w:gridCol w:w="1267"/>
        <w:gridCol w:w="1454"/>
        <w:gridCol w:w="1220"/>
        <w:gridCol w:w="2273"/>
      </w:tblGrid>
      <w:tr w:rsidR="00276603" w:rsidRPr="001F4139" w14:paraId="4DEF9E43" w14:textId="77777777" w:rsidTr="00B674D5">
        <w:tc>
          <w:tcPr>
            <w:tcW w:w="550" w:type="dxa"/>
          </w:tcPr>
          <w:p w14:paraId="76FCE4F9" w14:textId="77777777" w:rsidR="00276603" w:rsidRPr="007109F0" w:rsidRDefault="00276603" w:rsidP="00276603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5896" w:type="dxa"/>
          </w:tcPr>
          <w:p w14:paraId="5EE9160C" w14:textId="77777777" w:rsidR="00276603" w:rsidRPr="007109F0" w:rsidRDefault="00276603" w:rsidP="00276603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493" w:type="dxa"/>
          </w:tcPr>
          <w:p w14:paraId="2EFFB249" w14:textId="77777777" w:rsidR="00276603" w:rsidRPr="007109F0" w:rsidRDefault="00276603" w:rsidP="00276603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Parametry oferowane (należy podać parametry techniczne </w:t>
            </w: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lastRenderedPageBreak/>
              <w:t>oferowanego towaru)</w:t>
            </w:r>
          </w:p>
        </w:tc>
        <w:tc>
          <w:tcPr>
            <w:tcW w:w="1271" w:type="dxa"/>
          </w:tcPr>
          <w:p w14:paraId="226771E3" w14:textId="77777777" w:rsidR="00276603" w:rsidRPr="00AA7FA9" w:rsidRDefault="00276603" w:rsidP="00276603">
            <w:pPr>
              <w:jc w:val="center"/>
              <w:rPr>
                <w:rFonts w:ascii="Neo Sans Pro" w:hAnsi="Neo Sans Pro"/>
                <w:b/>
                <w:sz w:val="22"/>
                <w:szCs w:val="22"/>
              </w:rPr>
            </w:pPr>
            <w:r w:rsidRPr="00AA7FA9">
              <w:rPr>
                <w:rFonts w:ascii="Neo Sans Pro" w:hAnsi="Neo Sans Pro"/>
                <w:b/>
                <w:sz w:val="22"/>
                <w:szCs w:val="22"/>
              </w:rPr>
              <w:lastRenderedPageBreak/>
              <w:t>ILOŚĆ NA OKRES 24 MIESIĘCY</w:t>
            </w:r>
          </w:p>
        </w:tc>
        <w:tc>
          <w:tcPr>
            <w:tcW w:w="1454" w:type="dxa"/>
          </w:tcPr>
          <w:p w14:paraId="7588E35C" w14:textId="77777777" w:rsidR="00276603" w:rsidRPr="007109F0" w:rsidRDefault="00276603" w:rsidP="00276603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Cena jednostkowa netto za 1 sztukę w PLN</w:t>
            </w:r>
          </w:p>
        </w:tc>
        <w:tc>
          <w:tcPr>
            <w:tcW w:w="1231" w:type="dxa"/>
          </w:tcPr>
          <w:p w14:paraId="1F872EB8" w14:textId="77777777" w:rsidR="00276603" w:rsidRPr="007109F0" w:rsidRDefault="00276603" w:rsidP="00276603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Stawka podatku VAT w %</w:t>
            </w:r>
          </w:p>
        </w:tc>
        <w:tc>
          <w:tcPr>
            <w:tcW w:w="2325" w:type="dxa"/>
          </w:tcPr>
          <w:p w14:paraId="20180AB5" w14:textId="77777777" w:rsidR="00276603" w:rsidRPr="007109F0" w:rsidRDefault="00276603" w:rsidP="00276603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Wartość oferowana brutto w PLN</w:t>
            </w:r>
          </w:p>
          <w:p w14:paraId="555F8EA1" w14:textId="77777777" w:rsidR="00276603" w:rsidRPr="007109F0" w:rsidRDefault="00276603" w:rsidP="00276603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B5649A" w:rsidRPr="001F4139" w14:paraId="6894A28E" w14:textId="77777777" w:rsidTr="00B674D5">
        <w:tc>
          <w:tcPr>
            <w:tcW w:w="550" w:type="dxa"/>
          </w:tcPr>
          <w:p w14:paraId="7C976021" w14:textId="77777777" w:rsidR="00B5649A" w:rsidRPr="007109F0" w:rsidRDefault="00B5649A" w:rsidP="00B5649A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896" w:type="dxa"/>
          </w:tcPr>
          <w:p w14:paraId="564FD27D" w14:textId="77777777" w:rsidR="00B5649A" w:rsidRPr="007109F0" w:rsidRDefault="00B5649A" w:rsidP="00B5649A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93" w:type="dxa"/>
          </w:tcPr>
          <w:p w14:paraId="4F4AF308" w14:textId="77777777" w:rsidR="00B5649A" w:rsidRPr="007109F0" w:rsidRDefault="00B5649A" w:rsidP="00B5649A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1" w:type="dxa"/>
          </w:tcPr>
          <w:p w14:paraId="095A49C9" w14:textId="77777777" w:rsidR="00B5649A" w:rsidRPr="007109F0" w:rsidRDefault="00B5649A" w:rsidP="00B5649A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4" w:type="dxa"/>
          </w:tcPr>
          <w:p w14:paraId="67CD4942" w14:textId="77777777" w:rsidR="00B5649A" w:rsidRPr="007109F0" w:rsidRDefault="00B5649A" w:rsidP="00B5649A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31" w:type="dxa"/>
          </w:tcPr>
          <w:p w14:paraId="49804D61" w14:textId="77777777" w:rsidR="00B5649A" w:rsidRPr="007109F0" w:rsidRDefault="00B5649A" w:rsidP="00B5649A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325" w:type="dxa"/>
          </w:tcPr>
          <w:p w14:paraId="5A256B5D" w14:textId="77777777" w:rsidR="00B5649A" w:rsidRPr="007109F0" w:rsidRDefault="00B5649A" w:rsidP="00B5649A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</w:tr>
      <w:tr w:rsidR="00276603" w:rsidRPr="001F4139" w14:paraId="30979B2A" w14:textId="77777777" w:rsidTr="00B674D5">
        <w:tc>
          <w:tcPr>
            <w:tcW w:w="550" w:type="dxa"/>
          </w:tcPr>
          <w:p w14:paraId="292CFE46" w14:textId="77777777" w:rsidR="00276603" w:rsidRPr="007109F0" w:rsidRDefault="00276603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5896" w:type="dxa"/>
          </w:tcPr>
          <w:p w14:paraId="3E23915B" w14:textId="77777777" w:rsidR="00276603" w:rsidRPr="007109F0" w:rsidRDefault="00276603" w:rsidP="005D2855">
            <w:pPr>
              <w:rPr>
                <w:rFonts w:ascii="Neo Sans Pro" w:hAnsi="Neo Sans Pro"/>
                <w:b/>
                <w:bCs/>
              </w:rPr>
            </w:pPr>
            <w:r w:rsidRPr="007109F0">
              <w:rPr>
                <w:rFonts w:ascii="Neo Sans Pro" w:hAnsi="Neo Sans Pro"/>
                <w:b/>
                <w:bCs/>
              </w:rPr>
              <w:t>Zestaw do zabiegów na kończynie (proteza kolana)</w:t>
            </w:r>
          </w:p>
          <w:p w14:paraId="758C264C" w14:textId="77777777" w:rsidR="00276603" w:rsidRPr="007109F0" w:rsidRDefault="00276603" w:rsidP="005D2855">
            <w:pPr>
              <w:rPr>
                <w:rFonts w:ascii="Neo Sans Pro" w:hAnsi="Neo Sans Pro"/>
              </w:rPr>
            </w:pPr>
            <w:r w:rsidRPr="007109F0">
              <w:rPr>
                <w:rFonts w:ascii="Neo Sans Pro" w:hAnsi="Neo Sans Pro"/>
              </w:rPr>
              <w:t>Skład zestawu:</w:t>
            </w:r>
          </w:p>
          <w:p w14:paraId="1CA63470" w14:textId="77777777" w:rsidR="00276603" w:rsidRPr="007109F0" w:rsidRDefault="00276603">
            <w:pPr>
              <w:pStyle w:val="Standard"/>
              <w:widowControl/>
              <w:numPr>
                <w:ilvl w:val="0"/>
                <w:numId w:val="23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1 serweta na stolik instrumentariuszki 140cm-160cm x 180cm-200 cm</w:t>
            </w:r>
          </w:p>
          <w:p w14:paraId="2F3665DC" w14:textId="77777777" w:rsidR="00276603" w:rsidRPr="007109F0" w:rsidRDefault="00276603">
            <w:pPr>
              <w:pStyle w:val="Standard"/>
              <w:widowControl/>
              <w:numPr>
                <w:ilvl w:val="0"/>
                <w:numId w:val="23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Min. 2 ręczniki</w:t>
            </w:r>
          </w:p>
          <w:p w14:paraId="54EE731A" w14:textId="77777777" w:rsidR="00276603" w:rsidRPr="007109F0" w:rsidRDefault="00276603">
            <w:pPr>
              <w:pStyle w:val="Standard"/>
              <w:widowControl/>
              <w:numPr>
                <w:ilvl w:val="0"/>
                <w:numId w:val="23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1 serweta na stolik Mayo 78cm-80 cm x 142cm-145 cm</w:t>
            </w:r>
          </w:p>
          <w:p w14:paraId="5AC27F8A" w14:textId="77777777" w:rsidR="00276603" w:rsidRPr="007109F0" w:rsidRDefault="00276603">
            <w:pPr>
              <w:pStyle w:val="Standard"/>
              <w:widowControl/>
              <w:numPr>
                <w:ilvl w:val="0"/>
                <w:numId w:val="23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1 osłona ortopedyczna na kończynę 24cm-36cm x 55cm-75cm</w:t>
            </w:r>
          </w:p>
          <w:p w14:paraId="72A3BBD4" w14:textId="77777777" w:rsidR="00276603" w:rsidRPr="007109F0" w:rsidRDefault="00276603">
            <w:pPr>
              <w:pStyle w:val="Standard"/>
              <w:widowControl/>
              <w:numPr>
                <w:ilvl w:val="0"/>
                <w:numId w:val="23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1 (minimum) taśma samoprzylepna</w:t>
            </w:r>
          </w:p>
          <w:p w14:paraId="0E69A709" w14:textId="77777777" w:rsidR="00276603" w:rsidRPr="007109F0" w:rsidRDefault="00276603">
            <w:pPr>
              <w:pStyle w:val="Standard"/>
              <w:widowControl/>
              <w:numPr>
                <w:ilvl w:val="0"/>
                <w:numId w:val="23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1 serweta operacyjna 180 cm -190cm x 140cm-150 cm</w:t>
            </w:r>
          </w:p>
          <w:p w14:paraId="0639B0DB" w14:textId="77777777" w:rsidR="00276603" w:rsidRPr="007109F0" w:rsidRDefault="00276603">
            <w:pPr>
              <w:pStyle w:val="Standard"/>
              <w:widowControl/>
              <w:numPr>
                <w:ilvl w:val="0"/>
                <w:numId w:val="23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1 serweta na kończynę 200cm-230-cm x 300cm-320cm z samouszczelniającym (elastycznym ) otworem o średnicy 6cm-8cm i dwoma zintegrowanymi uchwytami do mocowania przewodów i drenów, z warstwa chłonna.</w:t>
            </w:r>
          </w:p>
          <w:p w14:paraId="6E4277F4" w14:textId="77777777" w:rsidR="00276603" w:rsidRPr="007109F0" w:rsidRDefault="00276603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Obłożenie pacjenta wykonane z laminatu minimum dwuwarstwowego: włóknina polipropylenowa i folia polietylenowa.</w:t>
            </w:r>
          </w:p>
          <w:p w14:paraId="0700C6E7" w14:textId="77777777" w:rsidR="00276603" w:rsidRPr="007109F0" w:rsidRDefault="00276603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Gramatura laminatu podstawowego minimum 57,5 g/m2.</w:t>
            </w:r>
          </w:p>
          <w:p w14:paraId="43DB37C0" w14:textId="77777777" w:rsidR="00276603" w:rsidRPr="007109F0" w:rsidRDefault="00276603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Wokół pola operacyjnego polipropylenowa łata chłonna.</w:t>
            </w:r>
          </w:p>
          <w:p w14:paraId="4BF6A48E" w14:textId="77777777" w:rsidR="00276603" w:rsidRPr="007109F0" w:rsidRDefault="00276603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Cały zestaw zawinięty w serwetę na stolik instrumentariuszki.</w:t>
            </w:r>
          </w:p>
          <w:p w14:paraId="5013B354" w14:textId="77777777" w:rsidR="00276603" w:rsidRPr="007109F0" w:rsidRDefault="00276603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Zestaw posiada min. 2 etykiety samoprzylepne zawierające nr katalogowy, LOT, datę ważności oraz dane adresowe producenta.</w:t>
            </w:r>
          </w:p>
          <w:p w14:paraId="1ED36BE5" w14:textId="77777777" w:rsidR="00276603" w:rsidRPr="007109F0" w:rsidRDefault="00276603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Na opakowaniu wyraźnie zaznaczony kierunek otwierania.</w:t>
            </w:r>
          </w:p>
          <w:p w14:paraId="2FDEE385" w14:textId="77777777" w:rsidR="00276603" w:rsidRPr="007109F0" w:rsidRDefault="00276603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Serwety posiadają oznaczenia kierunku rozkładania w </w:t>
            </w:r>
            <w:r w:rsidRPr="007109F0">
              <w:rPr>
                <w:rFonts w:ascii="Neo Sans Pro" w:hAnsi="Neo Sans Pro"/>
                <w:sz w:val="22"/>
                <w:szCs w:val="22"/>
              </w:rPr>
              <w:lastRenderedPageBreak/>
              <w:t>postaci piktogramów.</w:t>
            </w:r>
          </w:p>
          <w:p w14:paraId="14CB290E" w14:textId="77777777" w:rsidR="00276603" w:rsidRPr="007109F0" w:rsidRDefault="00276603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Zestaw sterylny - jednorazowego użytku.</w:t>
            </w:r>
          </w:p>
          <w:p w14:paraId="50F2B95A" w14:textId="77777777" w:rsidR="00276603" w:rsidRPr="007109F0" w:rsidRDefault="00276603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Zestawy pakowane do transportu podwójnie w worek foliowy oraz karton zewnętrzny.</w:t>
            </w:r>
          </w:p>
        </w:tc>
        <w:tc>
          <w:tcPr>
            <w:tcW w:w="1493" w:type="dxa"/>
          </w:tcPr>
          <w:p w14:paraId="0ABDA58A" w14:textId="77777777" w:rsidR="00276603" w:rsidRPr="007109F0" w:rsidRDefault="00276603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28844B91" w14:textId="77777777" w:rsidR="00276603" w:rsidRPr="007109F0" w:rsidRDefault="00276603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7653C87F" w14:textId="77777777" w:rsidR="00276603" w:rsidRPr="007109F0" w:rsidRDefault="00276603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073FB3A4" w14:textId="77777777" w:rsidR="00276603" w:rsidRPr="006226B2" w:rsidRDefault="00276603" w:rsidP="007109F0">
            <w:pPr>
              <w:jc w:val="center"/>
              <w:rPr>
                <w:rFonts w:ascii="Neo Sans Pro" w:hAnsi="Neo Sans Pro"/>
                <w:b/>
                <w:sz w:val="22"/>
                <w:szCs w:val="22"/>
              </w:rPr>
            </w:pPr>
            <w:r w:rsidRPr="006226B2">
              <w:rPr>
                <w:rFonts w:ascii="Neo Sans Pro" w:hAnsi="Neo Sans Pro"/>
                <w:b/>
                <w:sz w:val="22"/>
                <w:szCs w:val="22"/>
              </w:rPr>
              <w:t>400 szt.</w:t>
            </w:r>
          </w:p>
        </w:tc>
        <w:tc>
          <w:tcPr>
            <w:tcW w:w="1454" w:type="dxa"/>
          </w:tcPr>
          <w:p w14:paraId="31DB45AA" w14:textId="77777777" w:rsidR="00276603" w:rsidRPr="007109F0" w:rsidRDefault="00276603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31" w:type="dxa"/>
          </w:tcPr>
          <w:p w14:paraId="440C4F3E" w14:textId="77777777" w:rsidR="00276603" w:rsidRPr="007109F0" w:rsidRDefault="00276603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2325" w:type="dxa"/>
          </w:tcPr>
          <w:p w14:paraId="2748D81D" w14:textId="77777777" w:rsidR="00276603" w:rsidRPr="007109F0" w:rsidRDefault="00276603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432870CD" w14:textId="77777777" w:rsidR="008A4AC8" w:rsidRPr="00852DE0" w:rsidRDefault="008A4AC8">
      <w:pPr>
        <w:pStyle w:val="Akapitzlist"/>
        <w:numPr>
          <w:ilvl w:val="0"/>
          <w:numId w:val="71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017C3A73" w14:textId="77777777" w:rsidR="008A4AC8" w:rsidRPr="00852DE0" w:rsidRDefault="008A4AC8">
      <w:pPr>
        <w:pStyle w:val="Akapitzlist"/>
        <w:numPr>
          <w:ilvl w:val="0"/>
          <w:numId w:val="71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15DAF651" w14:textId="77777777" w:rsidR="008A4AC8" w:rsidRPr="00852DE0" w:rsidRDefault="008A4AC8">
      <w:pPr>
        <w:pStyle w:val="Akapitzlist"/>
        <w:numPr>
          <w:ilvl w:val="0"/>
          <w:numId w:val="71"/>
        </w:numPr>
        <w:spacing w:after="0" w:line="240" w:lineRule="auto"/>
        <w:jc w:val="both"/>
        <w:rPr>
          <w:rFonts w:ascii="Neo Sans Pro" w:hAnsi="Neo Sans Pro" w:cs="Neo Sans Pro"/>
          <w:color w:val="000000"/>
          <w:sz w:val="20"/>
          <w:szCs w:val="20"/>
        </w:rPr>
      </w:pPr>
      <w:r w:rsidRPr="00852DE0">
        <w:rPr>
          <w:rFonts w:ascii="Neo Sans Pro" w:hAnsi="Neo Sans Pro" w:cs="Neo Sans Pro"/>
          <w:color w:val="000000"/>
          <w:sz w:val="20"/>
          <w:szCs w:val="20"/>
        </w:rPr>
        <w:t>Zamawiający wymaga, aby oferowany asortyment był wyrobem medycznym.</w:t>
      </w:r>
    </w:p>
    <w:p w14:paraId="0C283F2C" w14:textId="77777777" w:rsidR="008A4AC8" w:rsidRDefault="008A4AC8">
      <w:pPr>
        <w:numPr>
          <w:ilvl w:val="0"/>
          <w:numId w:val="71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7F0C2D5F" w14:textId="77777777" w:rsidR="008A4AC8" w:rsidRPr="003F6446" w:rsidRDefault="008A4AC8" w:rsidP="008A4AC8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1135886B" w14:textId="77777777" w:rsidR="008A4AC8" w:rsidRPr="003F6446" w:rsidRDefault="008A4AC8" w:rsidP="008A4AC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4DBF2625" w14:textId="77777777" w:rsidR="008A4AC8" w:rsidRPr="003F6446" w:rsidRDefault="008A4AC8" w:rsidP="008A4AC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392738E7" w14:textId="77777777" w:rsidR="008A4AC8" w:rsidRDefault="008A4AC8" w:rsidP="008A4AC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30BEB921" w14:textId="77777777" w:rsidR="00B674D5" w:rsidRDefault="00B674D5" w:rsidP="00B674D5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 xml:space="preserve">……………………...……. (miejscowość), dnia …………………. r. </w:t>
      </w:r>
    </w:p>
    <w:p w14:paraId="1FD0FE35" w14:textId="77777777" w:rsidR="00B674D5" w:rsidRPr="00D34042" w:rsidRDefault="00B674D5" w:rsidP="00B674D5">
      <w:pPr>
        <w:jc w:val="right"/>
        <w:rPr>
          <w:rFonts w:ascii="Neo Sans Pro" w:hAnsi="Neo Sans Pro" w:cs="Arial"/>
          <w:color w:val="000000"/>
          <w:sz w:val="20"/>
          <w:szCs w:val="20"/>
        </w:rPr>
      </w:pPr>
    </w:p>
    <w:p w14:paraId="2FB4FB37" w14:textId="79EB0F08" w:rsidR="00B674D5" w:rsidRDefault="00B674D5" w:rsidP="00B674D5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2</w:t>
      </w:r>
      <w:r w:rsidR="00D5547F">
        <w:rPr>
          <w:rFonts w:ascii="Neo Sans Pro" w:hAnsi="Neo Sans Pro"/>
          <w:b/>
          <w:bCs/>
          <w:color w:val="000000"/>
          <w:sz w:val="20"/>
          <w:szCs w:val="20"/>
        </w:rPr>
        <w:t>6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4D163D27" w14:textId="77777777" w:rsidR="00B674D5" w:rsidRDefault="00B674D5" w:rsidP="00B674D5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</w:p>
    <w:p w14:paraId="6934E8A4" w14:textId="77777777" w:rsidR="00B674D5" w:rsidRPr="00B42D9D" w:rsidRDefault="00B674D5" w:rsidP="00B674D5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2DCDD5DD" w14:textId="77777777" w:rsidR="00B674D5" w:rsidRDefault="00B674D5" w:rsidP="00B674D5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B674D5" w:rsidRPr="001A7732" w14:paraId="2236178B" w14:textId="77777777" w:rsidTr="000308AB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2438B" w14:textId="77777777" w:rsidR="00B674D5" w:rsidRPr="001A7732" w:rsidRDefault="00B674D5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B674D5" w:rsidRPr="001A7732" w14:paraId="44B8A78D" w14:textId="77777777" w:rsidTr="000308AB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067E" w14:textId="77777777" w:rsidR="00B674D5" w:rsidRPr="001A7732" w:rsidRDefault="00B674D5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6A2FBED3" w14:textId="77777777" w:rsidR="00B674D5" w:rsidRPr="001A7732" w:rsidRDefault="00B674D5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7B00B292" w14:textId="77777777" w:rsidR="00B674D5" w:rsidRDefault="00B674D5" w:rsidP="00891B41">
      <w:pPr>
        <w:rPr>
          <w:rFonts w:ascii="Neo Sans Pro" w:hAnsi="Neo Sans Pro"/>
          <w:b/>
          <w:sz w:val="20"/>
          <w:szCs w:val="20"/>
        </w:rPr>
      </w:pPr>
    </w:p>
    <w:p w14:paraId="64CF8FE3" w14:textId="77777777" w:rsidR="00891B41" w:rsidRPr="001F4139" w:rsidRDefault="00891B41" w:rsidP="00891B41">
      <w:pPr>
        <w:rPr>
          <w:rFonts w:ascii="Neo Sans Pro" w:hAnsi="Neo Sans Pro"/>
          <w:b/>
          <w:sz w:val="20"/>
          <w:szCs w:val="20"/>
        </w:rPr>
      </w:pPr>
      <w:r w:rsidRPr="001F4139">
        <w:rPr>
          <w:rFonts w:ascii="Neo Sans Pro" w:hAnsi="Neo Sans Pro"/>
          <w:b/>
          <w:sz w:val="20"/>
          <w:szCs w:val="20"/>
        </w:rPr>
        <w:t>Część nr 21 - ZESTAW DO ZABIEGÓW ORTOPEDYCZNYCH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6419"/>
        <w:gridCol w:w="1493"/>
        <w:gridCol w:w="1271"/>
        <w:gridCol w:w="1454"/>
        <w:gridCol w:w="1262"/>
        <w:gridCol w:w="1545"/>
      </w:tblGrid>
      <w:tr w:rsidR="007254C1" w:rsidRPr="001F4139" w14:paraId="21E76D18" w14:textId="77777777" w:rsidTr="007254C1">
        <w:tc>
          <w:tcPr>
            <w:tcW w:w="550" w:type="dxa"/>
          </w:tcPr>
          <w:p w14:paraId="09CFD341" w14:textId="77777777" w:rsidR="007254C1" w:rsidRPr="007109F0" w:rsidRDefault="007254C1" w:rsidP="007254C1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6550" w:type="dxa"/>
          </w:tcPr>
          <w:p w14:paraId="04E82BA6" w14:textId="77777777" w:rsidR="007254C1" w:rsidRPr="007109F0" w:rsidRDefault="007254C1" w:rsidP="007254C1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493" w:type="dxa"/>
          </w:tcPr>
          <w:p w14:paraId="59DF3A46" w14:textId="77777777" w:rsidR="007254C1" w:rsidRPr="007109F0" w:rsidRDefault="007254C1" w:rsidP="007254C1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Parametry oferowane (należy podać parametry techniczne oferowanego towaru)</w:t>
            </w:r>
          </w:p>
        </w:tc>
        <w:tc>
          <w:tcPr>
            <w:tcW w:w="1271" w:type="dxa"/>
          </w:tcPr>
          <w:p w14:paraId="63CB6765" w14:textId="77777777" w:rsidR="007254C1" w:rsidRPr="007109F0" w:rsidRDefault="007254C1" w:rsidP="007254C1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ILOŚĆ NA OKRES 24 MIESIĘCY</w:t>
            </w:r>
          </w:p>
        </w:tc>
        <w:tc>
          <w:tcPr>
            <w:tcW w:w="1454" w:type="dxa"/>
          </w:tcPr>
          <w:p w14:paraId="0D4A70FA" w14:textId="77777777" w:rsidR="007254C1" w:rsidRPr="007109F0" w:rsidRDefault="007254C1" w:rsidP="007254C1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Cena jednostkowa netto za 1 sztukę w PLN</w:t>
            </w:r>
          </w:p>
        </w:tc>
        <w:tc>
          <w:tcPr>
            <w:tcW w:w="1270" w:type="dxa"/>
          </w:tcPr>
          <w:p w14:paraId="7BDCCDC8" w14:textId="77777777" w:rsidR="007254C1" w:rsidRPr="007109F0" w:rsidRDefault="007254C1" w:rsidP="007254C1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Stawka podatku VAT w %</w:t>
            </w:r>
          </w:p>
        </w:tc>
        <w:tc>
          <w:tcPr>
            <w:tcW w:w="1554" w:type="dxa"/>
          </w:tcPr>
          <w:p w14:paraId="60CF5CE1" w14:textId="77777777" w:rsidR="007254C1" w:rsidRPr="007109F0" w:rsidRDefault="007254C1" w:rsidP="007254C1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Wartość oferowana brutto w PLN</w:t>
            </w:r>
          </w:p>
          <w:p w14:paraId="0E2AFAE2" w14:textId="77777777" w:rsidR="007254C1" w:rsidRPr="007109F0" w:rsidRDefault="007254C1" w:rsidP="007254C1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9D5B51" w:rsidRPr="001F4139" w14:paraId="23B7E53C" w14:textId="77777777" w:rsidTr="007254C1">
        <w:tc>
          <w:tcPr>
            <w:tcW w:w="550" w:type="dxa"/>
          </w:tcPr>
          <w:p w14:paraId="46510603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550" w:type="dxa"/>
          </w:tcPr>
          <w:p w14:paraId="2D608831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93" w:type="dxa"/>
          </w:tcPr>
          <w:p w14:paraId="6B55973D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1" w:type="dxa"/>
          </w:tcPr>
          <w:p w14:paraId="4D97FE63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4" w:type="dxa"/>
          </w:tcPr>
          <w:p w14:paraId="5B070649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0" w:type="dxa"/>
          </w:tcPr>
          <w:p w14:paraId="3789150F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4" w:type="dxa"/>
          </w:tcPr>
          <w:p w14:paraId="20F9A190" w14:textId="77777777" w:rsidR="009D5B51" w:rsidRPr="007109F0" w:rsidRDefault="009D5B51" w:rsidP="009D5B51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</w:tr>
      <w:tr w:rsidR="007254C1" w:rsidRPr="001F4139" w14:paraId="3EA40A67" w14:textId="77777777" w:rsidTr="007254C1">
        <w:tc>
          <w:tcPr>
            <w:tcW w:w="550" w:type="dxa"/>
          </w:tcPr>
          <w:p w14:paraId="60E1F30E" w14:textId="77777777" w:rsidR="007254C1" w:rsidRPr="007109F0" w:rsidRDefault="007254C1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6550" w:type="dxa"/>
          </w:tcPr>
          <w:p w14:paraId="57364C22" w14:textId="77777777" w:rsidR="007254C1" w:rsidRPr="007109F0" w:rsidRDefault="007254C1" w:rsidP="005D2855">
            <w:pPr>
              <w:rPr>
                <w:rFonts w:ascii="Neo Sans Pro" w:hAnsi="Neo Sans Pro"/>
                <w:b/>
                <w:bCs/>
              </w:rPr>
            </w:pPr>
            <w:r w:rsidRPr="007109F0">
              <w:rPr>
                <w:rFonts w:ascii="Neo Sans Pro" w:hAnsi="Neo Sans Pro"/>
                <w:b/>
                <w:bCs/>
              </w:rPr>
              <w:t>Zestaw do zabiegów ortopedycznych</w:t>
            </w:r>
          </w:p>
          <w:p w14:paraId="59138B58" w14:textId="77777777" w:rsidR="007254C1" w:rsidRPr="007109F0" w:rsidRDefault="007254C1" w:rsidP="005D2855">
            <w:pPr>
              <w:rPr>
                <w:rFonts w:ascii="Neo Sans Pro" w:hAnsi="Neo Sans Pro"/>
              </w:rPr>
            </w:pPr>
            <w:r w:rsidRPr="007109F0">
              <w:rPr>
                <w:rFonts w:ascii="Neo Sans Pro" w:hAnsi="Neo Sans Pro"/>
              </w:rPr>
              <w:t>Skład zestawu:</w:t>
            </w:r>
          </w:p>
          <w:p w14:paraId="5DD58463" w14:textId="77777777" w:rsidR="007254C1" w:rsidRPr="007109F0" w:rsidRDefault="007254C1">
            <w:pPr>
              <w:pStyle w:val="Standard"/>
              <w:widowControl/>
              <w:numPr>
                <w:ilvl w:val="0"/>
                <w:numId w:val="24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lastRenderedPageBreak/>
              <w:t>1 serweta na stolik instrumentariuszki 140 cm - 160 cm x 180 cm - 200 cm.</w:t>
            </w:r>
          </w:p>
          <w:p w14:paraId="6344A680" w14:textId="77777777" w:rsidR="007254C1" w:rsidRPr="007109F0" w:rsidRDefault="007254C1">
            <w:pPr>
              <w:pStyle w:val="Standard"/>
              <w:widowControl/>
              <w:numPr>
                <w:ilvl w:val="0"/>
                <w:numId w:val="24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1 serweta na stolik Mayo 78 cm- 80 cm x 142 cm - 145 cm</w:t>
            </w:r>
          </w:p>
          <w:p w14:paraId="5BB462DA" w14:textId="77777777" w:rsidR="007254C1" w:rsidRPr="007109F0" w:rsidRDefault="007254C1">
            <w:pPr>
              <w:pStyle w:val="Standard"/>
              <w:widowControl/>
              <w:numPr>
                <w:ilvl w:val="0"/>
                <w:numId w:val="24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1 (minimum) taśma samoprzylepna - 1 serweta wzmocniona 200cm -230 cm x 240cm-260cm z wycięciem "U" 10cm-20cm x 80cm-100 cm z warstwą chłonna</w:t>
            </w:r>
          </w:p>
          <w:p w14:paraId="324123AE" w14:textId="77777777" w:rsidR="007254C1" w:rsidRPr="007109F0" w:rsidRDefault="007254C1">
            <w:pPr>
              <w:pStyle w:val="Standard"/>
              <w:widowControl/>
              <w:numPr>
                <w:ilvl w:val="0"/>
                <w:numId w:val="24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1 serweta samoprzylepna 150cm-170cm x 240cm-260cm (ekran anestezjologiczny)</w:t>
            </w:r>
          </w:p>
          <w:p w14:paraId="0802A5ED" w14:textId="77777777" w:rsidR="007254C1" w:rsidRPr="007109F0" w:rsidRDefault="007254C1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Serwety do obłożenia pacjenta wykonane z materiału 2-warstwowego folii polietylenowej i hydrofilowej włókniny polipropylenowej.</w:t>
            </w:r>
          </w:p>
          <w:p w14:paraId="68A43529" w14:textId="77777777" w:rsidR="007254C1" w:rsidRPr="007109F0" w:rsidRDefault="007254C1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Zestaw posiada min. 2 etykiety samoprzylepne zawierające nr katalogowy, LOT, datę ważności oraz dane adresowe producenta.</w:t>
            </w:r>
          </w:p>
          <w:p w14:paraId="7E984B58" w14:textId="77777777" w:rsidR="007254C1" w:rsidRPr="007109F0" w:rsidRDefault="007254C1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Na opakowaniu wyraźnie zaznaczony kierunek otwierania.</w:t>
            </w:r>
          </w:p>
          <w:p w14:paraId="338F6CED" w14:textId="77777777" w:rsidR="007254C1" w:rsidRPr="007109F0" w:rsidRDefault="007254C1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Cały zestaw zawinięty w serwetę na stolik instrumentariuszki.</w:t>
            </w:r>
          </w:p>
          <w:p w14:paraId="2052809D" w14:textId="77777777" w:rsidR="007254C1" w:rsidRPr="007109F0" w:rsidRDefault="007254C1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Zestaw sterylny - jednorazowego użytku.</w:t>
            </w:r>
          </w:p>
          <w:p w14:paraId="181CC993" w14:textId="77777777" w:rsidR="007254C1" w:rsidRPr="007109F0" w:rsidRDefault="007254C1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Zestawy pakowane do transportu podwójnie w worek foliowy oraz karton zewnętrzny.</w:t>
            </w:r>
          </w:p>
          <w:p w14:paraId="236DCB45" w14:textId="77777777" w:rsidR="007254C1" w:rsidRPr="007109F0" w:rsidRDefault="007254C1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Opakowanie jednostkowe zestawu torebka foliowo-papierowa z wyraźnie zaznaczonym kierunkiem otwierania.</w:t>
            </w:r>
          </w:p>
        </w:tc>
        <w:tc>
          <w:tcPr>
            <w:tcW w:w="1493" w:type="dxa"/>
          </w:tcPr>
          <w:p w14:paraId="461BD8C1" w14:textId="77777777" w:rsidR="007254C1" w:rsidRPr="007109F0" w:rsidRDefault="007254C1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355730EA" w14:textId="77777777" w:rsidR="007254C1" w:rsidRPr="007109F0" w:rsidRDefault="007254C1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6CFC61D0" w14:textId="77777777" w:rsidR="007254C1" w:rsidRPr="007109F0" w:rsidRDefault="007254C1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29415C7A" w14:textId="77777777" w:rsidR="007254C1" w:rsidRPr="004678C5" w:rsidRDefault="007254C1" w:rsidP="007109F0">
            <w:pPr>
              <w:jc w:val="center"/>
              <w:rPr>
                <w:rFonts w:ascii="Neo Sans Pro" w:hAnsi="Neo Sans Pro"/>
                <w:b/>
                <w:sz w:val="22"/>
                <w:szCs w:val="22"/>
              </w:rPr>
            </w:pPr>
            <w:r w:rsidRPr="004678C5">
              <w:rPr>
                <w:rFonts w:ascii="Neo Sans Pro" w:hAnsi="Neo Sans Pro"/>
                <w:b/>
                <w:sz w:val="22"/>
                <w:szCs w:val="22"/>
              </w:rPr>
              <w:t>500 szt.</w:t>
            </w:r>
          </w:p>
        </w:tc>
        <w:tc>
          <w:tcPr>
            <w:tcW w:w="1454" w:type="dxa"/>
          </w:tcPr>
          <w:p w14:paraId="4B858E29" w14:textId="77777777" w:rsidR="007254C1" w:rsidRPr="007109F0" w:rsidRDefault="007254C1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0" w:type="dxa"/>
          </w:tcPr>
          <w:p w14:paraId="5DAB8C91" w14:textId="77777777" w:rsidR="007254C1" w:rsidRPr="007109F0" w:rsidRDefault="007254C1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554" w:type="dxa"/>
          </w:tcPr>
          <w:p w14:paraId="193C7011" w14:textId="77777777" w:rsidR="007254C1" w:rsidRPr="007109F0" w:rsidRDefault="007254C1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362FDD2C" w14:textId="77777777" w:rsidR="008A4AC8" w:rsidRPr="00852DE0" w:rsidRDefault="008A4AC8">
      <w:pPr>
        <w:pStyle w:val="Akapitzlist"/>
        <w:numPr>
          <w:ilvl w:val="0"/>
          <w:numId w:val="72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6544ACF6" w14:textId="77777777" w:rsidR="008A4AC8" w:rsidRPr="00852DE0" w:rsidRDefault="008A4AC8">
      <w:pPr>
        <w:pStyle w:val="Akapitzlist"/>
        <w:numPr>
          <w:ilvl w:val="0"/>
          <w:numId w:val="72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16AC3A41" w14:textId="77777777" w:rsidR="008A4AC8" w:rsidRPr="00852DE0" w:rsidRDefault="008A4AC8">
      <w:pPr>
        <w:pStyle w:val="Akapitzlist"/>
        <w:numPr>
          <w:ilvl w:val="0"/>
          <w:numId w:val="72"/>
        </w:numPr>
        <w:spacing w:after="0" w:line="240" w:lineRule="auto"/>
        <w:jc w:val="both"/>
        <w:rPr>
          <w:rFonts w:ascii="Neo Sans Pro" w:hAnsi="Neo Sans Pro" w:cs="Neo Sans Pro"/>
          <w:color w:val="000000"/>
          <w:sz w:val="20"/>
          <w:szCs w:val="20"/>
        </w:rPr>
      </w:pPr>
      <w:r w:rsidRPr="00852DE0">
        <w:rPr>
          <w:rFonts w:ascii="Neo Sans Pro" w:hAnsi="Neo Sans Pro" w:cs="Neo Sans Pro"/>
          <w:color w:val="000000"/>
          <w:sz w:val="20"/>
          <w:szCs w:val="20"/>
        </w:rPr>
        <w:t>Zamawiający wymaga, aby oferowany asortyment był wyrobem medycznym.</w:t>
      </w:r>
    </w:p>
    <w:p w14:paraId="68437DC4" w14:textId="77777777" w:rsidR="008A4AC8" w:rsidRDefault="008A4AC8">
      <w:pPr>
        <w:numPr>
          <w:ilvl w:val="0"/>
          <w:numId w:val="72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003CC437" w14:textId="77777777" w:rsidR="008A4AC8" w:rsidRPr="003F6446" w:rsidRDefault="008A4AC8" w:rsidP="008A4AC8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364016B2" w14:textId="77777777" w:rsidR="008A4AC8" w:rsidRPr="003F6446" w:rsidRDefault="008A4AC8" w:rsidP="008A4AC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53B384A7" w14:textId="77777777" w:rsidR="008A4AC8" w:rsidRPr="003F6446" w:rsidRDefault="008A4AC8" w:rsidP="008A4AC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28F4E8AA" w14:textId="77777777" w:rsidR="008A4AC8" w:rsidRDefault="008A4AC8" w:rsidP="008A4AC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568E8E1C" w14:textId="77777777" w:rsidR="007254C1" w:rsidRDefault="007254C1" w:rsidP="007254C1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 xml:space="preserve">……………………...……. (miejscowość), dnia …………………. r. </w:t>
      </w:r>
    </w:p>
    <w:p w14:paraId="35EEA589" w14:textId="77777777" w:rsidR="008A4AC8" w:rsidRDefault="008A4AC8" w:rsidP="007254C1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</w:p>
    <w:p w14:paraId="1F5138B0" w14:textId="7DF1E2FC" w:rsidR="007254C1" w:rsidRDefault="007254C1" w:rsidP="007254C1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2</w:t>
      </w:r>
      <w:r w:rsidR="00D5547F">
        <w:rPr>
          <w:rFonts w:ascii="Neo Sans Pro" w:hAnsi="Neo Sans Pro"/>
          <w:b/>
          <w:bCs/>
          <w:color w:val="000000"/>
          <w:sz w:val="20"/>
          <w:szCs w:val="20"/>
        </w:rPr>
        <w:t>7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09F86918" w14:textId="77777777" w:rsidR="007254C1" w:rsidRPr="00B42D9D" w:rsidRDefault="007254C1" w:rsidP="007254C1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19E47731" w14:textId="77777777" w:rsidR="007254C1" w:rsidRDefault="007254C1" w:rsidP="007254C1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7254C1" w:rsidRPr="001A7732" w14:paraId="36126E63" w14:textId="77777777" w:rsidTr="000308AB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D527D" w14:textId="77777777" w:rsidR="007254C1" w:rsidRPr="001A7732" w:rsidRDefault="007254C1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lastRenderedPageBreak/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7254C1" w:rsidRPr="001A7732" w14:paraId="4930CAB3" w14:textId="77777777" w:rsidTr="000308AB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91DF" w14:textId="77777777" w:rsidR="007254C1" w:rsidRPr="001A7732" w:rsidRDefault="007254C1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2EE603E9" w14:textId="77777777" w:rsidR="007254C1" w:rsidRPr="001A7732" w:rsidRDefault="007254C1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6FDD12AF" w14:textId="77777777" w:rsidR="007254C1" w:rsidRDefault="007254C1" w:rsidP="00891B41">
      <w:pPr>
        <w:rPr>
          <w:rFonts w:ascii="Neo Sans Pro" w:hAnsi="Neo Sans Pro"/>
          <w:b/>
          <w:sz w:val="20"/>
          <w:szCs w:val="20"/>
        </w:rPr>
      </w:pPr>
    </w:p>
    <w:p w14:paraId="0F22C5BA" w14:textId="77777777" w:rsidR="00891B41" w:rsidRPr="001F4139" w:rsidRDefault="00891B41" w:rsidP="00891B41">
      <w:pPr>
        <w:rPr>
          <w:rFonts w:ascii="Neo Sans Pro" w:hAnsi="Neo Sans Pro"/>
          <w:sz w:val="20"/>
          <w:szCs w:val="20"/>
        </w:rPr>
      </w:pPr>
      <w:r w:rsidRPr="00DB202C">
        <w:rPr>
          <w:rFonts w:ascii="Neo Sans Pro" w:hAnsi="Neo Sans Pro"/>
          <w:b/>
          <w:sz w:val="20"/>
          <w:szCs w:val="20"/>
        </w:rPr>
        <w:t>Część nr 22 - SERWETA NA STOLIK INSTRUMENTARIUSZKI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6420"/>
        <w:gridCol w:w="1493"/>
        <w:gridCol w:w="1271"/>
        <w:gridCol w:w="1454"/>
        <w:gridCol w:w="1263"/>
        <w:gridCol w:w="1543"/>
      </w:tblGrid>
      <w:tr w:rsidR="006B090F" w:rsidRPr="001F4139" w14:paraId="00D59EE1" w14:textId="77777777" w:rsidTr="006B090F">
        <w:tc>
          <w:tcPr>
            <w:tcW w:w="550" w:type="dxa"/>
          </w:tcPr>
          <w:p w14:paraId="440837AD" w14:textId="77777777" w:rsidR="006B090F" w:rsidRPr="007109F0" w:rsidRDefault="006B090F" w:rsidP="006B090F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6550" w:type="dxa"/>
          </w:tcPr>
          <w:p w14:paraId="0A4CD027" w14:textId="77777777" w:rsidR="006B090F" w:rsidRPr="007109F0" w:rsidRDefault="006B090F" w:rsidP="006B090F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493" w:type="dxa"/>
          </w:tcPr>
          <w:p w14:paraId="3FDA15A6" w14:textId="77777777" w:rsidR="006B090F" w:rsidRPr="007109F0" w:rsidRDefault="006B090F" w:rsidP="006B090F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Parametry oferowane (należy podać parametry techniczne oferowanego towaru)</w:t>
            </w:r>
          </w:p>
        </w:tc>
        <w:tc>
          <w:tcPr>
            <w:tcW w:w="1271" w:type="dxa"/>
          </w:tcPr>
          <w:p w14:paraId="2C7D64F6" w14:textId="77777777" w:rsidR="006B090F" w:rsidRPr="007109F0" w:rsidRDefault="006B090F" w:rsidP="006B090F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ILOŚĆ NA OKRES 24 MIESIĘCY</w:t>
            </w:r>
          </w:p>
        </w:tc>
        <w:tc>
          <w:tcPr>
            <w:tcW w:w="1454" w:type="dxa"/>
          </w:tcPr>
          <w:p w14:paraId="6196FB2B" w14:textId="77777777" w:rsidR="006B090F" w:rsidRPr="007109F0" w:rsidRDefault="006B090F" w:rsidP="006B090F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Cena jednostkowa netto za 1 sztukę w PLN</w:t>
            </w:r>
          </w:p>
        </w:tc>
        <w:tc>
          <w:tcPr>
            <w:tcW w:w="1271" w:type="dxa"/>
          </w:tcPr>
          <w:p w14:paraId="782E9D99" w14:textId="77777777" w:rsidR="006B090F" w:rsidRPr="007109F0" w:rsidRDefault="006B090F" w:rsidP="006B090F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Stawka podatku VAT w %</w:t>
            </w:r>
          </w:p>
        </w:tc>
        <w:tc>
          <w:tcPr>
            <w:tcW w:w="1553" w:type="dxa"/>
          </w:tcPr>
          <w:p w14:paraId="2F60F5E3" w14:textId="77777777" w:rsidR="006B090F" w:rsidRPr="007109F0" w:rsidRDefault="006B090F" w:rsidP="006B090F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Wartość oferowana brutto w PLN</w:t>
            </w:r>
          </w:p>
          <w:p w14:paraId="35C5D052" w14:textId="77777777" w:rsidR="006B090F" w:rsidRPr="007109F0" w:rsidRDefault="006B090F" w:rsidP="006B090F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9D5B51" w:rsidRPr="001F4139" w14:paraId="5DACB87F" w14:textId="77777777" w:rsidTr="006B090F">
        <w:tc>
          <w:tcPr>
            <w:tcW w:w="550" w:type="dxa"/>
          </w:tcPr>
          <w:p w14:paraId="1E3CBCFC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550" w:type="dxa"/>
          </w:tcPr>
          <w:p w14:paraId="1B2ADF93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93" w:type="dxa"/>
          </w:tcPr>
          <w:p w14:paraId="56CFC914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1" w:type="dxa"/>
          </w:tcPr>
          <w:p w14:paraId="7C61EF13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4" w:type="dxa"/>
          </w:tcPr>
          <w:p w14:paraId="541D9626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1" w:type="dxa"/>
          </w:tcPr>
          <w:p w14:paraId="0E161F87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3" w:type="dxa"/>
          </w:tcPr>
          <w:p w14:paraId="01C42ADB" w14:textId="77777777" w:rsidR="009D5B51" w:rsidRPr="007109F0" w:rsidRDefault="009D5B51" w:rsidP="009D5B51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</w:tr>
      <w:tr w:rsidR="006B090F" w:rsidRPr="001F4139" w14:paraId="0A3841CE" w14:textId="77777777" w:rsidTr="006B090F">
        <w:tc>
          <w:tcPr>
            <w:tcW w:w="550" w:type="dxa"/>
          </w:tcPr>
          <w:p w14:paraId="462ECF08" w14:textId="77777777" w:rsidR="006B090F" w:rsidRPr="007109F0" w:rsidRDefault="006B090F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6550" w:type="dxa"/>
          </w:tcPr>
          <w:p w14:paraId="0CC95028" w14:textId="77777777" w:rsidR="006B090F" w:rsidRPr="007109F0" w:rsidRDefault="006B090F" w:rsidP="005D2855">
            <w:pPr>
              <w:rPr>
                <w:rFonts w:ascii="Neo Sans Pro" w:hAnsi="Neo Sans Pro"/>
                <w:b/>
                <w:bCs/>
              </w:rPr>
            </w:pPr>
            <w:r w:rsidRPr="007109F0">
              <w:rPr>
                <w:rFonts w:ascii="Neo Sans Pro" w:hAnsi="Neo Sans Pro"/>
                <w:b/>
                <w:bCs/>
              </w:rPr>
              <w:t>Serweta na stolik instrumentariuszki</w:t>
            </w:r>
          </w:p>
          <w:p w14:paraId="2214D7BD" w14:textId="77777777" w:rsidR="006B090F" w:rsidRPr="007109F0" w:rsidRDefault="006B090F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Serweta na stolik instrumentariuszki wzmocniona 100cm-120 cm x120-140 cm. </w:t>
            </w:r>
          </w:p>
          <w:p w14:paraId="14A532E6" w14:textId="77777777" w:rsidR="006B090F" w:rsidRPr="007109F0" w:rsidRDefault="006B090F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Serweta wykonana z laminatu minimum 2-warstwowego składającego się z hydrofilowej włókniny polipropylenowej i dwukolorowej folii polietylenowej.</w:t>
            </w:r>
          </w:p>
          <w:p w14:paraId="209E4EBD" w14:textId="77777777" w:rsidR="006B090F" w:rsidRPr="007109F0" w:rsidRDefault="006B090F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Opakowanie posiada min. 2 etykiety samoprzylepne zawierające nr katalogowy, LOT ,datę ważności oraz dane producenta.</w:t>
            </w:r>
          </w:p>
          <w:p w14:paraId="743F7070" w14:textId="77777777" w:rsidR="006B090F" w:rsidRPr="007109F0" w:rsidRDefault="006B090F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Pojedyncze sterylne serwety zapakowane karton.</w:t>
            </w:r>
          </w:p>
        </w:tc>
        <w:tc>
          <w:tcPr>
            <w:tcW w:w="1493" w:type="dxa"/>
          </w:tcPr>
          <w:p w14:paraId="40C97957" w14:textId="77777777" w:rsidR="006B090F" w:rsidRPr="007109F0" w:rsidRDefault="006B090F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0C40D3CD" w14:textId="77777777" w:rsidR="006B090F" w:rsidRPr="007109F0" w:rsidRDefault="006B090F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2E0A271B" w14:textId="77777777" w:rsidR="006B090F" w:rsidRPr="007109F0" w:rsidRDefault="006B090F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568B0329" w14:textId="77777777" w:rsidR="006B090F" w:rsidRPr="007109F0" w:rsidRDefault="006B090F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4</w:t>
            </w:r>
            <w:r>
              <w:rPr>
                <w:rFonts w:ascii="Neo Sans Pro" w:hAnsi="Neo Sans Pro"/>
                <w:b/>
              </w:rPr>
              <w:t> </w:t>
            </w:r>
            <w:r w:rsidRPr="007109F0">
              <w:rPr>
                <w:rFonts w:ascii="Neo Sans Pro" w:hAnsi="Neo Sans Pro"/>
                <w:b/>
              </w:rPr>
              <w:t>000</w:t>
            </w:r>
            <w:r>
              <w:rPr>
                <w:rFonts w:ascii="Neo Sans Pro" w:hAnsi="Neo Sans Pro"/>
                <w:b/>
              </w:rPr>
              <w:t xml:space="preserve"> szt.</w:t>
            </w:r>
          </w:p>
        </w:tc>
        <w:tc>
          <w:tcPr>
            <w:tcW w:w="1454" w:type="dxa"/>
          </w:tcPr>
          <w:p w14:paraId="2E051942" w14:textId="77777777" w:rsidR="006B090F" w:rsidRPr="007109F0" w:rsidRDefault="006B090F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14A6B8E5" w14:textId="77777777" w:rsidR="006B090F" w:rsidRPr="007109F0" w:rsidRDefault="006B090F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553" w:type="dxa"/>
          </w:tcPr>
          <w:p w14:paraId="5B0FDA58" w14:textId="77777777" w:rsidR="006B090F" w:rsidRPr="007109F0" w:rsidRDefault="006B090F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2B413B87" w14:textId="77777777" w:rsidR="008A4AC8" w:rsidRPr="00852DE0" w:rsidRDefault="008A4AC8">
      <w:pPr>
        <w:pStyle w:val="Akapitzlist"/>
        <w:numPr>
          <w:ilvl w:val="0"/>
          <w:numId w:val="73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00956CA9" w14:textId="77777777" w:rsidR="008A4AC8" w:rsidRPr="00852DE0" w:rsidRDefault="008A4AC8">
      <w:pPr>
        <w:pStyle w:val="Akapitzlist"/>
        <w:numPr>
          <w:ilvl w:val="0"/>
          <w:numId w:val="73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7F762EDC" w14:textId="77777777" w:rsidR="008A4AC8" w:rsidRPr="00852DE0" w:rsidRDefault="008A4AC8">
      <w:pPr>
        <w:pStyle w:val="Akapitzlist"/>
        <w:numPr>
          <w:ilvl w:val="0"/>
          <w:numId w:val="73"/>
        </w:numPr>
        <w:spacing w:after="0" w:line="240" w:lineRule="auto"/>
        <w:jc w:val="both"/>
        <w:rPr>
          <w:rFonts w:ascii="Neo Sans Pro" w:hAnsi="Neo Sans Pro" w:cs="Neo Sans Pro"/>
          <w:color w:val="000000"/>
          <w:sz w:val="20"/>
          <w:szCs w:val="20"/>
        </w:rPr>
      </w:pPr>
      <w:r w:rsidRPr="00852DE0">
        <w:rPr>
          <w:rFonts w:ascii="Neo Sans Pro" w:hAnsi="Neo Sans Pro" w:cs="Neo Sans Pro"/>
          <w:color w:val="000000"/>
          <w:sz w:val="20"/>
          <w:szCs w:val="20"/>
        </w:rPr>
        <w:t>Zamawiający wymaga, aby oferowany asortyment był wyrobem medycznym.</w:t>
      </w:r>
    </w:p>
    <w:p w14:paraId="73F0B936" w14:textId="77777777" w:rsidR="008A4AC8" w:rsidRDefault="008A4AC8">
      <w:pPr>
        <w:numPr>
          <w:ilvl w:val="0"/>
          <w:numId w:val="73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74FE4BC5" w14:textId="77777777" w:rsidR="008A4AC8" w:rsidRPr="003F6446" w:rsidRDefault="008A4AC8" w:rsidP="008A4AC8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5AADA7D8" w14:textId="77777777" w:rsidR="008A4AC8" w:rsidRPr="003F6446" w:rsidRDefault="008A4AC8" w:rsidP="008A4AC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530CFD3B" w14:textId="77777777" w:rsidR="008A4AC8" w:rsidRPr="003F6446" w:rsidRDefault="008A4AC8" w:rsidP="008A4AC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345BB2A0" w14:textId="77777777" w:rsidR="008A4AC8" w:rsidRDefault="008A4AC8" w:rsidP="008A4AC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3CE07712" w14:textId="77777777" w:rsidR="006B090F" w:rsidRDefault="006B090F" w:rsidP="006B090F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 xml:space="preserve">……………………...……. (miejscowość), dnia …………………. </w:t>
      </w:r>
    </w:p>
    <w:p w14:paraId="0A44CA4E" w14:textId="77777777" w:rsidR="000D5D3E" w:rsidRDefault="000D5D3E" w:rsidP="006B090F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</w:p>
    <w:p w14:paraId="0C11C0DF" w14:textId="1C53696D" w:rsidR="006B090F" w:rsidRDefault="006B090F" w:rsidP="006B090F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2</w:t>
      </w:r>
      <w:r w:rsidR="00D5547F">
        <w:rPr>
          <w:rFonts w:ascii="Neo Sans Pro" w:hAnsi="Neo Sans Pro"/>
          <w:b/>
          <w:bCs/>
          <w:color w:val="000000"/>
          <w:sz w:val="20"/>
          <w:szCs w:val="20"/>
        </w:rPr>
        <w:t>8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2020D6C6" w14:textId="77777777" w:rsidR="006B090F" w:rsidRPr="00B42D9D" w:rsidRDefault="006B090F" w:rsidP="006B090F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lastRenderedPageBreak/>
        <w:t>Nazwa Wykonawcy</w:t>
      </w:r>
    </w:p>
    <w:p w14:paraId="26DC2068" w14:textId="77777777" w:rsidR="006B090F" w:rsidRDefault="006B090F" w:rsidP="006B090F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6B090F" w:rsidRPr="001A7732" w14:paraId="0DF5F729" w14:textId="77777777" w:rsidTr="000308AB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EB47" w14:textId="77777777" w:rsidR="006B090F" w:rsidRPr="001A7732" w:rsidRDefault="006B090F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6B090F" w:rsidRPr="001A7732" w14:paraId="3166028B" w14:textId="77777777" w:rsidTr="000308AB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96BE" w14:textId="77777777" w:rsidR="006B090F" w:rsidRPr="001A7732" w:rsidRDefault="006B090F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13FECF5E" w14:textId="77777777" w:rsidR="006B090F" w:rsidRPr="001A7732" w:rsidRDefault="006B090F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317C6D95" w14:textId="77777777" w:rsidR="006B090F" w:rsidRDefault="006B090F" w:rsidP="006B090F">
      <w:pPr>
        <w:rPr>
          <w:rFonts w:ascii="Neo Sans Pro" w:hAnsi="Neo Sans Pro" w:cs="Arial"/>
          <w:sz w:val="20"/>
          <w:szCs w:val="20"/>
        </w:rPr>
      </w:pPr>
    </w:p>
    <w:p w14:paraId="0D84B3DD" w14:textId="77777777" w:rsidR="00891B41" w:rsidRPr="001F4139" w:rsidRDefault="00891B41" w:rsidP="006B090F">
      <w:pPr>
        <w:rPr>
          <w:rFonts w:ascii="Neo Sans Pro" w:hAnsi="Neo Sans Pro"/>
          <w:b/>
          <w:sz w:val="20"/>
          <w:szCs w:val="20"/>
        </w:rPr>
      </w:pPr>
      <w:r w:rsidRPr="001F4139">
        <w:rPr>
          <w:rFonts w:ascii="Neo Sans Pro" w:hAnsi="Neo Sans Pro"/>
          <w:b/>
          <w:sz w:val="20"/>
          <w:szCs w:val="20"/>
        </w:rPr>
        <w:t>Część nr 23 - OSŁONA ORTOPEDYCZNA NA KOŃCZYNĘ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6550"/>
        <w:gridCol w:w="1493"/>
        <w:gridCol w:w="1271"/>
        <w:gridCol w:w="1454"/>
        <w:gridCol w:w="1271"/>
        <w:gridCol w:w="1271"/>
      </w:tblGrid>
      <w:tr w:rsidR="000D32B5" w:rsidRPr="001F4139" w14:paraId="1B7ABB57" w14:textId="77777777" w:rsidTr="000D32B5">
        <w:tc>
          <w:tcPr>
            <w:tcW w:w="550" w:type="dxa"/>
          </w:tcPr>
          <w:p w14:paraId="36F4EABF" w14:textId="77777777" w:rsidR="000D32B5" w:rsidRPr="007109F0" w:rsidRDefault="000D32B5" w:rsidP="000D32B5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6550" w:type="dxa"/>
          </w:tcPr>
          <w:p w14:paraId="6CDE6379" w14:textId="77777777" w:rsidR="000D32B5" w:rsidRPr="007109F0" w:rsidRDefault="000D32B5" w:rsidP="000D32B5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493" w:type="dxa"/>
          </w:tcPr>
          <w:p w14:paraId="2A9AFABD" w14:textId="77777777" w:rsidR="000D32B5" w:rsidRPr="007109F0" w:rsidRDefault="000D32B5" w:rsidP="000D32B5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Parametry oferowane (należy podać parametry techniczne oferowanego towaru)</w:t>
            </w:r>
          </w:p>
        </w:tc>
        <w:tc>
          <w:tcPr>
            <w:tcW w:w="1271" w:type="dxa"/>
          </w:tcPr>
          <w:p w14:paraId="16920027" w14:textId="77777777" w:rsidR="000D32B5" w:rsidRPr="004678C5" w:rsidRDefault="000D32B5" w:rsidP="000D32B5">
            <w:pPr>
              <w:jc w:val="center"/>
              <w:rPr>
                <w:rFonts w:ascii="Neo Sans Pro" w:hAnsi="Neo Sans Pro"/>
                <w:b/>
                <w:sz w:val="22"/>
                <w:szCs w:val="22"/>
              </w:rPr>
            </w:pPr>
            <w:r w:rsidRPr="004678C5">
              <w:rPr>
                <w:rFonts w:ascii="Neo Sans Pro" w:hAnsi="Neo Sans Pro"/>
                <w:b/>
                <w:sz w:val="22"/>
                <w:szCs w:val="22"/>
              </w:rPr>
              <w:t>ILOŚĆ NA OKRES 24 MIESIĘCY</w:t>
            </w:r>
          </w:p>
        </w:tc>
        <w:tc>
          <w:tcPr>
            <w:tcW w:w="1454" w:type="dxa"/>
          </w:tcPr>
          <w:p w14:paraId="7A1C8353" w14:textId="77777777" w:rsidR="000D32B5" w:rsidRPr="007109F0" w:rsidRDefault="000D32B5" w:rsidP="000D32B5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Cena jednostkowa netto za 1 sztukę w PLN</w:t>
            </w:r>
          </w:p>
        </w:tc>
        <w:tc>
          <w:tcPr>
            <w:tcW w:w="1271" w:type="dxa"/>
          </w:tcPr>
          <w:p w14:paraId="32E6F8F8" w14:textId="77777777" w:rsidR="000D32B5" w:rsidRPr="007109F0" w:rsidRDefault="000D32B5" w:rsidP="000D32B5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Stawka podatku VAT w %</w:t>
            </w:r>
          </w:p>
        </w:tc>
        <w:tc>
          <w:tcPr>
            <w:tcW w:w="1271" w:type="dxa"/>
          </w:tcPr>
          <w:p w14:paraId="61EA18A2" w14:textId="77777777" w:rsidR="000D32B5" w:rsidRPr="007109F0" w:rsidRDefault="000D32B5" w:rsidP="000D32B5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Wartość oferowana brutto w PLN</w:t>
            </w:r>
          </w:p>
          <w:p w14:paraId="6CBFF72F" w14:textId="77777777" w:rsidR="000D32B5" w:rsidRPr="007109F0" w:rsidRDefault="000D32B5" w:rsidP="000D32B5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9D5B51" w:rsidRPr="001F4139" w14:paraId="41F4B4C2" w14:textId="77777777" w:rsidTr="000D32B5">
        <w:tc>
          <w:tcPr>
            <w:tcW w:w="550" w:type="dxa"/>
          </w:tcPr>
          <w:p w14:paraId="4E71B66C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550" w:type="dxa"/>
          </w:tcPr>
          <w:p w14:paraId="7B702173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93" w:type="dxa"/>
          </w:tcPr>
          <w:p w14:paraId="17C03F47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1" w:type="dxa"/>
          </w:tcPr>
          <w:p w14:paraId="45483C11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4" w:type="dxa"/>
          </w:tcPr>
          <w:p w14:paraId="7F3537A2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1" w:type="dxa"/>
          </w:tcPr>
          <w:p w14:paraId="37A42B6D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1" w:type="dxa"/>
          </w:tcPr>
          <w:p w14:paraId="3022CBE4" w14:textId="77777777" w:rsidR="009D5B51" w:rsidRPr="007109F0" w:rsidRDefault="009D5B51" w:rsidP="009D5B51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</w:tr>
      <w:tr w:rsidR="006B090F" w:rsidRPr="001F4139" w14:paraId="7F464036" w14:textId="77777777" w:rsidTr="000D32B5">
        <w:tc>
          <w:tcPr>
            <w:tcW w:w="550" w:type="dxa"/>
          </w:tcPr>
          <w:p w14:paraId="63C74287" w14:textId="77777777" w:rsidR="006B090F" w:rsidRPr="007109F0" w:rsidRDefault="006B090F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6550" w:type="dxa"/>
          </w:tcPr>
          <w:p w14:paraId="6E501CE4" w14:textId="77777777" w:rsidR="006B090F" w:rsidRPr="007109F0" w:rsidRDefault="006B090F" w:rsidP="007109F0">
            <w:pPr>
              <w:pStyle w:val="Standard"/>
              <w:jc w:val="both"/>
              <w:rPr>
                <w:rFonts w:ascii="Neo Sans Pro" w:hAnsi="Neo Sans Pro"/>
                <w:b/>
                <w:bCs/>
                <w:sz w:val="22"/>
                <w:szCs w:val="22"/>
              </w:rPr>
            </w:pPr>
            <w:r w:rsidRPr="007109F0">
              <w:rPr>
                <w:rFonts w:ascii="Neo Sans Pro" w:hAnsi="Neo Sans Pro"/>
                <w:b/>
                <w:bCs/>
                <w:sz w:val="22"/>
                <w:szCs w:val="22"/>
              </w:rPr>
              <w:t>Osłona ortopedyczna na kończynę</w:t>
            </w:r>
          </w:p>
          <w:p w14:paraId="12714D98" w14:textId="77777777" w:rsidR="006B090F" w:rsidRPr="007109F0" w:rsidRDefault="006B090F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Osłona o wymiarach 33cm-36cm x 110 cm-120cm z 1 taśmą samoprzylepną.</w:t>
            </w:r>
          </w:p>
          <w:p w14:paraId="1FBA6FF3" w14:textId="77777777" w:rsidR="006B090F" w:rsidRPr="007109F0" w:rsidRDefault="006B090F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Osłona ortopedyczna na kończynę wykonana z laminatu minimum dwuwarstwowego włóknina polipropylenowa i folia polietylenowa.</w:t>
            </w:r>
          </w:p>
          <w:p w14:paraId="4E658BCD" w14:textId="77777777" w:rsidR="006B090F" w:rsidRPr="007109F0" w:rsidRDefault="006B090F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Gramatura laminatu minimum 57,5 g/m2.</w:t>
            </w:r>
          </w:p>
          <w:p w14:paraId="28B11F1A" w14:textId="77777777" w:rsidR="006B090F" w:rsidRPr="007109F0" w:rsidRDefault="006B090F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Osłona pakowana po 1szt. razem z 1 polietylenową taśmą samoprzylepną.</w:t>
            </w:r>
          </w:p>
          <w:p w14:paraId="2E02E3F1" w14:textId="77777777" w:rsidR="006B090F" w:rsidRPr="007109F0" w:rsidRDefault="006B090F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Opakowanie jednostkowe posiada min. 2 etykiety samoprzylepne zawierające dane producenta, nr katalogowy, LOT i datę ważności. Zestaw sterylny - jednorazowego użytku.</w:t>
            </w:r>
          </w:p>
        </w:tc>
        <w:tc>
          <w:tcPr>
            <w:tcW w:w="1493" w:type="dxa"/>
          </w:tcPr>
          <w:p w14:paraId="3FEF5092" w14:textId="77777777" w:rsidR="006B090F" w:rsidRPr="007109F0" w:rsidRDefault="006B090F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5AF2B778" w14:textId="77777777" w:rsidR="006B090F" w:rsidRPr="007109F0" w:rsidRDefault="006B090F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2C756CE8" w14:textId="77777777" w:rsidR="006B090F" w:rsidRPr="007109F0" w:rsidRDefault="006B090F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2FDFD2DB" w14:textId="77777777" w:rsidR="006B090F" w:rsidRPr="007109F0" w:rsidRDefault="006B090F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400</w:t>
            </w:r>
            <w:r>
              <w:rPr>
                <w:rFonts w:ascii="Neo Sans Pro" w:hAnsi="Neo Sans Pro"/>
                <w:b/>
              </w:rPr>
              <w:t xml:space="preserve"> szt.</w:t>
            </w:r>
          </w:p>
        </w:tc>
        <w:tc>
          <w:tcPr>
            <w:tcW w:w="1454" w:type="dxa"/>
          </w:tcPr>
          <w:p w14:paraId="38A8D57B" w14:textId="77777777" w:rsidR="006B090F" w:rsidRPr="007109F0" w:rsidRDefault="006B090F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401292D2" w14:textId="77777777" w:rsidR="006B090F" w:rsidRPr="007109F0" w:rsidRDefault="006B090F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2397528A" w14:textId="77777777" w:rsidR="006B090F" w:rsidRPr="007109F0" w:rsidRDefault="006B090F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451A4DC7" w14:textId="77777777" w:rsidR="000D5D3E" w:rsidRPr="00852DE0" w:rsidRDefault="000D5D3E">
      <w:pPr>
        <w:pStyle w:val="Akapitzlist"/>
        <w:numPr>
          <w:ilvl w:val="0"/>
          <w:numId w:val="74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1D26B65E" w14:textId="77777777" w:rsidR="000D5D3E" w:rsidRPr="00852DE0" w:rsidRDefault="000D5D3E">
      <w:pPr>
        <w:pStyle w:val="Akapitzlist"/>
        <w:numPr>
          <w:ilvl w:val="0"/>
          <w:numId w:val="74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712EFD47" w14:textId="77777777" w:rsidR="000D5D3E" w:rsidRPr="00852DE0" w:rsidRDefault="000D5D3E">
      <w:pPr>
        <w:pStyle w:val="Akapitzlist"/>
        <w:numPr>
          <w:ilvl w:val="0"/>
          <w:numId w:val="74"/>
        </w:numPr>
        <w:spacing w:after="0" w:line="240" w:lineRule="auto"/>
        <w:jc w:val="both"/>
        <w:rPr>
          <w:rFonts w:ascii="Neo Sans Pro" w:hAnsi="Neo Sans Pro" w:cs="Neo Sans Pro"/>
          <w:color w:val="000000"/>
          <w:sz w:val="20"/>
          <w:szCs w:val="20"/>
        </w:rPr>
      </w:pPr>
      <w:r w:rsidRPr="00852DE0">
        <w:rPr>
          <w:rFonts w:ascii="Neo Sans Pro" w:hAnsi="Neo Sans Pro" w:cs="Neo Sans Pro"/>
          <w:color w:val="000000"/>
          <w:sz w:val="20"/>
          <w:szCs w:val="20"/>
        </w:rPr>
        <w:t>Zamawiający wymaga, aby oferowany asortyment był wyrobem medycznym.</w:t>
      </w:r>
    </w:p>
    <w:p w14:paraId="32B7716C" w14:textId="77777777" w:rsidR="000D5D3E" w:rsidRDefault="000D5D3E">
      <w:pPr>
        <w:numPr>
          <w:ilvl w:val="0"/>
          <w:numId w:val="74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428713FA" w14:textId="77777777" w:rsidR="000D5D3E" w:rsidRPr="003F6446" w:rsidRDefault="000D5D3E" w:rsidP="000D5D3E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53162C32" w14:textId="77777777" w:rsidR="000D5D3E" w:rsidRPr="003F6446" w:rsidRDefault="000D5D3E" w:rsidP="000D5D3E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14AA53DB" w14:textId="77777777" w:rsidR="000D5D3E" w:rsidRPr="003F6446" w:rsidRDefault="000D5D3E" w:rsidP="000D5D3E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655FBC4B" w14:textId="77777777" w:rsidR="000D5D3E" w:rsidRDefault="000D5D3E" w:rsidP="000D5D3E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lastRenderedPageBreak/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24C76AE1" w14:textId="77777777" w:rsidR="000D32B5" w:rsidRDefault="000D32B5" w:rsidP="000D32B5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 xml:space="preserve">……………………...……. (miejscowość), dnia …………………. </w:t>
      </w:r>
    </w:p>
    <w:p w14:paraId="115C0738" w14:textId="77777777" w:rsidR="00891B41" w:rsidRPr="00891B41" w:rsidRDefault="00891B41" w:rsidP="000D32B5">
      <w:pPr>
        <w:pStyle w:val="Akapitzlist"/>
        <w:ind w:left="0"/>
        <w:jc w:val="both"/>
        <w:rPr>
          <w:rFonts w:ascii="Neo Sans Pro" w:hAnsi="Neo Sans Pro" w:cs="Neo Sans Pro"/>
          <w:color w:val="000000"/>
          <w:sz w:val="20"/>
          <w:szCs w:val="20"/>
        </w:rPr>
      </w:pPr>
    </w:p>
    <w:p w14:paraId="128D9BC8" w14:textId="6DA9786D" w:rsidR="000D32B5" w:rsidRDefault="000D32B5" w:rsidP="000D32B5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2</w:t>
      </w:r>
      <w:r w:rsidR="00D5547F">
        <w:rPr>
          <w:rFonts w:ascii="Neo Sans Pro" w:hAnsi="Neo Sans Pro"/>
          <w:b/>
          <w:bCs/>
          <w:color w:val="000000"/>
          <w:sz w:val="20"/>
          <w:szCs w:val="20"/>
        </w:rPr>
        <w:t>9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5D9DF01E" w14:textId="77777777" w:rsidR="000D32B5" w:rsidRPr="00B42D9D" w:rsidRDefault="000D32B5" w:rsidP="000D32B5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0F118C0A" w14:textId="77777777" w:rsidR="000D32B5" w:rsidRDefault="000D32B5" w:rsidP="000D32B5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0D32B5" w:rsidRPr="001A7732" w14:paraId="46A9A575" w14:textId="77777777" w:rsidTr="000308AB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606A5" w14:textId="77777777" w:rsidR="000D32B5" w:rsidRPr="001A7732" w:rsidRDefault="000D32B5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0D32B5" w:rsidRPr="001A7732" w14:paraId="100BD7F0" w14:textId="77777777" w:rsidTr="000308AB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5836" w14:textId="77777777" w:rsidR="000D32B5" w:rsidRPr="001A7732" w:rsidRDefault="000D32B5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4D6E003C" w14:textId="77777777" w:rsidR="000D32B5" w:rsidRPr="001A7732" w:rsidRDefault="000D32B5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3167D95F" w14:textId="77777777" w:rsidR="00891B41" w:rsidRDefault="00891B41" w:rsidP="00891B41">
      <w:pPr>
        <w:rPr>
          <w:rFonts w:ascii="Neo Sans Pro" w:hAnsi="Neo Sans Pro"/>
          <w:b/>
          <w:sz w:val="20"/>
          <w:szCs w:val="20"/>
        </w:rPr>
      </w:pPr>
    </w:p>
    <w:p w14:paraId="780ADA6A" w14:textId="77777777" w:rsidR="00891B41" w:rsidRPr="001F4139" w:rsidRDefault="00891B41" w:rsidP="00891B41">
      <w:pPr>
        <w:rPr>
          <w:rFonts w:ascii="Neo Sans Pro" w:hAnsi="Neo Sans Pro"/>
          <w:b/>
          <w:bCs/>
          <w:sz w:val="20"/>
          <w:szCs w:val="20"/>
        </w:rPr>
      </w:pPr>
      <w:r w:rsidRPr="004A67B4">
        <w:rPr>
          <w:rFonts w:ascii="Neo Sans Pro" w:hAnsi="Neo Sans Pro"/>
          <w:b/>
          <w:sz w:val="20"/>
          <w:szCs w:val="20"/>
        </w:rPr>
        <w:t>Część nr 24 - CZEPKI OPERACYJNE CHIRURGICZNE</w:t>
      </w:r>
      <w:r>
        <w:rPr>
          <w:rFonts w:ascii="Neo Sans Pro" w:hAnsi="Neo Sans Pro"/>
          <w:b/>
          <w:sz w:val="20"/>
          <w:szCs w:val="20"/>
        </w:rPr>
        <w:t xml:space="preserve"> Z NAPOTNIKIEM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6418"/>
        <w:gridCol w:w="1493"/>
        <w:gridCol w:w="1271"/>
        <w:gridCol w:w="1454"/>
        <w:gridCol w:w="1263"/>
        <w:gridCol w:w="1545"/>
      </w:tblGrid>
      <w:tr w:rsidR="00E80099" w:rsidRPr="001F4139" w14:paraId="100B9AFA" w14:textId="77777777" w:rsidTr="00E51655">
        <w:tc>
          <w:tcPr>
            <w:tcW w:w="550" w:type="dxa"/>
          </w:tcPr>
          <w:p w14:paraId="536A0A98" w14:textId="77777777" w:rsidR="00E80099" w:rsidRPr="007109F0" w:rsidRDefault="00E80099" w:rsidP="00E80099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6549" w:type="dxa"/>
          </w:tcPr>
          <w:p w14:paraId="26254D40" w14:textId="77777777" w:rsidR="00E80099" w:rsidRPr="007109F0" w:rsidRDefault="00E80099" w:rsidP="00E80099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493" w:type="dxa"/>
          </w:tcPr>
          <w:p w14:paraId="00115689" w14:textId="77777777" w:rsidR="00E80099" w:rsidRPr="007109F0" w:rsidRDefault="00E80099" w:rsidP="00E80099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Parametry oferowane (należy podać parametry techniczne oferowanego towaru)</w:t>
            </w:r>
          </w:p>
        </w:tc>
        <w:tc>
          <w:tcPr>
            <w:tcW w:w="1271" w:type="dxa"/>
          </w:tcPr>
          <w:p w14:paraId="343187C8" w14:textId="77777777" w:rsidR="00E80099" w:rsidRPr="007109F0" w:rsidRDefault="00E80099" w:rsidP="00E80099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ILOŚĆ NA OKRES 24 MIESIĘCY</w:t>
            </w:r>
          </w:p>
        </w:tc>
        <w:tc>
          <w:tcPr>
            <w:tcW w:w="1454" w:type="dxa"/>
          </w:tcPr>
          <w:p w14:paraId="6B32DE78" w14:textId="77777777" w:rsidR="00E80099" w:rsidRPr="007109F0" w:rsidRDefault="00E80099" w:rsidP="00E80099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Cena jednostkowa netto za 1 sztukę w PLN</w:t>
            </w:r>
          </w:p>
        </w:tc>
        <w:tc>
          <w:tcPr>
            <w:tcW w:w="1271" w:type="dxa"/>
          </w:tcPr>
          <w:p w14:paraId="198D8EC4" w14:textId="77777777" w:rsidR="00E80099" w:rsidRPr="007109F0" w:rsidRDefault="00E80099" w:rsidP="00E80099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Stawka podatku VAT w %</w:t>
            </w:r>
          </w:p>
        </w:tc>
        <w:tc>
          <w:tcPr>
            <w:tcW w:w="1554" w:type="dxa"/>
          </w:tcPr>
          <w:p w14:paraId="66AAC1B4" w14:textId="77777777" w:rsidR="00E80099" w:rsidRPr="007109F0" w:rsidRDefault="00E80099" w:rsidP="00E80099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Wartość oferowana brutto w PLN</w:t>
            </w:r>
          </w:p>
          <w:p w14:paraId="3FD601B0" w14:textId="77777777" w:rsidR="00E80099" w:rsidRPr="007109F0" w:rsidRDefault="00E80099" w:rsidP="00E80099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9D5B51" w:rsidRPr="001F4139" w14:paraId="250DC442" w14:textId="77777777" w:rsidTr="00E51655">
        <w:tc>
          <w:tcPr>
            <w:tcW w:w="550" w:type="dxa"/>
          </w:tcPr>
          <w:p w14:paraId="28451AB9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549" w:type="dxa"/>
          </w:tcPr>
          <w:p w14:paraId="7E1F03FE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93" w:type="dxa"/>
          </w:tcPr>
          <w:p w14:paraId="06E930D8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1" w:type="dxa"/>
          </w:tcPr>
          <w:p w14:paraId="3B0394D4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4" w:type="dxa"/>
          </w:tcPr>
          <w:p w14:paraId="13715200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1" w:type="dxa"/>
          </w:tcPr>
          <w:p w14:paraId="7D637A53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4" w:type="dxa"/>
          </w:tcPr>
          <w:p w14:paraId="6C58C86C" w14:textId="77777777" w:rsidR="009D5B51" w:rsidRPr="007109F0" w:rsidRDefault="009D5B51" w:rsidP="009D5B51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</w:tr>
      <w:tr w:rsidR="00375206" w:rsidRPr="001F4139" w14:paraId="2F2D3030" w14:textId="77777777" w:rsidTr="00E51655">
        <w:tc>
          <w:tcPr>
            <w:tcW w:w="550" w:type="dxa"/>
          </w:tcPr>
          <w:p w14:paraId="1C2ED68B" w14:textId="77777777" w:rsidR="00375206" w:rsidRPr="007109F0" w:rsidRDefault="00375206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6549" w:type="dxa"/>
          </w:tcPr>
          <w:p w14:paraId="4BE95FAC" w14:textId="77777777" w:rsidR="00375206" w:rsidRPr="007109F0" w:rsidRDefault="00375206" w:rsidP="005D2855">
            <w:pPr>
              <w:rPr>
                <w:rFonts w:ascii="Neo Sans Pro" w:hAnsi="Neo Sans Pro"/>
                <w:b/>
                <w:bCs/>
              </w:rPr>
            </w:pPr>
            <w:r w:rsidRPr="007109F0">
              <w:rPr>
                <w:rFonts w:ascii="Neo Sans Pro" w:hAnsi="Neo Sans Pro"/>
                <w:b/>
                <w:bCs/>
              </w:rPr>
              <w:t>Czepki operacyjne chirurgiczne</w:t>
            </w:r>
          </w:p>
          <w:p w14:paraId="530826C5" w14:textId="77777777" w:rsidR="00375206" w:rsidRPr="007109F0" w:rsidRDefault="00375206">
            <w:pPr>
              <w:pStyle w:val="Standard"/>
              <w:widowControl/>
              <w:numPr>
                <w:ilvl w:val="0"/>
                <w:numId w:val="25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czepek wykonany z cienkiej polipropylenowej włókniny</w:t>
            </w:r>
          </w:p>
          <w:p w14:paraId="7AC432DF" w14:textId="77777777" w:rsidR="00375206" w:rsidRPr="007109F0" w:rsidRDefault="00375206">
            <w:pPr>
              <w:pStyle w:val="Standard"/>
              <w:widowControl/>
              <w:numPr>
                <w:ilvl w:val="0"/>
                <w:numId w:val="25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z </w:t>
            </w:r>
            <w:proofErr w:type="spellStart"/>
            <w:r w:rsidRPr="007109F0">
              <w:rPr>
                <w:rFonts w:ascii="Neo Sans Pro" w:hAnsi="Neo Sans Pro"/>
                <w:sz w:val="22"/>
                <w:szCs w:val="22"/>
              </w:rPr>
              <w:t>napotnikiem</w:t>
            </w:r>
            <w:proofErr w:type="spellEnd"/>
          </w:p>
          <w:p w14:paraId="53E09703" w14:textId="77777777" w:rsidR="00375206" w:rsidRPr="007109F0" w:rsidRDefault="00375206">
            <w:pPr>
              <w:pStyle w:val="Standard"/>
              <w:widowControl/>
              <w:numPr>
                <w:ilvl w:val="0"/>
                <w:numId w:val="25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jednorazowy, przewiewny - kolor niebieski lub zielony lub fioletowy</w:t>
            </w:r>
          </w:p>
          <w:p w14:paraId="6A0E2D9F" w14:textId="77777777" w:rsidR="00375206" w:rsidRPr="007109F0" w:rsidRDefault="00375206">
            <w:pPr>
              <w:pStyle w:val="Standard"/>
              <w:widowControl/>
              <w:numPr>
                <w:ilvl w:val="0"/>
                <w:numId w:val="25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produkt niejałowy,</w:t>
            </w:r>
          </w:p>
          <w:p w14:paraId="3CF91D4E" w14:textId="77777777" w:rsidR="00375206" w:rsidRPr="007109F0" w:rsidRDefault="00375206">
            <w:pPr>
              <w:pStyle w:val="Standard"/>
              <w:widowControl/>
              <w:numPr>
                <w:ilvl w:val="0"/>
                <w:numId w:val="25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mogą posiadać troki lub delikatną gumkę podtrzymującą czepek</w:t>
            </w:r>
          </w:p>
        </w:tc>
        <w:tc>
          <w:tcPr>
            <w:tcW w:w="1493" w:type="dxa"/>
          </w:tcPr>
          <w:p w14:paraId="3BE60C6F" w14:textId="77777777" w:rsidR="00375206" w:rsidRPr="007109F0" w:rsidRDefault="00375206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0377C2AA" w14:textId="77777777" w:rsidR="00375206" w:rsidRPr="007109F0" w:rsidRDefault="00375206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24739A0C" w14:textId="77777777" w:rsidR="00375206" w:rsidRPr="007109F0" w:rsidRDefault="00375206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01E9913C" w14:textId="77777777" w:rsidR="00375206" w:rsidRPr="007109F0" w:rsidRDefault="00375206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60</w:t>
            </w:r>
            <w:r>
              <w:rPr>
                <w:rFonts w:ascii="Neo Sans Pro" w:hAnsi="Neo Sans Pro"/>
                <w:b/>
              </w:rPr>
              <w:t> </w:t>
            </w:r>
            <w:r w:rsidRPr="007109F0">
              <w:rPr>
                <w:rFonts w:ascii="Neo Sans Pro" w:hAnsi="Neo Sans Pro"/>
                <w:b/>
              </w:rPr>
              <w:t>000</w:t>
            </w:r>
            <w:r>
              <w:rPr>
                <w:rFonts w:ascii="Neo Sans Pro" w:hAnsi="Neo Sans Pro"/>
                <w:b/>
              </w:rPr>
              <w:t xml:space="preserve"> szt.</w:t>
            </w:r>
          </w:p>
        </w:tc>
        <w:tc>
          <w:tcPr>
            <w:tcW w:w="1454" w:type="dxa"/>
          </w:tcPr>
          <w:p w14:paraId="78755A39" w14:textId="77777777" w:rsidR="00375206" w:rsidRPr="007109F0" w:rsidRDefault="00375206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49133C16" w14:textId="77777777" w:rsidR="00375206" w:rsidRPr="007109F0" w:rsidRDefault="00375206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554" w:type="dxa"/>
          </w:tcPr>
          <w:p w14:paraId="01F500D2" w14:textId="77777777" w:rsidR="00375206" w:rsidRPr="007109F0" w:rsidRDefault="00375206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739E683F" w14:textId="77777777" w:rsidR="000D5D3E" w:rsidRPr="00852DE0" w:rsidRDefault="000D5D3E">
      <w:pPr>
        <w:pStyle w:val="Akapitzlist"/>
        <w:numPr>
          <w:ilvl w:val="0"/>
          <w:numId w:val="75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1F121C52" w14:textId="77777777" w:rsidR="000D5D3E" w:rsidRPr="00852DE0" w:rsidRDefault="000D5D3E">
      <w:pPr>
        <w:pStyle w:val="Akapitzlist"/>
        <w:numPr>
          <w:ilvl w:val="0"/>
          <w:numId w:val="75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14D52AC4" w14:textId="77777777" w:rsidR="000D5D3E" w:rsidRPr="00852DE0" w:rsidRDefault="000D5D3E">
      <w:pPr>
        <w:pStyle w:val="Akapitzlist"/>
        <w:numPr>
          <w:ilvl w:val="0"/>
          <w:numId w:val="75"/>
        </w:numPr>
        <w:spacing w:after="0" w:line="240" w:lineRule="auto"/>
        <w:jc w:val="both"/>
        <w:rPr>
          <w:rFonts w:ascii="Neo Sans Pro" w:hAnsi="Neo Sans Pro" w:cs="Neo Sans Pro"/>
          <w:color w:val="000000"/>
          <w:sz w:val="20"/>
          <w:szCs w:val="20"/>
        </w:rPr>
      </w:pPr>
      <w:r w:rsidRPr="00852DE0">
        <w:rPr>
          <w:rFonts w:ascii="Neo Sans Pro" w:hAnsi="Neo Sans Pro" w:cs="Neo Sans Pro"/>
          <w:color w:val="000000"/>
          <w:sz w:val="20"/>
          <w:szCs w:val="20"/>
        </w:rPr>
        <w:t>Zamawiający wymaga, aby oferowany asortyment był wyrobem medycznym.</w:t>
      </w:r>
    </w:p>
    <w:p w14:paraId="50D664CA" w14:textId="77777777" w:rsidR="000D5D3E" w:rsidRDefault="000D5D3E">
      <w:pPr>
        <w:numPr>
          <w:ilvl w:val="0"/>
          <w:numId w:val="75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4BE56D14" w14:textId="77777777" w:rsidR="000D5D3E" w:rsidRPr="003F6446" w:rsidRDefault="000D5D3E" w:rsidP="000D5D3E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3B966DFC" w14:textId="77777777" w:rsidR="000D5D3E" w:rsidRPr="003F6446" w:rsidRDefault="000D5D3E" w:rsidP="000D5D3E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lastRenderedPageBreak/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15062E99" w14:textId="77777777" w:rsidR="000D5D3E" w:rsidRPr="003F6446" w:rsidRDefault="000D5D3E" w:rsidP="000D5D3E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29365317" w14:textId="77777777" w:rsidR="000D5D3E" w:rsidRDefault="000D5D3E" w:rsidP="000D5D3E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241E52FA" w14:textId="77777777" w:rsidR="00E80099" w:rsidRDefault="00E80099" w:rsidP="00E80099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 xml:space="preserve">……………………...……. (miejscowość), dnia …………………. </w:t>
      </w:r>
    </w:p>
    <w:p w14:paraId="3A620E72" w14:textId="77777777" w:rsidR="00E80099" w:rsidRDefault="00E80099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5ED10C25" w14:textId="4887601F" w:rsidR="0097491C" w:rsidRDefault="0097491C" w:rsidP="0097491C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</w:t>
      </w:r>
      <w:r w:rsidR="00D5547F">
        <w:rPr>
          <w:rFonts w:ascii="Neo Sans Pro" w:hAnsi="Neo Sans Pro"/>
          <w:b/>
          <w:bCs/>
          <w:color w:val="000000"/>
          <w:sz w:val="20"/>
          <w:szCs w:val="20"/>
        </w:rPr>
        <w:t>30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14CBD464" w14:textId="77777777" w:rsidR="0097491C" w:rsidRPr="00B42D9D" w:rsidRDefault="0097491C" w:rsidP="0097491C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6A9FB7D9" w14:textId="77777777" w:rsidR="0097491C" w:rsidRDefault="0097491C" w:rsidP="0097491C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97491C" w:rsidRPr="001A7732" w14:paraId="648425B6" w14:textId="77777777" w:rsidTr="000308AB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CF087" w14:textId="77777777" w:rsidR="0097491C" w:rsidRPr="001A7732" w:rsidRDefault="0097491C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97491C" w:rsidRPr="001A7732" w14:paraId="24D6CFAA" w14:textId="77777777" w:rsidTr="000308AB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9993" w14:textId="77777777" w:rsidR="0097491C" w:rsidRPr="001A7732" w:rsidRDefault="0097491C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04BB69CF" w14:textId="77777777" w:rsidR="0097491C" w:rsidRPr="001A7732" w:rsidRDefault="0097491C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5FE97FB4" w14:textId="77777777" w:rsidR="0097491C" w:rsidRDefault="0097491C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1BD4F928" w14:textId="77777777" w:rsidR="00891B41" w:rsidRPr="001F4139" w:rsidRDefault="00891B41" w:rsidP="00891B41">
      <w:pPr>
        <w:rPr>
          <w:rFonts w:ascii="Neo Sans Pro" w:hAnsi="Neo Sans Pro"/>
          <w:b/>
          <w:bCs/>
          <w:sz w:val="20"/>
          <w:szCs w:val="20"/>
        </w:rPr>
      </w:pPr>
      <w:r w:rsidRPr="001F4139">
        <w:rPr>
          <w:rFonts w:ascii="Neo Sans Pro" w:hAnsi="Neo Sans Pro"/>
          <w:b/>
          <w:bCs/>
          <w:sz w:val="20"/>
          <w:szCs w:val="20"/>
        </w:rPr>
        <w:t>Część nr 25 - PRZEŚCIERADŁA NIESTERYLNE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6418"/>
        <w:gridCol w:w="1493"/>
        <w:gridCol w:w="1271"/>
        <w:gridCol w:w="1454"/>
        <w:gridCol w:w="1262"/>
        <w:gridCol w:w="1546"/>
      </w:tblGrid>
      <w:tr w:rsidR="00E51655" w:rsidRPr="001F4139" w14:paraId="2220BCF8" w14:textId="77777777" w:rsidTr="00E51655">
        <w:tc>
          <w:tcPr>
            <w:tcW w:w="550" w:type="dxa"/>
          </w:tcPr>
          <w:p w14:paraId="54672210" w14:textId="77777777" w:rsidR="00E51655" w:rsidRPr="007109F0" w:rsidRDefault="00E51655" w:rsidP="00E51655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6549" w:type="dxa"/>
          </w:tcPr>
          <w:p w14:paraId="139291F0" w14:textId="77777777" w:rsidR="00E51655" w:rsidRPr="007109F0" w:rsidRDefault="00E51655" w:rsidP="00E51655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493" w:type="dxa"/>
          </w:tcPr>
          <w:p w14:paraId="78F55AA8" w14:textId="77777777" w:rsidR="00E51655" w:rsidRPr="007109F0" w:rsidRDefault="00E51655" w:rsidP="00E51655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Parametry oferowane (należy podać parametry techniczne oferowanego towaru)</w:t>
            </w:r>
          </w:p>
        </w:tc>
        <w:tc>
          <w:tcPr>
            <w:tcW w:w="1271" w:type="dxa"/>
          </w:tcPr>
          <w:p w14:paraId="77A3E141" w14:textId="77777777" w:rsidR="00E51655" w:rsidRPr="007109F0" w:rsidRDefault="00E51655" w:rsidP="00E51655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ILOŚĆ NA OKRES 24 MIESIĘCY</w:t>
            </w:r>
          </w:p>
        </w:tc>
        <w:tc>
          <w:tcPr>
            <w:tcW w:w="1454" w:type="dxa"/>
          </w:tcPr>
          <w:p w14:paraId="65056F20" w14:textId="77777777" w:rsidR="00E51655" w:rsidRPr="007109F0" w:rsidRDefault="00E51655" w:rsidP="00E51655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Cena jednostkowa netto za 1 sztukę w PLN</w:t>
            </w:r>
          </w:p>
        </w:tc>
        <w:tc>
          <w:tcPr>
            <w:tcW w:w="1270" w:type="dxa"/>
          </w:tcPr>
          <w:p w14:paraId="1C8509DA" w14:textId="77777777" w:rsidR="00E51655" w:rsidRPr="007109F0" w:rsidRDefault="00E51655" w:rsidP="00E51655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Stawka podatku VAT w %</w:t>
            </w:r>
          </w:p>
        </w:tc>
        <w:tc>
          <w:tcPr>
            <w:tcW w:w="1555" w:type="dxa"/>
          </w:tcPr>
          <w:p w14:paraId="36D7A0E6" w14:textId="77777777" w:rsidR="00E51655" w:rsidRPr="007109F0" w:rsidRDefault="00E51655" w:rsidP="00E51655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Wartość oferowana brutto w PLN</w:t>
            </w:r>
          </w:p>
          <w:p w14:paraId="094473F2" w14:textId="77777777" w:rsidR="00E51655" w:rsidRPr="007109F0" w:rsidRDefault="00E51655" w:rsidP="00E51655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9D5B51" w:rsidRPr="001F4139" w14:paraId="032B92E7" w14:textId="77777777" w:rsidTr="00E51655">
        <w:tc>
          <w:tcPr>
            <w:tcW w:w="550" w:type="dxa"/>
          </w:tcPr>
          <w:p w14:paraId="5CFE3675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549" w:type="dxa"/>
          </w:tcPr>
          <w:p w14:paraId="1F7C0178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93" w:type="dxa"/>
          </w:tcPr>
          <w:p w14:paraId="73511FB3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1" w:type="dxa"/>
          </w:tcPr>
          <w:p w14:paraId="0A39FE55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4" w:type="dxa"/>
          </w:tcPr>
          <w:p w14:paraId="6DDEB05C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0" w:type="dxa"/>
          </w:tcPr>
          <w:p w14:paraId="13209D14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5" w:type="dxa"/>
          </w:tcPr>
          <w:p w14:paraId="6536D238" w14:textId="77777777" w:rsidR="009D5B51" w:rsidRPr="007109F0" w:rsidRDefault="009D5B51" w:rsidP="009D5B51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</w:tr>
      <w:tr w:rsidR="0097491C" w:rsidRPr="001F4139" w14:paraId="3584701A" w14:textId="77777777" w:rsidTr="00E51655">
        <w:tc>
          <w:tcPr>
            <w:tcW w:w="550" w:type="dxa"/>
          </w:tcPr>
          <w:p w14:paraId="39AF5241" w14:textId="77777777" w:rsidR="0097491C" w:rsidRPr="007109F0" w:rsidRDefault="0097491C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6549" w:type="dxa"/>
          </w:tcPr>
          <w:p w14:paraId="15F35325" w14:textId="77777777" w:rsidR="0097491C" w:rsidRPr="007109F0" w:rsidRDefault="0097491C" w:rsidP="007109F0">
            <w:pPr>
              <w:pStyle w:val="Standard"/>
              <w:widowControl/>
              <w:jc w:val="both"/>
              <w:rPr>
                <w:rFonts w:ascii="Neo Sans Pro" w:hAnsi="Neo Sans Pro"/>
                <w:b/>
                <w:bCs/>
                <w:sz w:val="22"/>
                <w:szCs w:val="22"/>
              </w:rPr>
            </w:pPr>
            <w:r w:rsidRPr="007109F0">
              <w:rPr>
                <w:rFonts w:ascii="Neo Sans Pro" w:hAnsi="Neo Sans Pro"/>
                <w:b/>
                <w:bCs/>
                <w:sz w:val="22"/>
                <w:szCs w:val="22"/>
              </w:rPr>
              <w:t>Prześcieradła niesterylne</w:t>
            </w:r>
          </w:p>
          <w:p w14:paraId="32C98085" w14:textId="77777777" w:rsidR="0097491C" w:rsidRPr="007109F0" w:rsidRDefault="0097491C" w:rsidP="007109F0">
            <w:pPr>
              <w:pStyle w:val="Standard"/>
              <w:widowControl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Skład zestawu:                                                                                                                        </w:t>
            </w:r>
          </w:p>
          <w:p w14:paraId="77542C21" w14:textId="77777777" w:rsidR="0097491C" w:rsidRPr="007109F0" w:rsidRDefault="0097491C">
            <w:pPr>
              <w:pStyle w:val="Standard"/>
              <w:widowControl/>
              <w:numPr>
                <w:ilvl w:val="0"/>
                <w:numId w:val="26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prześcieradło włókninowe niejałowe, lekkie, prześcieradło jednorazowe, prześcieradło nieprzemakalne - rozmiar 210 x 160 (+/-30 cm)</w:t>
            </w:r>
          </w:p>
        </w:tc>
        <w:tc>
          <w:tcPr>
            <w:tcW w:w="1493" w:type="dxa"/>
          </w:tcPr>
          <w:p w14:paraId="732DE891" w14:textId="77777777" w:rsidR="0097491C" w:rsidRPr="007109F0" w:rsidRDefault="0097491C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4340092C" w14:textId="77777777" w:rsidR="0097491C" w:rsidRPr="007109F0" w:rsidRDefault="0097491C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0AACB8A0" w14:textId="77777777" w:rsidR="0097491C" w:rsidRPr="007109F0" w:rsidRDefault="0097491C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1F338B39" w14:textId="77777777" w:rsidR="0097491C" w:rsidRPr="007109F0" w:rsidRDefault="0097491C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25</w:t>
            </w:r>
            <w:r>
              <w:rPr>
                <w:rFonts w:ascii="Neo Sans Pro" w:hAnsi="Neo Sans Pro"/>
                <w:b/>
              </w:rPr>
              <w:t> </w:t>
            </w:r>
            <w:r w:rsidRPr="007109F0">
              <w:rPr>
                <w:rFonts w:ascii="Neo Sans Pro" w:hAnsi="Neo Sans Pro"/>
                <w:b/>
              </w:rPr>
              <w:t>000</w:t>
            </w:r>
            <w:r>
              <w:rPr>
                <w:rFonts w:ascii="Neo Sans Pro" w:hAnsi="Neo Sans Pro"/>
                <w:b/>
              </w:rPr>
              <w:t xml:space="preserve"> szt.</w:t>
            </w:r>
          </w:p>
        </w:tc>
        <w:tc>
          <w:tcPr>
            <w:tcW w:w="1454" w:type="dxa"/>
          </w:tcPr>
          <w:p w14:paraId="1770CCEC" w14:textId="77777777" w:rsidR="0097491C" w:rsidRPr="007109F0" w:rsidRDefault="0097491C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0" w:type="dxa"/>
          </w:tcPr>
          <w:p w14:paraId="5D722A96" w14:textId="77777777" w:rsidR="0097491C" w:rsidRPr="007109F0" w:rsidRDefault="0097491C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555" w:type="dxa"/>
          </w:tcPr>
          <w:p w14:paraId="7FD8A6D0" w14:textId="77777777" w:rsidR="0097491C" w:rsidRPr="007109F0" w:rsidRDefault="0097491C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34CD56B5" w14:textId="77777777" w:rsidR="000D5D3E" w:rsidRPr="00852DE0" w:rsidRDefault="000D5D3E">
      <w:pPr>
        <w:pStyle w:val="Akapitzlist"/>
        <w:numPr>
          <w:ilvl w:val="0"/>
          <w:numId w:val="76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44843F9C" w14:textId="77777777" w:rsidR="000D5D3E" w:rsidRPr="00852DE0" w:rsidRDefault="000D5D3E">
      <w:pPr>
        <w:pStyle w:val="Akapitzlist"/>
        <w:numPr>
          <w:ilvl w:val="0"/>
          <w:numId w:val="76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4885AD85" w14:textId="77777777" w:rsidR="000D5D3E" w:rsidRDefault="000D5D3E">
      <w:pPr>
        <w:numPr>
          <w:ilvl w:val="0"/>
          <w:numId w:val="76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4B5E9744" w14:textId="77777777" w:rsidR="000D5D3E" w:rsidRPr="003F6446" w:rsidRDefault="000D5D3E" w:rsidP="000D5D3E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06DDDE47" w14:textId="77777777" w:rsidR="000D5D3E" w:rsidRPr="003F6446" w:rsidRDefault="000D5D3E" w:rsidP="000D5D3E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08A503B7" w14:textId="77777777" w:rsidR="000D5D3E" w:rsidRPr="003F6446" w:rsidRDefault="000D5D3E" w:rsidP="000D5D3E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3D8C469E" w14:textId="77777777" w:rsidR="000D5D3E" w:rsidRDefault="000D5D3E" w:rsidP="000D5D3E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lastRenderedPageBreak/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497DEBA5" w14:textId="77777777" w:rsidR="00E51655" w:rsidRDefault="00E51655" w:rsidP="00E51655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 xml:space="preserve">……………………...……. (miejscowość), dnia …………………. </w:t>
      </w:r>
    </w:p>
    <w:p w14:paraId="7EC60762" w14:textId="77777777" w:rsidR="00AB1743" w:rsidRDefault="00AB1743" w:rsidP="009B28D7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</w:p>
    <w:p w14:paraId="0E1630C4" w14:textId="0BB86DE8" w:rsidR="009B28D7" w:rsidRDefault="009B28D7" w:rsidP="009B28D7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3</w:t>
      </w:r>
      <w:r w:rsidR="00D5547F">
        <w:rPr>
          <w:rFonts w:ascii="Neo Sans Pro" w:hAnsi="Neo Sans Pro"/>
          <w:b/>
          <w:bCs/>
          <w:color w:val="000000"/>
          <w:sz w:val="20"/>
          <w:szCs w:val="20"/>
        </w:rPr>
        <w:t>1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045993EB" w14:textId="77777777" w:rsidR="009B28D7" w:rsidRPr="00B42D9D" w:rsidRDefault="009B28D7" w:rsidP="009B28D7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7B8C4122" w14:textId="77777777" w:rsidR="009B28D7" w:rsidRDefault="009B28D7" w:rsidP="009B28D7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9B28D7" w:rsidRPr="001A7732" w14:paraId="2DFEC7B6" w14:textId="77777777" w:rsidTr="000308AB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C058" w14:textId="77777777" w:rsidR="009B28D7" w:rsidRPr="001A7732" w:rsidRDefault="009B28D7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9B28D7" w:rsidRPr="001A7732" w14:paraId="77151EF6" w14:textId="77777777" w:rsidTr="000308AB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5F7F" w14:textId="77777777" w:rsidR="009B28D7" w:rsidRPr="001A7732" w:rsidRDefault="009B28D7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1A9C3E77" w14:textId="77777777" w:rsidR="009B28D7" w:rsidRPr="001A7732" w:rsidRDefault="009B28D7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0051CB5E" w14:textId="77777777" w:rsidR="00E51655" w:rsidRDefault="00E51655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5CF37C56" w14:textId="77777777" w:rsidR="00891B41" w:rsidRPr="001F4139" w:rsidRDefault="00891B41" w:rsidP="00891B41">
      <w:pPr>
        <w:rPr>
          <w:rFonts w:ascii="Neo Sans Pro" w:hAnsi="Neo Sans Pro"/>
          <w:b/>
          <w:bCs/>
          <w:sz w:val="20"/>
          <w:szCs w:val="20"/>
        </w:rPr>
      </w:pPr>
      <w:r w:rsidRPr="001F4139">
        <w:rPr>
          <w:rFonts w:ascii="Neo Sans Pro" w:hAnsi="Neo Sans Pro"/>
          <w:b/>
          <w:bCs/>
          <w:sz w:val="20"/>
          <w:szCs w:val="20"/>
        </w:rPr>
        <w:t>Część nr 26 - FARTUCH FOLIOWY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6419"/>
        <w:gridCol w:w="1493"/>
        <w:gridCol w:w="1271"/>
        <w:gridCol w:w="1454"/>
        <w:gridCol w:w="1262"/>
        <w:gridCol w:w="1545"/>
      </w:tblGrid>
      <w:tr w:rsidR="009B28D7" w:rsidRPr="001F4139" w14:paraId="7A9A956F" w14:textId="77777777" w:rsidTr="009B28D7">
        <w:tc>
          <w:tcPr>
            <w:tcW w:w="550" w:type="dxa"/>
          </w:tcPr>
          <w:p w14:paraId="03F5C903" w14:textId="77777777" w:rsidR="009B28D7" w:rsidRPr="007109F0" w:rsidRDefault="009B28D7" w:rsidP="009B28D7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6550" w:type="dxa"/>
          </w:tcPr>
          <w:p w14:paraId="072D2AD2" w14:textId="77777777" w:rsidR="009B28D7" w:rsidRPr="007109F0" w:rsidRDefault="009B28D7" w:rsidP="009B28D7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493" w:type="dxa"/>
          </w:tcPr>
          <w:p w14:paraId="6AD06CA3" w14:textId="77777777" w:rsidR="009B28D7" w:rsidRPr="007109F0" w:rsidRDefault="009B28D7" w:rsidP="009B28D7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Parametry oferowane (należy podać parametry techniczne oferowanego towaru)</w:t>
            </w:r>
          </w:p>
        </w:tc>
        <w:tc>
          <w:tcPr>
            <w:tcW w:w="1271" w:type="dxa"/>
          </w:tcPr>
          <w:p w14:paraId="58E4ABD0" w14:textId="77777777" w:rsidR="009B28D7" w:rsidRPr="007109F0" w:rsidRDefault="009B28D7" w:rsidP="009B28D7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ILOŚĆ NA OKRES 24 MIESIĘCY</w:t>
            </w:r>
          </w:p>
        </w:tc>
        <w:tc>
          <w:tcPr>
            <w:tcW w:w="1454" w:type="dxa"/>
          </w:tcPr>
          <w:p w14:paraId="57A03B7A" w14:textId="77777777" w:rsidR="009B28D7" w:rsidRPr="007109F0" w:rsidRDefault="009B28D7" w:rsidP="009B28D7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Cena jednostkowa netto za 1 sztukę w PLN</w:t>
            </w:r>
          </w:p>
        </w:tc>
        <w:tc>
          <w:tcPr>
            <w:tcW w:w="1270" w:type="dxa"/>
          </w:tcPr>
          <w:p w14:paraId="3916AD42" w14:textId="77777777" w:rsidR="009B28D7" w:rsidRPr="007109F0" w:rsidRDefault="009B28D7" w:rsidP="009B28D7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Stawka podatku VAT w %</w:t>
            </w:r>
          </w:p>
        </w:tc>
        <w:tc>
          <w:tcPr>
            <w:tcW w:w="1554" w:type="dxa"/>
          </w:tcPr>
          <w:p w14:paraId="36019312" w14:textId="77777777" w:rsidR="009B28D7" w:rsidRPr="007109F0" w:rsidRDefault="009B28D7" w:rsidP="009B28D7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Wartość oferowana brutto w PLN</w:t>
            </w:r>
          </w:p>
          <w:p w14:paraId="7573E810" w14:textId="77777777" w:rsidR="009B28D7" w:rsidRPr="007109F0" w:rsidRDefault="009B28D7" w:rsidP="009B28D7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9D5B51" w:rsidRPr="001F4139" w14:paraId="16A79455" w14:textId="77777777" w:rsidTr="009B28D7">
        <w:tc>
          <w:tcPr>
            <w:tcW w:w="550" w:type="dxa"/>
          </w:tcPr>
          <w:p w14:paraId="1763CB9F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550" w:type="dxa"/>
          </w:tcPr>
          <w:p w14:paraId="6A8755D2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93" w:type="dxa"/>
          </w:tcPr>
          <w:p w14:paraId="64F448EE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1" w:type="dxa"/>
          </w:tcPr>
          <w:p w14:paraId="0A9EC508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4" w:type="dxa"/>
          </w:tcPr>
          <w:p w14:paraId="07F96CF9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0" w:type="dxa"/>
          </w:tcPr>
          <w:p w14:paraId="06D62E41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4" w:type="dxa"/>
          </w:tcPr>
          <w:p w14:paraId="61B92404" w14:textId="77777777" w:rsidR="009D5B51" w:rsidRPr="007109F0" w:rsidRDefault="009D5B51" w:rsidP="009D5B51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</w:tr>
      <w:tr w:rsidR="009B28D7" w:rsidRPr="001F4139" w14:paraId="4A1AC78D" w14:textId="77777777" w:rsidTr="009B28D7">
        <w:tc>
          <w:tcPr>
            <w:tcW w:w="550" w:type="dxa"/>
          </w:tcPr>
          <w:p w14:paraId="35F2436B" w14:textId="77777777" w:rsidR="009B28D7" w:rsidRPr="007109F0" w:rsidRDefault="009B28D7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6550" w:type="dxa"/>
          </w:tcPr>
          <w:p w14:paraId="2A111EBD" w14:textId="77777777" w:rsidR="009B28D7" w:rsidRPr="007109F0" w:rsidRDefault="009B28D7" w:rsidP="007109F0">
            <w:pPr>
              <w:pStyle w:val="NormalnyWeb"/>
              <w:spacing w:before="0" w:beforeAutospacing="0" w:after="0" w:afterAutospacing="0"/>
              <w:rPr>
                <w:rFonts w:ascii="Neo Sans Pro" w:hAnsi="Neo Sans Pro"/>
                <w:b/>
                <w:bCs/>
                <w:sz w:val="22"/>
                <w:szCs w:val="22"/>
              </w:rPr>
            </w:pPr>
            <w:r w:rsidRPr="007109F0">
              <w:rPr>
                <w:rFonts w:ascii="Neo Sans Pro" w:hAnsi="Neo Sans Pro"/>
                <w:b/>
                <w:bCs/>
                <w:sz w:val="22"/>
                <w:szCs w:val="22"/>
              </w:rPr>
              <w:t>Fartuch foliowy</w:t>
            </w:r>
          </w:p>
          <w:p w14:paraId="6DD4FB58" w14:textId="77777777" w:rsidR="009B28D7" w:rsidRPr="007109F0" w:rsidRDefault="009B28D7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Foliowy, jednorazowy, zakładany na szyję, rozmiar min. 71cm x 116 cm</w:t>
            </w:r>
            <w:r w:rsidRPr="007109F0">
              <w:rPr>
                <w:rFonts w:ascii="Neo Sans Pro" w:hAnsi="Neo Sans Pro"/>
                <w:b/>
                <w:bCs/>
                <w:sz w:val="22"/>
                <w:szCs w:val="22"/>
              </w:rPr>
              <w:t xml:space="preserve">                                                                     </w:t>
            </w:r>
          </w:p>
        </w:tc>
        <w:tc>
          <w:tcPr>
            <w:tcW w:w="1493" w:type="dxa"/>
          </w:tcPr>
          <w:p w14:paraId="1EBB5223" w14:textId="77777777" w:rsidR="009B28D7" w:rsidRPr="007109F0" w:rsidRDefault="009B28D7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134AC33D" w14:textId="77777777" w:rsidR="009B28D7" w:rsidRPr="007109F0" w:rsidRDefault="009B28D7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3630A951" w14:textId="77777777" w:rsidR="009B28D7" w:rsidRPr="007109F0" w:rsidRDefault="009B28D7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03DC5E13" w14:textId="77777777" w:rsidR="009B28D7" w:rsidRPr="007109F0" w:rsidRDefault="009B28D7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40</w:t>
            </w:r>
            <w:r>
              <w:rPr>
                <w:rFonts w:ascii="Neo Sans Pro" w:hAnsi="Neo Sans Pro"/>
                <w:b/>
              </w:rPr>
              <w:t> </w:t>
            </w:r>
            <w:r w:rsidRPr="007109F0">
              <w:rPr>
                <w:rFonts w:ascii="Neo Sans Pro" w:hAnsi="Neo Sans Pro"/>
                <w:b/>
              </w:rPr>
              <w:t>000</w:t>
            </w:r>
            <w:r>
              <w:rPr>
                <w:rFonts w:ascii="Neo Sans Pro" w:hAnsi="Neo Sans Pro"/>
                <w:b/>
              </w:rPr>
              <w:t xml:space="preserve"> szt.</w:t>
            </w:r>
          </w:p>
        </w:tc>
        <w:tc>
          <w:tcPr>
            <w:tcW w:w="1454" w:type="dxa"/>
          </w:tcPr>
          <w:p w14:paraId="3811A39E" w14:textId="77777777" w:rsidR="009B28D7" w:rsidRPr="007109F0" w:rsidRDefault="009B28D7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0" w:type="dxa"/>
          </w:tcPr>
          <w:p w14:paraId="17BEBE64" w14:textId="77777777" w:rsidR="009B28D7" w:rsidRPr="007109F0" w:rsidRDefault="009B28D7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554" w:type="dxa"/>
          </w:tcPr>
          <w:p w14:paraId="0B9ABB94" w14:textId="77777777" w:rsidR="009B28D7" w:rsidRPr="007109F0" w:rsidRDefault="009B28D7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00663B34" w14:textId="77777777" w:rsidR="001B1DE5" w:rsidRPr="00852DE0" w:rsidRDefault="001B1DE5">
      <w:pPr>
        <w:pStyle w:val="Akapitzlist"/>
        <w:numPr>
          <w:ilvl w:val="0"/>
          <w:numId w:val="77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6CF9D83C" w14:textId="77777777" w:rsidR="001B1DE5" w:rsidRPr="00852DE0" w:rsidRDefault="001B1DE5">
      <w:pPr>
        <w:pStyle w:val="Akapitzlist"/>
        <w:numPr>
          <w:ilvl w:val="0"/>
          <w:numId w:val="77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5FDFBAE5" w14:textId="77777777" w:rsidR="001B1DE5" w:rsidRDefault="001B1DE5">
      <w:pPr>
        <w:numPr>
          <w:ilvl w:val="0"/>
          <w:numId w:val="77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2511DC6D" w14:textId="77777777" w:rsidR="001B1DE5" w:rsidRPr="003F6446" w:rsidRDefault="001B1DE5" w:rsidP="001B1DE5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39421764" w14:textId="77777777" w:rsidR="001B1DE5" w:rsidRPr="003F6446" w:rsidRDefault="001B1DE5" w:rsidP="001B1DE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37883058" w14:textId="77777777" w:rsidR="001B1DE5" w:rsidRPr="003F6446" w:rsidRDefault="001B1DE5" w:rsidP="001B1DE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7EB371B6" w14:textId="77777777" w:rsidR="001B1DE5" w:rsidRDefault="001B1DE5" w:rsidP="001B1DE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451E59D7" w14:textId="77777777" w:rsidR="00AB1743" w:rsidRDefault="00AB1743" w:rsidP="00AB1743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 xml:space="preserve">……………………...……. (miejscowość), dnia …………………. </w:t>
      </w:r>
    </w:p>
    <w:p w14:paraId="3869575C" w14:textId="77777777" w:rsidR="00891B41" w:rsidRDefault="00891B41" w:rsidP="00891B41">
      <w:pPr>
        <w:pStyle w:val="Akapitzlist"/>
        <w:spacing w:after="0" w:line="240" w:lineRule="auto"/>
        <w:ind w:left="360"/>
        <w:jc w:val="both"/>
        <w:rPr>
          <w:rFonts w:ascii="Neo Sans Pro" w:eastAsia="Calibri" w:hAnsi="Neo Sans Pro"/>
          <w:b/>
          <w:bCs/>
          <w:color w:val="000000"/>
          <w:sz w:val="20"/>
          <w:szCs w:val="20"/>
        </w:rPr>
      </w:pPr>
    </w:p>
    <w:p w14:paraId="3C493E7C" w14:textId="77777777" w:rsidR="009B28D7" w:rsidRDefault="009B28D7" w:rsidP="00891B41">
      <w:pPr>
        <w:pStyle w:val="Akapitzlist"/>
        <w:spacing w:after="0" w:line="240" w:lineRule="auto"/>
        <w:ind w:left="360"/>
        <w:jc w:val="both"/>
        <w:rPr>
          <w:rFonts w:ascii="Neo Sans Pro" w:eastAsia="Calibri" w:hAnsi="Neo Sans Pro"/>
          <w:b/>
          <w:bCs/>
          <w:color w:val="000000"/>
          <w:sz w:val="20"/>
          <w:szCs w:val="20"/>
        </w:rPr>
      </w:pPr>
    </w:p>
    <w:p w14:paraId="60EF019F" w14:textId="38C87816" w:rsidR="00AB1743" w:rsidRDefault="00AB1743" w:rsidP="00AB1743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lastRenderedPageBreak/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3</w:t>
      </w:r>
      <w:r w:rsidR="00D5547F">
        <w:rPr>
          <w:rFonts w:ascii="Neo Sans Pro" w:hAnsi="Neo Sans Pro"/>
          <w:b/>
          <w:bCs/>
          <w:color w:val="000000"/>
          <w:sz w:val="20"/>
          <w:szCs w:val="20"/>
        </w:rPr>
        <w:t>2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4C1E2427" w14:textId="77777777" w:rsidR="00AB1743" w:rsidRPr="00B42D9D" w:rsidRDefault="00AB1743" w:rsidP="00AB1743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3B5DBB85" w14:textId="77777777" w:rsidR="00AB1743" w:rsidRDefault="00AB1743" w:rsidP="00AB1743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AB1743" w:rsidRPr="001A7732" w14:paraId="24A095C1" w14:textId="77777777" w:rsidTr="000308AB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9E82" w14:textId="77777777" w:rsidR="00AB1743" w:rsidRPr="001A7732" w:rsidRDefault="00AB1743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AB1743" w:rsidRPr="001A7732" w14:paraId="300525F5" w14:textId="77777777" w:rsidTr="000308AB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CD41" w14:textId="77777777" w:rsidR="00AB1743" w:rsidRPr="001A7732" w:rsidRDefault="00AB1743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23D7FCAC" w14:textId="77777777" w:rsidR="00AB1743" w:rsidRPr="001A7732" w:rsidRDefault="00AB1743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508DE8D1" w14:textId="77777777" w:rsidR="009B28D7" w:rsidRPr="00891B41" w:rsidRDefault="009B28D7" w:rsidP="00891B41">
      <w:pPr>
        <w:pStyle w:val="Akapitzlist"/>
        <w:spacing w:after="0" w:line="240" w:lineRule="auto"/>
        <w:ind w:left="360"/>
        <w:jc w:val="both"/>
        <w:rPr>
          <w:rFonts w:ascii="Neo Sans Pro" w:eastAsia="Calibri" w:hAnsi="Neo Sans Pro"/>
          <w:b/>
          <w:bCs/>
          <w:color w:val="000000"/>
          <w:sz w:val="20"/>
          <w:szCs w:val="20"/>
        </w:rPr>
      </w:pPr>
    </w:p>
    <w:p w14:paraId="6F297855" w14:textId="77777777" w:rsidR="00891B41" w:rsidRPr="001F4139" w:rsidRDefault="00891B41" w:rsidP="00891B41">
      <w:pPr>
        <w:rPr>
          <w:rFonts w:ascii="Neo Sans Pro" w:hAnsi="Neo Sans Pro"/>
          <w:b/>
          <w:bCs/>
          <w:sz w:val="20"/>
          <w:szCs w:val="20"/>
        </w:rPr>
      </w:pPr>
      <w:r w:rsidRPr="001F4139">
        <w:rPr>
          <w:rFonts w:ascii="Neo Sans Pro" w:hAnsi="Neo Sans Pro"/>
          <w:b/>
          <w:bCs/>
          <w:sz w:val="20"/>
          <w:szCs w:val="20"/>
        </w:rPr>
        <w:t>Część nr 27 - OSŁONA NA KAMERĘ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6418"/>
        <w:gridCol w:w="1493"/>
        <w:gridCol w:w="1271"/>
        <w:gridCol w:w="1454"/>
        <w:gridCol w:w="1263"/>
        <w:gridCol w:w="1545"/>
      </w:tblGrid>
      <w:tr w:rsidR="00CA752B" w:rsidRPr="001F4139" w14:paraId="473A0B31" w14:textId="77777777" w:rsidTr="00CA752B">
        <w:tc>
          <w:tcPr>
            <w:tcW w:w="550" w:type="dxa"/>
          </w:tcPr>
          <w:p w14:paraId="24FA4FFD" w14:textId="77777777" w:rsidR="00CA752B" w:rsidRPr="007109F0" w:rsidRDefault="00CA752B" w:rsidP="00CA752B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6549" w:type="dxa"/>
          </w:tcPr>
          <w:p w14:paraId="31DB612C" w14:textId="77777777" w:rsidR="00CA752B" w:rsidRPr="007109F0" w:rsidRDefault="00CA752B" w:rsidP="00CA752B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493" w:type="dxa"/>
          </w:tcPr>
          <w:p w14:paraId="482B9AAB" w14:textId="77777777" w:rsidR="00CA752B" w:rsidRPr="007109F0" w:rsidRDefault="00CA752B" w:rsidP="00CA752B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Parametry oferowane (należy podać parametry techniczne oferowanego towaru)</w:t>
            </w:r>
          </w:p>
        </w:tc>
        <w:tc>
          <w:tcPr>
            <w:tcW w:w="1271" w:type="dxa"/>
          </w:tcPr>
          <w:p w14:paraId="4BD9691D" w14:textId="77777777" w:rsidR="00CA752B" w:rsidRPr="007109F0" w:rsidRDefault="00CA752B" w:rsidP="00CA752B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ILOŚĆ NA OKRES 24 MIESIĘCY</w:t>
            </w:r>
          </w:p>
        </w:tc>
        <w:tc>
          <w:tcPr>
            <w:tcW w:w="1454" w:type="dxa"/>
          </w:tcPr>
          <w:p w14:paraId="6EA252F3" w14:textId="77777777" w:rsidR="00CA752B" w:rsidRPr="007109F0" w:rsidRDefault="00CA752B" w:rsidP="00CA752B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Cena jednostkowa netto za 1 sztukę w PLN</w:t>
            </w:r>
          </w:p>
        </w:tc>
        <w:tc>
          <w:tcPr>
            <w:tcW w:w="1271" w:type="dxa"/>
          </w:tcPr>
          <w:p w14:paraId="6455372D" w14:textId="77777777" w:rsidR="00CA752B" w:rsidRPr="007109F0" w:rsidRDefault="00CA752B" w:rsidP="00CA752B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Stawka podatku VAT w %</w:t>
            </w:r>
          </w:p>
        </w:tc>
        <w:tc>
          <w:tcPr>
            <w:tcW w:w="1554" w:type="dxa"/>
          </w:tcPr>
          <w:p w14:paraId="34329FC7" w14:textId="77777777" w:rsidR="00CA752B" w:rsidRPr="007109F0" w:rsidRDefault="00CA752B" w:rsidP="00CA752B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Wartość oferowana brutto w PLN</w:t>
            </w:r>
          </w:p>
          <w:p w14:paraId="15285463" w14:textId="77777777" w:rsidR="00CA752B" w:rsidRPr="007109F0" w:rsidRDefault="00CA752B" w:rsidP="00CA752B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9D5B51" w:rsidRPr="001F4139" w14:paraId="428C514B" w14:textId="77777777" w:rsidTr="00CA752B">
        <w:tc>
          <w:tcPr>
            <w:tcW w:w="550" w:type="dxa"/>
          </w:tcPr>
          <w:p w14:paraId="18CC3D9B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549" w:type="dxa"/>
          </w:tcPr>
          <w:p w14:paraId="6E641EE0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93" w:type="dxa"/>
          </w:tcPr>
          <w:p w14:paraId="120160BA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1" w:type="dxa"/>
          </w:tcPr>
          <w:p w14:paraId="59E88208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4" w:type="dxa"/>
          </w:tcPr>
          <w:p w14:paraId="47D14B2A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1" w:type="dxa"/>
          </w:tcPr>
          <w:p w14:paraId="433D776E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4" w:type="dxa"/>
          </w:tcPr>
          <w:p w14:paraId="281B8364" w14:textId="77777777" w:rsidR="009D5B51" w:rsidRPr="007109F0" w:rsidRDefault="009D5B51" w:rsidP="009D5B51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</w:tr>
      <w:tr w:rsidR="001A4C3C" w:rsidRPr="001F4139" w14:paraId="446F75EB" w14:textId="77777777" w:rsidTr="00CA752B">
        <w:tc>
          <w:tcPr>
            <w:tcW w:w="550" w:type="dxa"/>
          </w:tcPr>
          <w:p w14:paraId="1C178C68" w14:textId="77777777" w:rsidR="001A4C3C" w:rsidRPr="007109F0" w:rsidRDefault="001A4C3C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6549" w:type="dxa"/>
          </w:tcPr>
          <w:p w14:paraId="4E72234F" w14:textId="77777777" w:rsidR="001A4C3C" w:rsidRPr="007109F0" w:rsidRDefault="001A4C3C" w:rsidP="007109F0">
            <w:pPr>
              <w:pStyle w:val="Standard"/>
              <w:jc w:val="both"/>
              <w:rPr>
                <w:rFonts w:ascii="Neo Sans Pro" w:hAnsi="Neo Sans Pro"/>
                <w:b/>
                <w:bCs/>
                <w:sz w:val="22"/>
                <w:szCs w:val="22"/>
              </w:rPr>
            </w:pPr>
            <w:r w:rsidRPr="007109F0">
              <w:rPr>
                <w:rFonts w:ascii="Neo Sans Pro" w:hAnsi="Neo Sans Pro"/>
                <w:b/>
                <w:bCs/>
                <w:sz w:val="22"/>
                <w:szCs w:val="22"/>
              </w:rPr>
              <w:t>Osłona na kamerę</w:t>
            </w:r>
          </w:p>
          <w:p w14:paraId="0BC16A04" w14:textId="77777777" w:rsidR="001A4C3C" w:rsidRPr="007109F0" w:rsidRDefault="001A4C3C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Sterylna serweta osłaniająca na przewód kamery, lasera, z pierścieniem lub bez pierścienia.</w:t>
            </w:r>
          </w:p>
          <w:p w14:paraId="160CC68A" w14:textId="77777777" w:rsidR="001A4C3C" w:rsidRPr="007109F0" w:rsidRDefault="001A4C3C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Wykonana z przezroczystego polietylenu (folii PE) o wymiarach 240-250x13 – 15 cm serweta na końcu wyposażona w elastyczne zakończona otworem i taśmą mocującą wokół kamery, lasera.</w:t>
            </w:r>
          </w:p>
          <w:p w14:paraId="0329609F" w14:textId="77777777" w:rsidR="001A4C3C" w:rsidRPr="007109F0" w:rsidRDefault="001A4C3C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Pakowana w torebkę papierowo-foliową zaopatrzoną w co najmniej 3 etykiety samoprzylepne.</w:t>
            </w:r>
          </w:p>
        </w:tc>
        <w:tc>
          <w:tcPr>
            <w:tcW w:w="1493" w:type="dxa"/>
          </w:tcPr>
          <w:p w14:paraId="656C67FC" w14:textId="77777777" w:rsidR="001A4C3C" w:rsidRPr="007109F0" w:rsidRDefault="001A4C3C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0ADE1F8B" w14:textId="77777777" w:rsidR="001A4C3C" w:rsidRPr="007109F0" w:rsidRDefault="001A4C3C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066CDEAF" w14:textId="77777777" w:rsidR="001A4C3C" w:rsidRPr="007109F0" w:rsidRDefault="001A4C3C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19A7821E" w14:textId="77777777" w:rsidR="001A4C3C" w:rsidRPr="007109F0" w:rsidRDefault="001A4C3C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5</w:t>
            </w:r>
            <w:r>
              <w:rPr>
                <w:rFonts w:ascii="Neo Sans Pro" w:hAnsi="Neo Sans Pro"/>
                <w:b/>
              </w:rPr>
              <w:t> </w:t>
            </w:r>
            <w:r w:rsidRPr="007109F0">
              <w:rPr>
                <w:rFonts w:ascii="Neo Sans Pro" w:hAnsi="Neo Sans Pro"/>
                <w:b/>
              </w:rPr>
              <w:t>000</w:t>
            </w:r>
            <w:r>
              <w:rPr>
                <w:rFonts w:ascii="Neo Sans Pro" w:hAnsi="Neo Sans Pro"/>
                <w:b/>
              </w:rPr>
              <w:t xml:space="preserve"> szt.</w:t>
            </w:r>
          </w:p>
        </w:tc>
        <w:tc>
          <w:tcPr>
            <w:tcW w:w="1454" w:type="dxa"/>
          </w:tcPr>
          <w:p w14:paraId="4A37889F" w14:textId="77777777" w:rsidR="001A4C3C" w:rsidRPr="007109F0" w:rsidRDefault="001A4C3C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4F811FCA" w14:textId="77777777" w:rsidR="001A4C3C" w:rsidRPr="007109F0" w:rsidRDefault="001A4C3C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554" w:type="dxa"/>
          </w:tcPr>
          <w:p w14:paraId="27AD7508" w14:textId="77777777" w:rsidR="001A4C3C" w:rsidRPr="007109F0" w:rsidRDefault="001A4C3C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030B9330" w14:textId="77777777" w:rsidR="001B1DE5" w:rsidRPr="00852DE0" w:rsidRDefault="001B1DE5">
      <w:pPr>
        <w:pStyle w:val="Akapitzlist"/>
        <w:numPr>
          <w:ilvl w:val="0"/>
          <w:numId w:val="78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6E1A519B" w14:textId="77777777" w:rsidR="001B1DE5" w:rsidRPr="00852DE0" w:rsidRDefault="001B1DE5">
      <w:pPr>
        <w:pStyle w:val="Akapitzlist"/>
        <w:numPr>
          <w:ilvl w:val="0"/>
          <w:numId w:val="78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02B997DB" w14:textId="77777777" w:rsidR="001B1DE5" w:rsidRPr="00852DE0" w:rsidRDefault="001B1DE5">
      <w:pPr>
        <w:pStyle w:val="Akapitzlist"/>
        <w:numPr>
          <w:ilvl w:val="0"/>
          <w:numId w:val="78"/>
        </w:numPr>
        <w:spacing w:after="0" w:line="240" w:lineRule="auto"/>
        <w:jc w:val="both"/>
        <w:rPr>
          <w:rFonts w:ascii="Neo Sans Pro" w:hAnsi="Neo Sans Pro" w:cs="Neo Sans Pro"/>
          <w:color w:val="000000"/>
          <w:sz w:val="20"/>
          <w:szCs w:val="20"/>
        </w:rPr>
      </w:pPr>
      <w:r w:rsidRPr="00852DE0">
        <w:rPr>
          <w:rFonts w:ascii="Neo Sans Pro" w:hAnsi="Neo Sans Pro" w:cs="Neo Sans Pro"/>
          <w:color w:val="000000"/>
          <w:sz w:val="20"/>
          <w:szCs w:val="20"/>
        </w:rPr>
        <w:t>Zamawiający wymaga, aby oferowany asortyment był wyrobem medycznym.</w:t>
      </w:r>
    </w:p>
    <w:p w14:paraId="2503705F" w14:textId="77777777" w:rsidR="001B1DE5" w:rsidRDefault="001B1DE5">
      <w:pPr>
        <w:numPr>
          <w:ilvl w:val="0"/>
          <w:numId w:val="78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0FFAAEC1" w14:textId="77777777" w:rsidR="001B1DE5" w:rsidRPr="003F6446" w:rsidRDefault="001B1DE5" w:rsidP="001B1DE5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1F0EDC1C" w14:textId="77777777" w:rsidR="001B1DE5" w:rsidRPr="003F6446" w:rsidRDefault="001B1DE5" w:rsidP="001B1DE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181EE847" w14:textId="77777777" w:rsidR="001B1DE5" w:rsidRPr="003F6446" w:rsidRDefault="001B1DE5" w:rsidP="001B1DE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74C1B7EB" w14:textId="77777777" w:rsidR="001B1DE5" w:rsidRDefault="001B1DE5" w:rsidP="001B1DE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46B9A131" w14:textId="77777777" w:rsidR="00CA752B" w:rsidRDefault="00CA752B" w:rsidP="00CA752B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lastRenderedPageBreak/>
        <w:t>.</w:t>
      </w:r>
    </w:p>
    <w:p w14:paraId="5A69A127" w14:textId="77777777" w:rsidR="00CA752B" w:rsidRDefault="00CA752B" w:rsidP="00CA752B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 xml:space="preserve">……………………...……. (miejscowość), dnia …………………. </w:t>
      </w:r>
    </w:p>
    <w:p w14:paraId="21583288" w14:textId="71AC1B63" w:rsidR="00CA752B" w:rsidRDefault="00CA752B" w:rsidP="00CA752B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3</w:t>
      </w:r>
      <w:r w:rsidR="00D5547F">
        <w:rPr>
          <w:rFonts w:ascii="Neo Sans Pro" w:hAnsi="Neo Sans Pro"/>
          <w:b/>
          <w:bCs/>
          <w:color w:val="000000"/>
          <w:sz w:val="20"/>
          <w:szCs w:val="20"/>
        </w:rPr>
        <w:t>3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4F974B52" w14:textId="77777777" w:rsidR="00CA752B" w:rsidRPr="00B42D9D" w:rsidRDefault="00CA752B" w:rsidP="00CA752B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7A31604D" w14:textId="77777777" w:rsidR="00CA752B" w:rsidRDefault="00CA752B" w:rsidP="00CA752B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CA752B" w:rsidRPr="001A7732" w14:paraId="1D0407C0" w14:textId="77777777" w:rsidTr="000308AB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8702B" w14:textId="77777777" w:rsidR="00CA752B" w:rsidRPr="001A7732" w:rsidRDefault="00CA752B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CA752B" w:rsidRPr="001A7732" w14:paraId="6ADAB628" w14:textId="77777777" w:rsidTr="000308AB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1A54" w14:textId="77777777" w:rsidR="00CA752B" w:rsidRPr="001A7732" w:rsidRDefault="00CA752B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1EC0F098" w14:textId="77777777" w:rsidR="00CA752B" w:rsidRPr="001A7732" w:rsidRDefault="00CA752B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638B0C8C" w14:textId="77777777" w:rsidR="00CA752B" w:rsidRDefault="00CA752B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686D45FA" w14:textId="77777777" w:rsidR="00891B41" w:rsidRPr="001F4139" w:rsidRDefault="00891B41" w:rsidP="00891B41">
      <w:pPr>
        <w:rPr>
          <w:rFonts w:ascii="Neo Sans Pro" w:hAnsi="Neo Sans Pro"/>
          <w:b/>
          <w:bCs/>
          <w:sz w:val="20"/>
          <w:szCs w:val="20"/>
        </w:rPr>
      </w:pPr>
      <w:r w:rsidRPr="001F4139">
        <w:rPr>
          <w:rFonts w:ascii="Neo Sans Pro" w:hAnsi="Neo Sans Pro"/>
          <w:b/>
          <w:bCs/>
          <w:sz w:val="20"/>
          <w:szCs w:val="20"/>
        </w:rPr>
        <w:t>Część nr 28 - STERYLNY MARKER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6549"/>
        <w:gridCol w:w="1493"/>
        <w:gridCol w:w="1271"/>
        <w:gridCol w:w="1454"/>
        <w:gridCol w:w="1271"/>
        <w:gridCol w:w="1271"/>
      </w:tblGrid>
      <w:tr w:rsidR="006C2713" w:rsidRPr="001F4139" w14:paraId="41213B18" w14:textId="77777777" w:rsidTr="006C2713">
        <w:tc>
          <w:tcPr>
            <w:tcW w:w="550" w:type="dxa"/>
          </w:tcPr>
          <w:p w14:paraId="43226FF9" w14:textId="77777777" w:rsidR="006C2713" w:rsidRPr="007109F0" w:rsidRDefault="006C2713" w:rsidP="006C2713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6549" w:type="dxa"/>
          </w:tcPr>
          <w:p w14:paraId="1B2E695E" w14:textId="77777777" w:rsidR="006C2713" w:rsidRPr="007109F0" w:rsidRDefault="006C2713" w:rsidP="006C2713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493" w:type="dxa"/>
          </w:tcPr>
          <w:p w14:paraId="5E8D00AE" w14:textId="77777777" w:rsidR="006C2713" w:rsidRPr="007109F0" w:rsidRDefault="006C2713" w:rsidP="006C2713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Parametry oferowane (należy podać parametry techniczne oferowanego towaru)</w:t>
            </w:r>
          </w:p>
        </w:tc>
        <w:tc>
          <w:tcPr>
            <w:tcW w:w="1271" w:type="dxa"/>
          </w:tcPr>
          <w:p w14:paraId="626002A1" w14:textId="77777777" w:rsidR="006C2713" w:rsidRPr="007109F0" w:rsidRDefault="006C2713" w:rsidP="006C2713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ILOŚĆ NA OKRES 24 MIESIĘCY</w:t>
            </w:r>
          </w:p>
        </w:tc>
        <w:tc>
          <w:tcPr>
            <w:tcW w:w="1454" w:type="dxa"/>
          </w:tcPr>
          <w:p w14:paraId="1851B827" w14:textId="77777777" w:rsidR="006C2713" w:rsidRPr="007109F0" w:rsidRDefault="006C2713" w:rsidP="006C2713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Cena jednostkowa netto za 1 sztukę w PLN</w:t>
            </w:r>
          </w:p>
        </w:tc>
        <w:tc>
          <w:tcPr>
            <w:tcW w:w="1271" w:type="dxa"/>
          </w:tcPr>
          <w:p w14:paraId="12126598" w14:textId="77777777" w:rsidR="006C2713" w:rsidRPr="007109F0" w:rsidRDefault="006C2713" w:rsidP="006C2713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Stawka podatku VAT w %</w:t>
            </w:r>
          </w:p>
        </w:tc>
        <w:tc>
          <w:tcPr>
            <w:tcW w:w="1271" w:type="dxa"/>
          </w:tcPr>
          <w:p w14:paraId="66D03F40" w14:textId="77777777" w:rsidR="006C2713" w:rsidRPr="007109F0" w:rsidRDefault="006C2713" w:rsidP="006C2713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Wartość oferowana brutto w PLN</w:t>
            </w:r>
          </w:p>
          <w:p w14:paraId="5E175B95" w14:textId="77777777" w:rsidR="006C2713" w:rsidRPr="007109F0" w:rsidRDefault="006C2713" w:rsidP="006C2713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9D5B51" w:rsidRPr="001F4139" w14:paraId="4888EB72" w14:textId="77777777" w:rsidTr="006C2713">
        <w:tc>
          <w:tcPr>
            <w:tcW w:w="550" w:type="dxa"/>
          </w:tcPr>
          <w:p w14:paraId="32E4EB00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549" w:type="dxa"/>
          </w:tcPr>
          <w:p w14:paraId="13182C54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93" w:type="dxa"/>
          </w:tcPr>
          <w:p w14:paraId="21695760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1" w:type="dxa"/>
          </w:tcPr>
          <w:p w14:paraId="6149D4F1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4" w:type="dxa"/>
          </w:tcPr>
          <w:p w14:paraId="687AFDEF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1" w:type="dxa"/>
          </w:tcPr>
          <w:p w14:paraId="516CB89A" w14:textId="77777777" w:rsidR="009D5B51" w:rsidRPr="007109F0" w:rsidRDefault="009D5B51" w:rsidP="009D5B51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1" w:type="dxa"/>
          </w:tcPr>
          <w:p w14:paraId="52F2D2AC" w14:textId="77777777" w:rsidR="009D5B51" w:rsidRPr="007109F0" w:rsidRDefault="009D5B51" w:rsidP="009D5B51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</w:tr>
      <w:tr w:rsidR="006C2713" w:rsidRPr="001F4139" w14:paraId="7CB36702" w14:textId="77777777" w:rsidTr="006C2713">
        <w:tc>
          <w:tcPr>
            <w:tcW w:w="550" w:type="dxa"/>
          </w:tcPr>
          <w:p w14:paraId="47BD61E2" w14:textId="77777777" w:rsidR="006C2713" w:rsidRPr="007109F0" w:rsidRDefault="006C2713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6549" w:type="dxa"/>
          </w:tcPr>
          <w:p w14:paraId="47610367" w14:textId="77777777" w:rsidR="006C2713" w:rsidRPr="007109F0" w:rsidRDefault="006C2713" w:rsidP="005D2855">
            <w:pPr>
              <w:rPr>
                <w:rFonts w:ascii="Neo Sans Pro" w:hAnsi="Neo Sans Pro"/>
              </w:rPr>
            </w:pPr>
            <w:r w:rsidRPr="007109F0">
              <w:rPr>
                <w:rFonts w:ascii="Neo Sans Pro" w:hAnsi="Neo Sans Pro"/>
                <w:b/>
                <w:bCs/>
              </w:rPr>
              <w:t>Sterylny marker</w:t>
            </w:r>
          </w:p>
          <w:p w14:paraId="6FCC5A43" w14:textId="77777777" w:rsidR="006C2713" w:rsidRPr="007109F0" w:rsidRDefault="006C2713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Sterylny marker do znaczenia skóry przed zabiegiem operacyjnym z cienką końcówką, ze skalą pomiarową do 5 cm na korpusie markera w komplecie z elastyczną linijką wykonaną z plastiku (utrzymuje stabilność nawet gdy staje się mokry) z podziałką co 1 mm do 15 cm.</w:t>
            </w:r>
          </w:p>
          <w:p w14:paraId="0DAF9FFF" w14:textId="77777777" w:rsidR="006C2713" w:rsidRPr="007109F0" w:rsidRDefault="006C2713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Niedrażniący skóry atrament - fiolet krystaliczny.</w:t>
            </w:r>
          </w:p>
          <w:p w14:paraId="2599C398" w14:textId="77777777" w:rsidR="006C2713" w:rsidRPr="007109F0" w:rsidRDefault="006C2713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Opakowanie jednostkowe papier folia</w:t>
            </w:r>
          </w:p>
        </w:tc>
        <w:tc>
          <w:tcPr>
            <w:tcW w:w="1493" w:type="dxa"/>
          </w:tcPr>
          <w:p w14:paraId="16F15C69" w14:textId="77777777" w:rsidR="006C2713" w:rsidRPr="007109F0" w:rsidRDefault="006C2713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4472F8D8" w14:textId="77777777" w:rsidR="006C2713" w:rsidRPr="007109F0" w:rsidRDefault="006C2713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09C14200" w14:textId="77777777" w:rsidR="006C2713" w:rsidRPr="007109F0" w:rsidRDefault="006C2713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560DB112" w14:textId="77777777" w:rsidR="006C2713" w:rsidRPr="007109F0" w:rsidRDefault="006C2713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500</w:t>
            </w:r>
            <w:r>
              <w:rPr>
                <w:rFonts w:ascii="Neo Sans Pro" w:hAnsi="Neo Sans Pro"/>
                <w:b/>
              </w:rPr>
              <w:t xml:space="preserve"> szt.</w:t>
            </w:r>
          </w:p>
        </w:tc>
        <w:tc>
          <w:tcPr>
            <w:tcW w:w="1454" w:type="dxa"/>
          </w:tcPr>
          <w:p w14:paraId="664EECC8" w14:textId="77777777" w:rsidR="006C2713" w:rsidRPr="007109F0" w:rsidRDefault="006C2713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7CDEAE69" w14:textId="77777777" w:rsidR="006C2713" w:rsidRPr="007109F0" w:rsidRDefault="006C2713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05D5F8B8" w14:textId="77777777" w:rsidR="006C2713" w:rsidRPr="007109F0" w:rsidRDefault="006C2713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0983B276" w14:textId="77777777" w:rsidR="001B1DE5" w:rsidRPr="00852DE0" w:rsidRDefault="001B1DE5">
      <w:pPr>
        <w:pStyle w:val="Akapitzlist"/>
        <w:numPr>
          <w:ilvl w:val="0"/>
          <w:numId w:val="79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1C6220BA" w14:textId="77777777" w:rsidR="001B1DE5" w:rsidRPr="00852DE0" w:rsidRDefault="001B1DE5">
      <w:pPr>
        <w:pStyle w:val="Akapitzlist"/>
        <w:numPr>
          <w:ilvl w:val="0"/>
          <w:numId w:val="79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7B8E3A76" w14:textId="77777777" w:rsidR="001B1DE5" w:rsidRPr="00852DE0" w:rsidRDefault="001B1DE5">
      <w:pPr>
        <w:pStyle w:val="Akapitzlist"/>
        <w:numPr>
          <w:ilvl w:val="0"/>
          <w:numId w:val="79"/>
        </w:numPr>
        <w:spacing w:after="0" w:line="240" w:lineRule="auto"/>
        <w:jc w:val="both"/>
        <w:rPr>
          <w:rFonts w:ascii="Neo Sans Pro" w:hAnsi="Neo Sans Pro" w:cs="Neo Sans Pro"/>
          <w:color w:val="000000"/>
          <w:sz w:val="20"/>
          <w:szCs w:val="20"/>
        </w:rPr>
      </w:pPr>
      <w:r w:rsidRPr="00852DE0">
        <w:rPr>
          <w:rFonts w:ascii="Neo Sans Pro" w:hAnsi="Neo Sans Pro" w:cs="Neo Sans Pro"/>
          <w:color w:val="000000"/>
          <w:sz w:val="20"/>
          <w:szCs w:val="20"/>
        </w:rPr>
        <w:t>Zamawiający wymaga, aby oferowany asortyment był wyrobem medycznym.</w:t>
      </w:r>
    </w:p>
    <w:p w14:paraId="1A65B83B" w14:textId="77777777" w:rsidR="001B1DE5" w:rsidRDefault="001B1DE5">
      <w:pPr>
        <w:numPr>
          <w:ilvl w:val="0"/>
          <w:numId w:val="79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4B59708C" w14:textId="77777777" w:rsidR="001B1DE5" w:rsidRPr="003F6446" w:rsidRDefault="001B1DE5" w:rsidP="001B1DE5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413F7EC8" w14:textId="77777777" w:rsidR="001B1DE5" w:rsidRPr="003F6446" w:rsidRDefault="001B1DE5" w:rsidP="001B1DE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3BEF82EB" w14:textId="77777777" w:rsidR="001B1DE5" w:rsidRPr="003F6446" w:rsidRDefault="001B1DE5" w:rsidP="001B1DE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6E7E370D" w14:textId="77777777" w:rsidR="001B1DE5" w:rsidRDefault="001B1DE5" w:rsidP="001B1DE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lastRenderedPageBreak/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7B12EB13" w14:textId="77777777" w:rsidR="006C2713" w:rsidRDefault="006C2713" w:rsidP="006C2713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 xml:space="preserve">……………………...……. (miejscowość), dnia …………………. </w:t>
      </w:r>
    </w:p>
    <w:p w14:paraId="1FD133C3" w14:textId="77777777" w:rsidR="006C2713" w:rsidRDefault="006C2713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37BB7D0F" w14:textId="09608741" w:rsidR="006C2713" w:rsidRDefault="006C2713" w:rsidP="006C2713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3</w:t>
      </w:r>
      <w:r w:rsidR="00D5547F">
        <w:rPr>
          <w:rFonts w:ascii="Neo Sans Pro" w:hAnsi="Neo Sans Pro"/>
          <w:b/>
          <w:bCs/>
          <w:color w:val="000000"/>
          <w:sz w:val="20"/>
          <w:szCs w:val="20"/>
        </w:rPr>
        <w:t>4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2EB96B49" w14:textId="77777777" w:rsidR="006C2713" w:rsidRPr="00B42D9D" w:rsidRDefault="006C2713" w:rsidP="006C2713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1A55AA43" w14:textId="77777777" w:rsidR="006C2713" w:rsidRDefault="006C2713" w:rsidP="006C2713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6C2713" w:rsidRPr="001A7732" w14:paraId="141068CD" w14:textId="77777777" w:rsidTr="000308AB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17E8A" w14:textId="77777777" w:rsidR="006C2713" w:rsidRPr="001A7732" w:rsidRDefault="006C2713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6C2713" w:rsidRPr="001A7732" w14:paraId="045C720F" w14:textId="77777777" w:rsidTr="000308AB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2CD4" w14:textId="77777777" w:rsidR="006C2713" w:rsidRPr="001A7732" w:rsidRDefault="006C2713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6071AF3C" w14:textId="77777777" w:rsidR="006C2713" w:rsidRPr="001A7732" w:rsidRDefault="006C2713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69905415" w14:textId="77777777" w:rsidR="006C2713" w:rsidRDefault="006C2713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60F69107" w14:textId="77777777" w:rsidR="00891B41" w:rsidRPr="001F4139" w:rsidRDefault="00891B41" w:rsidP="00891B41">
      <w:pPr>
        <w:rPr>
          <w:rFonts w:ascii="Neo Sans Pro" w:hAnsi="Neo Sans Pro"/>
          <w:b/>
          <w:bCs/>
          <w:sz w:val="20"/>
          <w:szCs w:val="20"/>
        </w:rPr>
      </w:pPr>
      <w:r w:rsidRPr="001F4139">
        <w:rPr>
          <w:rFonts w:ascii="Neo Sans Pro" w:hAnsi="Neo Sans Pro"/>
          <w:b/>
          <w:bCs/>
          <w:sz w:val="20"/>
          <w:szCs w:val="20"/>
        </w:rPr>
        <w:t>Część nr 29 - PRZENOŚNA MATA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6418"/>
        <w:gridCol w:w="1493"/>
        <w:gridCol w:w="1271"/>
        <w:gridCol w:w="1454"/>
        <w:gridCol w:w="1262"/>
        <w:gridCol w:w="1546"/>
      </w:tblGrid>
      <w:tr w:rsidR="00346300" w:rsidRPr="001F4139" w14:paraId="2D44D8C7" w14:textId="77777777" w:rsidTr="00346300">
        <w:tc>
          <w:tcPr>
            <w:tcW w:w="550" w:type="dxa"/>
          </w:tcPr>
          <w:p w14:paraId="6E26ACDB" w14:textId="77777777" w:rsidR="00346300" w:rsidRPr="007109F0" w:rsidRDefault="00346300" w:rsidP="00346300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6549" w:type="dxa"/>
          </w:tcPr>
          <w:p w14:paraId="5CC23C4D" w14:textId="77777777" w:rsidR="00346300" w:rsidRPr="007109F0" w:rsidRDefault="00346300" w:rsidP="0034630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493" w:type="dxa"/>
          </w:tcPr>
          <w:p w14:paraId="229041CC" w14:textId="77777777" w:rsidR="00346300" w:rsidRPr="007109F0" w:rsidRDefault="00346300" w:rsidP="0034630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Parametry oferowane (należy podać parametry techniczne oferowanego towaru)</w:t>
            </w:r>
          </w:p>
        </w:tc>
        <w:tc>
          <w:tcPr>
            <w:tcW w:w="1271" w:type="dxa"/>
          </w:tcPr>
          <w:p w14:paraId="1338F133" w14:textId="77777777" w:rsidR="00346300" w:rsidRPr="007109F0" w:rsidRDefault="00346300" w:rsidP="0034630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ILOŚĆ NA OKRES 24 MIESIĘCY</w:t>
            </w:r>
          </w:p>
        </w:tc>
        <w:tc>
          <w:tcPr>
            <w:tcW w:w="1454" w:type="dxa"/>
          </w:tcPr>
          <w:p w14:paraId="0A89ECF3" w14:textId="77777777" w:rsidR="00346300" w:rsidRPr="007109F0" w:rsidRDefault="00346300" w:rsidP="0034630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Cena jednostkowa netto za 1 sztukę w PLN</w:t>
            </w:r>
          </w:p>
        </w:tc>
        <w:tc>
          <w:tcPr>
            <w:tcW w:w="1270" w:type="dxa"/>
          </w:tcPr>
          <w:p w14:paraId="6853DB53" w14:textId="77777777" w:rsidR="00346300" w:rsidRPr="007109F0" w:rsidRDefault="00346300" w:rsidP="0034630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Stawka podatku VAT w %</w:t>
            </w:r>
          </w:p>
        </w:tc>
        <w:tc>
          <w:tcPr>
            <w:tcW w:w="1555" w:type="dxa"/>
          </w:tcPr>
          <w:p w14:paraId="7411F011" w14:textId="77777777" w:rsidR="00346300" w:rsidRPr="007109F0" w:rsidRDefault="00346300" w:rsidP="00346300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Wartość oferowana brutto w PLN</w:t>
            </w:r>
          </w:p>
          <w:p w14:paraId="6F33B21C" w14:textId="77777777" w:rsidR="00346300" w:rsidRPr="007109F0" w:rsidRDefault="00346300" w:rsidP="00346300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E830F6" w:rsidRPr="001F4139" w14:paraId="7754B32A" w14:textId="77777777" w:rsidTr="00346300">
        <w:tc>
          <w:tcPr>
            <w:tcW w:w="550" w:type="dxa"/>
          </w:tcPr>
          <w:p w14:paraId="453D26D4" w14:textId="77777777" w:rsidR="00E830F6" w:rsidRPr="007109F0" w:rsidRDefault="00E830F6" w:rsidP="00E830F6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549" w:type="dxa"/>
          </w:tcPr>
          <w:p w14:paraId="5607795E" w14:textId="77777777" w:rsidR="00E830F6" w:rsidRPr="007109F0" w:rsidRDefault="00E830F6" w:rsidP="00E830F6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93" w:type="dxa"/>
          </w:tcPr>
          <w:p w14:paraId="77C7E9A1" w14:textId="77777777" w:rsidR="00E830F6" w:rsidRPr="007109F0" w:rsidRDefault="00E830F6" w:rsidP="00E830F6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1" w:type="dxa"/>
          </w:tcPr>
          <w:p w14:paraId="4B5AC790" w14:textId="77777777" w:rsidR="00E830F6" w:rsidRPr="007109F0" w:rsidRDefault="00E830F6" w:rsidP="00E830F6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4" w:type="dxa"/>
          </w:tcPr>
          <w:p w14:paraId="74A6C5BD" w14:textId="77777777" w:rsidR="00E830F6" w:rsidRPr="007109F0" w:rsidRDefault="00E830F6" w:rsidP="00E830F6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0" w:type="dxa"/>
          </w:tcPr>
          <w:p w14:paraId="3CFCC91D" w14:textId="77777777" w:rsidR="00E830F6" w:rsidRPr="007109F0" w:rsidRDefault="00E830F6" w:rsidP="00E830F6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5" w:type="dxa"/>
          </w:tcPr>
          <w:p w14:paraId="48BC3547" w14:textId="77777777" w:rsidR="00E830F6" w:rsidRPr="007109F0" w:rsidRDefault="00E830F6" w:rsidP="00E830F6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</w:tr>
      <w:tr w:rsidR="00346300" w:rsidRPr="001F4139" w14:paraId="1354F7A0" w14:textId="77777777" w:rsidTr="00346300">
        <w:tc>
          <w:tcPr>
            <w:tcW w:w="550" w:type="dxa"/>
          </w:tcPr>
          <w:p w14:paraId="076A5250" w14:textId="77777777" w:rsidR="00346300" w:rsidRPr="007109F0" w:rsidRDefault="00346300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6549" w:type="dxa"/>
          </w:tcPr>
          <w:p w14:paraId="14E48AE0" w14:textId="77777777" w:rsidR="00346300" w:rsidRPr="00ED7B44" w:rsidRDefault="00346300" w:rsidP="005D2855">
            <w:pPr>
              <w:rPr>
                <w:rFonts w:ascii="Neo Sans Pro" w:hAnsi="Neo Sans Pro"/>
                <w:b/>
                <w:bCs/>
                <w:sz w:val="22"/>
                <w:szCs w:val="22"/>
              </w:rPr>
            </w:pPr>
            <w:r w:rsidRPr="00ED7B44">
              <w:rPr>
                <w:rFonts w:ascii="Neo Sans Pro" w:hAnsi="Neo Sans Pro"/>
                <w:b/>
                <w:bCs/>
                <w:sz w:val="22"/>
                <w:szCs w:val="22"/>
              </w:rPr>
              <w:t>Przenośna mata</w:t>
            </w:r>
          </w:p>
          <w:p w14:paraId="1EB0759D" w14:textId="77777777" w:rsidR="00346300" w:rsidRPr="00ED7B44" w:rsidRDefault="00346300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ED7B44">
              <w:rPr>
                <w:rFonts w:ascii="Neo Sans Pro" w:hAnsi="Neo Sans Pro"/>
                <w:sz w:val="22"/>
                <w:szCs w:val="22"/>
              </w:rPr>
              <w:t>Przenośna mata na podłogę o dużej chłonności płynów (min. 3 l/m²) rozmiar 70-75x100-105 cm.</w:t>
            </w:r>
          </w:p>
          <w:p w14:paraId="729CD163" w14:textId="77777777" w:rsidR="00346300" w:rsidRPr="00ED7B44" w:rsidRDefault="00346300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ED7B44">
              <w:rPr>
                <w:rFonts w:ascii="Neo Sans Pro" w:hAnsi="Neo Sans Pro"/>
                <w:sz w:val="22"/>
                <w:szCs w:val="22"/>
              </w:rPr>
              <w:t>Budowa maty wielowarstwowa, wierzchnia warstwa hydrofilowa o trwałej niestrzępiącej się konstrukcji, wewnętrzna warstwa celulozowo poliestrowa, foliowy spód nieprzemakalny, antypoślizgowy zapobiegający ślizganiu się produktu po mokrej podłodze.</w:t>
            </w:r>
          </w:p>
          <w:p w14:paraId="0519BC81" w14:textId="77777777" w:rsidR="00346300" w:rsidRPr="007109F0" w:rsidRDefault="00346300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ED7B44">
              <w:rPr>
                <w:rFonts w:ascii="Neo Sans Pro" w:hAnsi="Neo Sans Pro"/>
                <w:sz w:val="22"/>
                <w:szCs w:val="22"/>
              </w:rPr>
              <w:t>Pakowana indywidualnie w folię.</w:t>
            </w:r>
          </w:p>
        </w:tc>
        <w:tc>
          <w:tcPr>
            <w:tcW w:w="1493" w:type="dxa"/>
          </w:tcPr>
          <w:p w14:paraId="476145F4" w14:textId="77777777" w:rsidR="00346300" w:rsidRPr="007109F0" w:rsidRDefault="00346300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79C5781B" w14:textId="77777777" w:rsidR="00346300" w:rsidRPr="007109F0" w:rsidRDefault="00346300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279D952D" w14:textId="77777777" w:rsidR="00346300" w:rsidRPr="007109F0" w:rsidRDefault="00346300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6370B271" w14:textId="77777777" w:rsidR="00346300" w:rsidRPr="007109F0" w:rsidRDefault="00346300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2</w:t>
            </w:r>
            <w:r>
              <w:rPr>
                <w:rFonts w:ascii="Neo Sans Pro" w:hAnsi="Neo Sans Pro"/>
                <w:b/>
              </w:rPr>
              <w:t> </w:t>
            </w:r>
            <w:r w:rsidRPr="007109F0">
              <w:rPr>
                <w:rFonts w:ascii="Neo Sans Pro" w:hAnsi="Neo Sans Pro"/>
                <w:b/>
              </w:rPr>
              <w:t>000</w:t>
            </w:r>
            <w:r>
              <w:rPr>
                <w:rFonts w:ascii="Neo Sans Pro" w:hAnsi="Neo Sans Pro"/>
                <w:b/>
              </w:rPr>
              <w:t xml:space="preserve"> szt.</w:t>
            </w:r>
          </w:p>
        </w:tc>
        <w:tc>
          <w:tcPr>
            <w:tcW w:w="1454" w:type="dxa"/>
          </w:tcPr>
          <w:p w14:paraId="757A83BF" w14:textId="77777777" w:rsidR="00346300" w:rsidRPr="007109F0" w:rsidRDefault="00346300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0" w:type="dxa"/>
          </w:tcPr>
          <w:p w14:paraId="781D2966" w14:textId="77777777" w:rsidR="00346300" w:rsidRPr="007109F0" w:rsidRDefault="00346300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555" w:type="dxa"/>
          </w:tcPr>
          <w:p w14:paraId="11CA275E" w14:textId="77777777" w:rsidR="00346300" w:rsidRPr="007109F0" w:rsidRDefault="00346300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3DAC6AA0" w14:textId="77777777" w:rsidR="001B1DE5" w:rsidRPr="00852DE0" w:rsidRDefault="001B1DE5">
      <w:pPr>
        <w:pStyle w:val="Akapitzlist"/>
        <w:numPr>
          <w:ilvl w:val="0"/>
          <w:numId w:val="80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1A834A21" w14:textId="77777777" w:rsidR="001B1DE5" w:rsidRPr="00852DE0" w:rsidRDefault="001B1DE5">
      <w:pPr>
        <w:pStyle w:val="Akapitzlist"/>
        <w:numPr>
          <w:ilvl w:val="0"/>
          <w:numId w:val="80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043E0C16" w14:textId="77777777" w:rsidR="001B1DE5" w:rsidRDefault="001B1DE5">
      <w:pPr>
        <w:numPr>
          <w:ilvl w:val="0"/>
          <w:numId w:val="80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5B626163" w14:textId="77777777" w:rsidR="001B1DE5" w:rsidRPr="003F6446" w:rsidRDefault="001B1DE5" w:rsidP="001B1DE5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683EF20C" w14:textId="77777777" w:rsidR="001B1DE5" w:rsidRPr="003F6446" w:rsidRDefault="001B1DE5" w:rsidP="001B1DE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51D8A374" w14:textId="77777777" w:rsidR="001B1DE5" w:rsidRPr="003F6446" w:rsidRDefault="001B1DE5" w:rsidP="001B1DE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lastRenderedPageBreak/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7F0384F5" w14:textId="77777777" w:rsidR="001B1DE5" w:rsidRDefault="001B1DE5" w:rsidP="001B1DE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4510B9D1" w14:textId="77777777" w:rsidR="00346300" w:rsidRDefault="00346300" w:rsidP="00346300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 xml:space="preserve">……………………...……. (miejscowość), dnia …………………. </w:t>
      </w:r>
    </w:p>
    <w:p w14:paraId="2DB568DC" w14:textId="1F9D999A" w:rsidR="00ED7B44" w:rsidRDefault="00ED7B44" w:rsidP="00ED7B44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3</w:t>
      </w:r>
      <w:r w:rsidR="00D5547F">
        <w:rPr>
          <w:rFonts w:ascii="Neo Sans Pro" w:hAnsi="Neo Sans Pro"/>
          <w:b/>
          <w:bCs/>
          <w:color w:val="000000"/>
          <w:sz w:val="20"/>
          <w:szCs w:val="20"/>
        </w:rPr>
        <w:t>5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238482E9" w14:textId="77777777" w:rsidR="00ED7B44" w:rsidRPr="00B42D9D" w:rsidRDefault="00ED7B44" w:rsidP="00ED7B44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2D9EE6F5" w14:textId="77777777" w:rsidR="00ED7B44" w:rsidRDefault="00ED7B44" w:rsidP="00ED7B44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ED7B44" w:rsidRPr="001A7732" w14:paraId="11B20691" w14:textId="77777777" w:rsidTr="000308AB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F1554" w14:textId="77777777" w:rsidR="00ED7B44" w:rsidRPr="001A7732" w:rsidRDefault="00ED7B44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ED7B44" w:rsidRPr="001A7732" w14:paraId="034A8D42" w14:textId="77777777" w:rsidTr="000308AB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B45A" w14:textId="77777777" w:rsidR="00ED7B44" w:rsidRPr="001A7732" w:rsidRDefault="00ED7B44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63BDCC11" w14:textId="77777777" w:rsidR="00ED7B44" w:rsidRPr="001A7732" w:rsidRDefault="00ED7B44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5E19D1B9" w14:textId="77777777" w:rsidR="00346300" w:rsidRDefault="00346300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1F8FA19E" w14:textId="77777777" w:rsidR="00891B41" w:rsidRPr="001F4139" w:rsidRDefault="00891B41" w:rsidP="00891B41">
      <w:pPr>
        <w:rPr>
          <w:rFonts w:ascii="Neo Sans Pro" w:hAnsi="Neo Sans Pro"/>
          <w:b/>
          <w:bCs/>
          <w:sz w:val="20"/>
          <w:szCs w:val="20"/>
        </w:rPr>
      </w:pPr>
      <w:r w:rsidRPr="001F4139">
        <w:rPr>
          <w:rFonts w:ascii="Neo Sans Pro" w:hAnsi="Neo Sans Pro"/>
          <w:b/>
          <w:bCs/>
          <w:sz w:val="20"/>
          <w:szCs w:val="20"/>
        </w:rPr>
        <w:t>Część nr 30 - PODKŁAD OPERACYJNY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6418"/>
        <w:gridCol w:w="1493"/>
        <w:gridCol w:w="1271"/>
        <w:gridCol w:w="1454"/>
        <w:gridCol w:w="1262"/>
        <w:gridCol w:w="1546"/>
      </w:tblGrid>
      <w:tr w:rsidR="00ED7B44" w:rsidRPr="001F4139" w14:paraId="78C86373" w14:textId="77777777" w:rsidTr="001D76DE">
        <w:tc>
          <w:tcPr>
            <w:tcW w:w="550" w:type="dxa"/>
          </w:tcPr>
          <w:p w14:paraId="6437FB18" w14:textId="77777777" w:rsidR="00ED7B44" w:rsidRPr="007109F0" w:rsidRDefault="00ED7B44" w:rsidP="00ED7B44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6549" w:type="dxa"/>
          </w:tcPr>
          <w:p w14:paraId="52A8B99C" w14:textId="77777777" w:rsidR="00ED7B44" w:rsidRPr="007109F0" w:rsidRDefault="00ED7B44" w:rsidP="00ED7B44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493" w:type="dxa"/>
          </w:tcPr>
          <w:p w14:paraId="2DE5731C" w14:textId="77777777" w:rsidR="00ED7B44" w:rsidRPr="007109F0" w:rsidRDefault="00ED7B44" w:rsidP="00ED7B44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Parametry oferowane (należy podać parametry techniczne oferowanego towaru)</w:t>
            </w:r>
          </w:p>
        </w:tc>
        <w:tc>
          <w:tcPr>
            <w:tcW w:w="1271" w:type="dxa"/>
          </w:tcPr>
          <w:p w14:paraId="567DC00E" w14:textId="77777777" w:rsidR="00ED7B44" w:rsidRPr="007109F0" w:rsidRDefault="00ED7B44" w:rsidP="00ED7B44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ILOŚĆ NA OKRES 24 MIESIĘCY</w:t>
            </w:r>
          </w:p>
        </w:tc>
        <w:tc>
          <w:tcPr>
            <w:tcW w:w="1454" w:type="dxa"/>
          </w:tcPr>
          <w:p w14:paraId="313DAC7B" w14:textId="77777777" w:rsidR="00ED7B44" w:rsidRPr="007109F0" w:rsidRDefault="00ED7B44" w:rsidP="00ED7B44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Cena jednostkowa netto za 1 sztukę w PLN</w:t>
            </w:r>
          </w:p>
        </w:tc>
        <w:tc>
          <w:tcPr>
            <w:tcW w:w="1270" w:type="dxa"/>
          </w:tcPr>
          <w:p w14:paraId="260ECAE5" w14:textId="77777777" w:rsidR="00ED7B44" w:rsidRPr="007109F0" w:rsidRDefault="00ED7B44" w:rsidP="00ED7B44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Stawka podatku VAT w %</w:t>
            </w:r>
          </w:p>
        </w:tc>
        <w:tc>
          <w:tcPr>
            <w:tcW w:w="1555" w:type="dxa"/>
          </w:tcPr>
          <w:p w14:paraId="208A6F5C" w14:textId="77777777" w:rsidR="00ED7B44" w:rsidRPr="007109F0" w:rsidRDefault="00ED7B44" w:rsidP="00ED7B44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Wartość oferowana brutto w PLN</w:t>
            </w:r>
          </w:p>
          <w:p w14:paraId="79DEF0CA" w14:textId="77777777" w:rsidR="00ED7B44" w:rsidRPr="007109F0" w:rsidRDefault="00ED7B44" w:rsidP="00ED7B44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E830F6" w:rsidRPr="001F4139" w14:paraId="50CC854D" w14:textId="77777777" w:rsidTr="001D76DE">
        <w:tc>
          <w:tcPr>
            <w:tcW w:w="550" w:type="dxa"/>
          </w:tcPr>
          <w:p w14:paraId="3A9C2C89" w14:textId="77777777" w:rsidR="00E830F6" w:rsidRPr="007109F0" w:rsidRDefault="00E830F6" w:rsidP="00E830F6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549" w:type="dxa"/>
          </w:tcPr>
          <w:p w14:paraId="1465640E" w14:textId="77777777" w:rsidR="00E830F6" w:rsidRPr="007109F0" w:rsidRDefault="00E830F6" w:rsidP="00E830F6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93" w:type="dxa"/>
          </w:tcPr>
          <w:p w14:paraId="10BC303A" w14:textId="77777777" w:rsidR="00E830F6" w:rsidRPr="007109F0" w:rsidRDefault="00E830F6" w:rsidP="00E830F6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1" w:type="dxa"/>
          </w:tcPr>
          <w:p w14:paraId="1E92CAF5" w14:textId="77777777" w:rsidR="00E830F6" w:rsidRPr="007109F0" w:rsidRDefault="00E830F6" w:rsidP="00E830F6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4" w:type="dxa"/>
          </w:tcPr>
          <w:p w14:paraId="0080E117" w14:textId="77777777" w:rsidR="00E830F6" w:rsidRPr="007109F0" w:rsidRDefault="00E830F6" w:rsidP="00E830F6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0" w:type="dxa"/>
          </w:tcPr>
          <w:p w14:paraId="6B47D8CA" w14:textId="77777777" w:rsidR="00E830F6" w:rsidRPr="007109F0" w:rsidRDefault="00E830F6" w:rsidP="00E830F6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5" w:type="dxa"/>
          </w:tcPr>
          <w:p w14:paraId="3E54A862" w14:textId="77777777" w:rsidR="00E830F6" w:rsidRPr="007109F0" w:rsidRDefault="00E830F6" w:rsidP="00E830F6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</w:tr>
      <w:tr w:rsidR="00ED7B44" w:rsidRPr="001F4139" w14:paraId="23497EFC" w14:textId="77777777" w:rsidTr="001D76DE">
        <w:tc>
          <w:tcPr>
            <w:tcW w:w="550" w:type="dxa"/>
          </w:tcPr>
          <w:p w14:paraId="5122C2AC" w14:textId="77777777" w:rsidR="00ED7B44" w:rsidRPr="007109F0" w:rsidRDefault="00ED7B44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6549" w:type="dxa"/>
          </w:tcPr>
          <w:p w14:paraId="3D93294F" w14:textId="77777777" w:rsidR="00ED7B44" w:rsidRPr="007109F0" w:rsidRDefault="00ED7B44" w:rsidP="005D2855">
            <w:pPr>
              <w:rPr>
                <w:rFonts w:ascii="Neo Sans Pro" w:hAnsi="Neo Sans Pro"/>
                <w:b/>
                <w:bCs/>
              </w:rPr>
            </w:pPr>
            <w:r w:rsidRPr="007109F0">
              <w:rPr>
                <w:rFonts w:ascii="Neo Sans Pro" w:hAnsi="Neo Sans Pro"/>
                <w:b/>
                <w:bCs/>
              </w:rPr>
              <w:t>Podkład operacyjny</w:t>
            </w:r>
          </w:p>
          <w:p w14:paraId="51A499F5" w14:textId="77777777" w:rsidR="00ED7B44" w:rsidRPr="007109F0" w:rsidRDefault="00ED7B44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Serweta ochronna na stół operacyjny, przeciwodleżynowa, min. 3 warstwowa, zintegrowana </w:t>
            </w:r>
            <w:proofErr w:type="spellStart"/>
            <w:r w:rsidRPr="007109F0">
              <w:rPr>
                <w:rFonts w:ascii="Neo Sans Pro" w:hAnsi="Neo Sans Pro"/>
                <w:sz w:val="22"/>
                <w:szCs w:val="22"/>
              </w:rPr>
              <w:t>wielopunktowo</w:t>
            </w:r>
            <w:proofErr w:type="spellEnd"/>
            <w:r w:rsidRPr="007109F0">
              <w:rPr>
                <w:rFonts w:ascii="Neo Sans Pro" w:hAnsi="Neo Sans Pro"/>
                <w:sz w:val="22"/>
                <w:szCs w:val="22"/>
              </w:rPr>
              <w:t xml:space="preserve"> – brak możliwości tworzenia zagięć pod pacjentem zmieniających ilość warstw, </w:t>
            </w:r>
            <w:proofErr w:type="spellStart"/>
            <w:r w:rsidRPr="007109F0">
              <w:rPr>
                <w:rFonts w:ascii="Neo Sans Pro" w:hAnsi="Neo Sans Pro"/>
                <w:sz w:val="22"/>
                <w:szCs w:val="22"/>
              </w:rPr>
              <w:t>samowygładzająca</w:t>
            </w:r>
            <w:proofErr w:type="spellEnd"/>
            <w:r w:rsidRPr="007109F0">
              <w:rPr>
                <w:rFonts w:ascii="Neo Sans Pro" w:hAnsi="Neo Sans Pro"/>
                <w:sz w:val="22"/>
                <w:szCs w:val="22"/>
              </w:rPr>
              <w:t xml:space="preserve"> się; wykonana z włókniny polipropylenowej, </w:t>
            </w:r>
            <w:proofErr w:type="spellStart"/>
            <w:r w:rsidRPr="007109F0">
              <w:rPr>
                <w:rFonts w:ascii="Neo Sans Pro" w:hAnsi="Neo Sans Pro"/>
                <w:sz w:val="22"/>
                <w:szCs w:val="22"/>
              </w:rPr>
              <w:t>wysokochłonnej</w:t>
            </w:r>
            <w:proofErr w:type="spellEnd"/>
            <w:r w:rsidRPr="007109F0">
              <w:rPr>
                <w:rFonts w:ascii="Neo Sans Pro" w:hAnsi="Neo Sans Pro"/>
                <w:sz w:val="22"/>
                <w:szCs w:val="22"/>
              </w:rPr>
              <w:t xml:space="preserve"> polimerowej warstwy środkowej i spodniej </w:t>
            </w:r>
            <w:proofErr w:type="spellStart"/>
            <w:r w:rsidRPr="007109F0">
              <w:rPr>
                <w:rFonts w:ascii="Neo Sans Pro" w:hAnsi="Neo Sans Pro"/>
                <w:sz w:val="22"/>
                <w:szCs w:val="22"/>
              </w:rPr>
              <w:t>pełnobarierowej</w:t>
            </w:r>
            <w:proofErr w:type="spellEnd"/>
            <w:r w:rsidRPr="007109F0">
              <w:rPr>
                <w:rFonts w:ascii="Neo Sans Pro" w:hAnsi="Neo Sans Pro"/>
                <w:sz w:val="22"/>
                <w:szCs w:val="22"/>
              </w:rPr>
              <w:t xml:space="preserve"> teksturowanej folii polietylenowej, zabezpieczającej przed przesuwaniem się i ślizganiem podkładu po powierzchni.</w:t>
            </w:r>
          </w:p>
          <w:p w14:paraId="32B3392D" w14:textId="77777777" w:rsidR="00ED7B44" w:rsidRPr="007109F0" w:rsidRDefault="00ED7B44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Parametry: </w:t>
            </w:r>
          </w:p>
          <w:p w14:paraId="20A53FC7" w14:textId="77777777" w:rsidR="00ED7B44" w:rsidRPr="007109F0" w:rsidRDefault="00ED7B44">
            <w:pPr>
              <w:pStyle w:val="Standard"/>
              <w:numPr>
                <w:ilvl w:val="0"/>
                <w:numId w:val="41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wymiary: min. 100 x 225cm </w:t>
            </w:r>
          </w:p>
        </w:tc>
        <w:tc>
          <w:tcPr>
            <w:tcW w:w="1493" w:type="dxa"/>
          </w:tcPr>
          <w:p w14:paraId="7E8C7341" w14:textId="77777777" w:rsidR="00ED7B44" w:rsidRPr="007109F0" w:rsidRDefault="00ED7B44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6D2E8D21" w14:textId="77777777" w:rsidR="00ED7B44" w:rsidRPr="007109F0" w:rsidRDefault="00ED7B44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2DE92965" w14:textId="77777777" w:rsidR="00ED7B44" w:rsidRPr="007109F0" w:rsidRDefault="00ED7B44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64E5CBA6" w14:textId="77777777" w:rsidR="00ED7B44" w:rsidRPr="007109F0" w:rsidRDefault="00ED7B44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  <w:r>
              <w:rPr>
                <w:rFonts w:ascii="Neo Sans Pro" w:hAnsi="Neo Sans Pro"/>
                <w:b/>
              </w:rPr>
              <w:t> </w:t>
            </w:r>
            <w:r w:rsidRPr="007109F0">
              <w:rPr>
                <w:rFonts w:ascii="Neo Sans Pro" w:hAnsi="Neo Sans Pro"/>
                <w:b/>
              </w:rPr>
              <w:t>000</w:t>
            </w:r>
            <w:r>
              <w:rPr>
                <w:rFonts w:ascii="Neo Sans Pro" w:hAnsi="Neo Sans Pro"/>
                <w:b/>
              </w:rPr>
              <w:t xml:space="preserve"> szt.</w:t>
            </w:r>
          </w:p>
        </w:tc>
        <w:tc>
          <w:tcPr>
            <w:tcW w:w="1454" w:type="dxa"/>
          </w:tcPr>
          <w:p w14:paraId="5EC295D7" w14:textId="77777777" w:rsidR="00ED7B44" w:rsidRPr="007109F0" w:rsidRDefault="00ED7B44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0" w:type="dxa"/>
          </w:tcPr>
          <w:p w14:paraId="69FB4094" w14:textId="77777777" w:rsidR="00ED7B44" w:rsidRPr="007109F0" w:rsidRDefault="00ED7B44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555" w:type="dxa"/>
          </w:tcPr>
          <w:p w14:paraId="66E9680C" w14:textId="77777777" w:rsidR="00ED7B44" w:rsidRPr="007109F0" w:rsidRDefault="00ED7B44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55994F3B" w14:textId="77777777" w:rsidR="001B1DE5" w:rsidRPr="00852DE0" w:rsidRDefault="001B1DE5">
      <w:pPr>
        <w:pStyle w:val="Akapitzlist"/>
        <w:numPr>
          <w:ilvl w:val="0"/>
          <w:numId w:val="81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7581616C" w14:textId="77777777" w:rsidR="001B1DE5" w:rsidRPr="00852DE0" w:rsidRDefault="001B1DE5">
      <w:pPr>
        <w:pStyle w:val="Akapitzlist"/>
        <w:numPr>
          <w:ilvl w:val="0"/>
          <w:numId w:val="81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6F3A3DFD" w14:textId="77777777" w:rsidR="001B1DE5" w:rsidRDefault="001B1DE5">
      <w:pPr>
        <w:numPr>
          <w:ilvl w:val="0"/>
          <w:numId w:val="81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2868F957" w14:textId="77777777" w:rsidR="001B1DE5" w:rsidRPr="003F6446" w:rsidRDefault="001B1DE5" w:rsidP="001B1DE5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lastRenderedPageBreak/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5E323DC5" w14:textId="77777777" w:rsidR="001B1DE5" w:rsidRPr="003F6446" w:rsidRDefault="001B1DE5" w:rsidP="001B1DE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48788D20" w14:textId="77777777" w:rsidR="001B1DE5" w:rsidRPr="003F6446" w:rsidRDefault="001B1DE5" w:rsidP="001B1DE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53CAE74E" w14:textId="77777777" w:rsidR="001B1DE5" w:rsidRDefault="001B1DE5" w:rsidP="001B1DE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2A187DA5" w14:textId="77777777" w:rsidR="001D76DE" w:rsidRDefault="001D76DE" w:rsidP="001D76DE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 xml:space="preserve">……………………...……. (miejscowość), dnia …………………. </w:t>
      </w:r>
    </w:p>
    <w:p w14:paraId="0898E269" w14:textId="77777777" w:rsidR="00891B41" w:rsidRDefault="00891B41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6C3283D9" w14:textId="77777777" w:rsidR="001D76DE" w:rsidRDefault="001D76DE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68F91464" w14:textId="19FC710C" w:rsidR="001D76DE" w:rsidRDefault="001D76DE" w:rsidP="001D76DE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3</w:t>
      </w:r>
      <w:r w:rsidR="00D5547F">
        <w:rPr>
          <w:rFonts w:ascii="Neo Sans Pro" w:hAnsi="Neo Sans Pro"/>
          <w:b/>
          <w:bCs/>
          <w:color w:val="000000"/>
          <w:sz w:val="20"/>
          <w:szCs w:val="20"/>
        </w:rPr>
        <w:t>6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36902435" w14:textId="77777777" w:rsidR="001D76DE" w:rsidRPr="00B42D9D" w:rsidRDefault="001D76DE" w:rsidP="001D76DE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52C9E3F6" w14:textId="77777777" w:rsidR="001D76DE" w:rsidRDefault="001D76DE" w:rsidP="001D76DE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1D76DE" w:rsidRPr="001A7732" w14:paraId="4AD2519C" w14:textId="77777777" w:rsidTr="000308AB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B44FC" w14:textId="77777777" w:rsidR="001D76DE" w:rsidRPr="001A7732" w:rsidRDefault="001D76DE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1D76DE" w:rsidRPr="001A7732" w14:paraId="5E5C1B24" w14:textId="77777777" w:rsidTr="000308AB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B441" w14:textId="77777777" w:rsidR="001D76DE" w:rsidRPr="001A7732" w:rsidRDefault="001D76DE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4DBCC847" w14:textId="77777777" w:rsidR="001D76DE" w:rsidRPr="001A7732" w:rsidRDefault="001D76DE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0E8A2719" w14:textId="77777777" w:rsidR="001D76DE" w:rsidRPr="001F4139" w:rsidRDefault="001D76DE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650A9696" w14:textId="77777777" w:rsidR="00891B41" w:rsidRPr="001F4139" w:rsidRDefault="00891B41" w:rsidP="00891B41">
      <w:pPr>
        <w:rPr>
          <w:rFonts w:ascii="Neo Sans Pro" w:hAnsi="Neo Sans Pro"/>
          <w:b/>
          <w:bCs/>
          <w:sz w:val="20"/>
          <w:szCs w:val="20"/>
        </w:rPr>
      </w:pPr>
      <w:r w:rsidRPr="001F4139">
        <w:rPr>
          <w:rFonts w:ascii="Neo Sans Pro" w:hAnsi="Neo Sans Pro"/>
          <w:b/>
          <w:bCs/>
          <w:sz w:val="20"/>
          <w:szCs w:val="20"/>
        </w:rPr>
        <w:t>Część nr 31 - OSŁONA NA APARATURĘ MEDYCZNĄ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6549"/>
        <w:gridCol w:w="1493"/>
        <w:gridCol w:w="1271"/>
        <w:gridCol w:w="1454"/>
        <w:gridCol w:w="1270"/>
        <w:gridCol w:w="1270"/>
      </w:tblGrid>
      <w:tr w:rsidR="005E2911" w:rsidRPr="001F4139" w14:paraId="1FA79207" w14:textId="77777777" w:rsidTr="005E2911">
        <w:tc>
          <w:tcPr>
            <w:tcW w:w="550" w:type="dxa"/>
          </w:tcPr>
          <w:p w14:paraId="623FF4A6" w14:textId="77777777" w:rsidR="005E2911" w:rsidRPr="007109F0" w:rsidRDefault="005E2911" w:rsidP="005E2911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6549" w:type="dxa"/>
          </w:tcPr>
          <w:p w14:paraId="4A995D52" w14:textId="77777777" w:rsidR="005E2911" w:rsidRPr="007109F0" w:rsidRDefault="005E2911" w:rsidP="005E2911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493" w:type="dxa"/>
          </w:tcPr>
          <w:p w14:paraId="789DE488" w14:textId="77777777" w:rsidR="005E2911" w:rsidRPr="007109F0" w:rsidRDefault="005E2911" w:rsidP="005E2911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Parametry oferowane (należy podać parametry techniczne oferowanego towaru)</w:t>
            </w:r>
          </w:p>
        </w:tc>
        <w:tc>
          <w:tcPr>
            <w:tcW w:w="1271" w:type="dxa"/>
          </w:tcPr>
          <w:p w14:paraId="5C553C20" w14:textId="77777777" w:rsidR="005E2911" w:rsidRPr="007109F0" w:rsidRDefault="005E2911" w:rsidP="005E2911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ILOŚĆ NA OKRES 24 MIESIĘCY</w:t>
            </w:r>
          </w:p>
        </w:tc>
        <w:tc>
          <w:tcPr>
            <w:tcW w:w="1454" w:type="dxa"/>
          </w:tcPr>
          <w:p w14:paraId="4CF0883E" w14:textId="77777777" w:rsidR="005E2911" w:rsidRPr="007109F0" w:rsidRDefault="005E2911" w:rsidP="005E2911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Cena jednostkowa netto za 1 sztukę w PLN</w:t>
            </w:r>
          </w:p>
        </w:tc>
        <w:tc>
          <w:tcPr>
            <w:tcW w:w="1270" w:type="dxa"/>
          </w:tcPr>
          <w:p w14:paraId="42A78C96" w14:textId="77777777" w:rsidR="005E2911" w:rsidRPr="007109F0" w:rsidRDefault="005E2911" w:rsidP="005E2911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Stawka podatku VAT w %</w:t>
            </w:r>
          </w:p>
        </w:tc>
        <w:tc>
          <w:tcPr>
            <w:tcW w:w="1270" w:type="dxa"/>
          </w:tcPr>
          <w:p w14:paraId="30C93D12" w14:textId="77777777" w:rsidR="005E2911" w:rsidRPr="007109F0" w:rsidRDefault="005E2911" w:rsidP="005E2911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Wartość oferowana brutto w PLN</w:t>
            </w:r>
          </w:p>
          <w:p w14:paraId="3338A891" w14:textId="77777777" w:rsidR="005E2911" w:rsidRPr="007109F0" w:rsidRDefault="005E2911" w:rsidP="005E2911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E830F6" w:rsidRPr="001F4139" w14:paraId="24A3E1E4" w14:textId="77777777" w:rsidTr="005E2911">
        <w:tc>
          <w:tcPr>
            <w:tcW w:w="550" w:type="dxa"/>
          </w:tcPr>
          <w:p w14:paraId="7A99D7BA" w14:textId="77777777" w:rsidR="00E830F6" w:rsidRPr="007109F0" w:rsidRDefault="00E830F6" w:rsidP="00E830F6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549" w:type="dxa"/>
          </w:tcPr>
          <w:p w14:paraId="7AF5FBD1" w14:textId="77777777" w:rsidR="00E830F6" w:rsidRPr="007109F0" w:rsidRDefault="00E830F6" w:rsidP="00E830F6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93" w:type="dxa"/>
          </w:tcPr>
          <w:p w14:paraId="49CA8DDE" w14:textId="77777777" w:rsidR="00E830F6" w:rsidRPr="007109F0" w:rsidRDefault="00E830F6" w:rsidP="00E830F6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1" w:type="dxa"/>
          </w:tcPr>
          <w:p w14:paraId="7AB14ABF" w14:textId="77777777" w:rsidR="00E830F6" w:rsidRPr="007109F0" w:rsidRDefault="00E830F6" w:rsidP="00E830F6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4" w:type="dxa"/>
          </w:tcPr>
          <w:p w14:paraId="7E8D7E10" w14:textId="77777777" w:rsidR="00E830F6" w:rsidRPr="007109F0" w:rsidRDefault="00E830F6" w:rsidP="00E830F6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0" w:type="dxa"/>
          </w:tcPr>
          <w:p w14:paraId="152A359C" w14:textId="77777777" w:rsidR="00E830F6" w:rsidRPr="007109F0" w:rsidRDefault="00E830F6" w:rsidP="00E830F6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0" w:type="dxa"/>
          </w:tcPr>
          <w:p w14:paraId="0F5756A6" w14:textId="77777777" w:rsidR="00E830F6" w:rsidRPr="007109F0" w:rsidRDefault="00E830F6" w:rsidP="00E830F6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</w:tr>
      <w:tr w:rsidR="005E2911" w:rsidRPr="001F4139" w14:paraId="41C28878" w14:textId="77777777" w:rsidTr="005E2911">
        <w:tc>
          <w:tcPr>
            <w:tcW w:w="550" w:type="dxa"/>
          </w:tcPr>
          <w:p w14:paraId="3E1DBB86" w14:textId="77777777" w:rsidR="005E2911" w:rsidRPr="007109F0" w:rsidRDefault="005E2911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6549" w:type="dxa"/>
          </w:tcPr>
          <w:p w14:paraId="15AFD967" w14:textId="77777777" w:rsidR="005E2911" w:rsidRPr="007109F0" w:rsidRDefault="005E2911" w:rsidP="005D2855">
            <w:pPr>
              <w:rPr>
                <w:rFonts w:ascii="Neo Sans Pro" w:hAnsi="Neo Sans Pro"/>
                <w:b/>
                <w:bCs/>
              </w:rPr>
            </w:pPr>
            <w:r w:rsidRPr="007109F0">
              <w:rPr>
                <w:rFonts w:ascii="Neo Sans Pro" w:hAnsi="Neo Sans Pro"/>
                <w:b/>
                <w:bCs/>
              </w:rPr>
              <w:t>Osłona na aparaturę medyczną</w:t>
            </w:r>
          </w:p>
          <w:p w14:paraId="1633F01B" w14:textId="77777777" w:rsidR="005E2911" w:rsidRPr="007109F0" w:rsidRDefault="005E2911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Maksymalny rozmiar osłanianej aparatury przed rozciąganiem 60-70cm x 60-70cm, format kuli, produkt sterylny </w:t>
            </w:r>
          </w:p>
        </w:tc>
        <w:tc>
          <w:tcPr>
            <w:tcW w:w="1493" w:type="dxa"/>
          </w:tcPr>
          <w:p w14:paraId="618EEB50" w14:textId="77777777" w:rsidR="005E2911" w:rsidRPr="007109F0" w:rsidRDefault="005E2911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42E63C0C" w14:textId="77777777" w:rsidR="005E2911" w:rsidRPr="007109F0" w:rsidRDefault="005E2911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159A65FD" w14:textId="77777777" w:rsidR="005E2911" w:rsidRPr="007109F0" w:rsidRDefault="005E2911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5F475547" w14:textId="77777777" w:rsidR="005E2911" w:rsidRPr="007109F0" w:rsidRDefault="005E2911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  <w:r>
              <w:rPr>
                <w:rFonts w:ascii="Neo Sans Pro" w:hAnsi="Neo Sans Pro"/>
                <w:b/>
              </w:rPr>
              <w:t> </w:t>
            </w:r>
            <w:r w:rsidRPr="007109F0">
              <w:rPr>
                <w:rFonts w:ascii="Neo Sans Pro" w:hAnsi="Neo Sans Pro"/>
                <w:b/>
              </w:rPr>
              <w:t>500</w:t>
            </w:r>
            <w:r>
              <w:rPr>
                <w:rFonts w:ascii="Neo Sans Pro" w:hAnsi="Neo Sans Pro"/>
                <w:b/>
              </w:rPr>
              <w:t xml:space="preserve"> szt.</w:t>
            </w:r>
          </w:p>
        </w:tc>
        <w:tc>
          <w:tcPr>
            <w:tcW w:w="1454" w:type="dxa"/>
          </w:tcPr>
          <w:p w14:paraId="4E9F71BD" w14:textId="77777777" w:rsidR="005E2911" w:rsidRPr="007109F0" w:rsidRDefault="005E2911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0" w:type="dxa"/>
          </w:tcPr>
          <w:p w14:paraId="55DB3D8B" w14:textId="77777777" w:rsidR="005E2911" w:rsidRPr="007109F0" w:rsidRDefault="005E2911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0" w:type="dxa"/>
          </w:tcPr>
          <w:p w14:paraId="56D4EE30" w14:textId="77777777" w:rsidR="005E2911" w:rsidRPr="007109F0" w:rsidRDefault="005E2911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5EFA460C" w14:textId="77777777" w:rsidR="001B1DE5" w:rsidRPr="00852DE0" w:rsidRDefault="001B1DE5">
      <w:pPr>
        <w:pStyle w:val="Akapitzlist"/>
        <w:numPr>
          <w:ilvl w:val="0"/>
          <w:numId w:val="82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425E2E20" w14:textId="77777777" w:rsidR="001B1DE5" w:rsidRPr="00852DE0" w:rsidRDefault="001B1DE5">
      <w:pPr>
        <w:pStyle w:val="Akapitzlist"/>
        <w:numPr>
          <w:ilvl w:val="0"/>
          <w:numId w:val="82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321C4D74" w14:textId="77777777" w:rsidR="001B1DE5" w:rsidRPr="00852DE0" w:rsidRDefault="001B1DE5">
      <w:pPr>
        <w:pStyle w:val="Akapitzlist"/>
        <w:numPr>
          <w:ilvl w:val="0"/>
          <w:numId w:val="82"/>
        </w:numPr>
        <w:spacing w:after="0" w:line="240" w:lineRule="auto"/>
        <w:jc w:val="both"/>
        <w:rPr>
          <w:rFonts w:ascii="Neo Sans Pro" w:hAnsi="Neo Sans Pro" w:cs="Neo Sans Pro"/>
          <w:color w:val="000000"/>
          <w:sz w:val="20"/>
          <w:szCs w:val="20"/>
        </w:rPr>
      </w:pPr>
      <w:r w:rsidRPr="00852DE0">
        <w:rPr>
          <w:rFonts w:ascii="Neo Sans Pro" w:hAnsi="Neo Sans Pro" w:cs="Neo Sans Pro"/>
          <w:color w:val="000000"/>
          <w:sz w:val="20"/>
          <w:szCs w:val="20"/>
        </w:rPr>
        <w:t>Zamawiający wymaga, aby oferowany asortyment był wyrobem medycznym.</w:t>
      </w:r>
    </w:p>
    <w:p w14:paraId="02D42E17" w14:textId="77777777" w:rsidR="001B1DE5" w:rsidRDefault="001B1DE5">
      <w:pPr>
        <w:numPr>
          <w:ilvl w:val="0"/>
          <w:numId w:val="82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20F8DEC1" w14:textId="77777777" w:rsidR="001B1DE5" w:rsidRPr="003F6446" w:rsidRDefault="001B1DE5" w:rsidP="001B1DE5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06866703" w14:textId="77777777" w:rsidR="001B1DE5" w:rsidRPr="003F6446" w:rsidRDefault="001B1DE5" w:rsidP="001B1DE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6D2AA0D9" w14:textId="77777777" w:rsidR="001B1DE5" w:rsidRPr="003F6446" w:rsidRDefault="001B1DE5" w:rsidP="001B1DE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lastRenderedPageBreak/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17699EF8" w14:textId="77777777" w:rsidR="001B1DE5" w:rsidRDefault="001B1DE5" w:rsidP="001B1DE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4A044691" w14:textId="77777777" w:rsidR="005E2911" w:rsidRDefault="005E2911" w:rsidP="005E2911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>.</w:t>
      </w:r>
    </w:p>
    <w:p w14:paraId="2114048A" w14:textId="77777777" w:rsidR="005E2911" w:rsidRDefault="005E2911" w:rsidP="005E2911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 xml:space="preserve">……………………...……. (miejscowość), dnia …………………. </w:t>
      </w:r>
    </w:p>
    <w:p w14:paraId="17FEF023" w14:textId="77777777" w:rsidR="005E2911" w:rsidRDefault="005E2911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2A4F2590" w14:textId="2E6522F7" w:rsidR="003A6C05" w:rsidRDefault="003A6C05" w:rsidP="003A6C05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3</w:t>
      </w:r>
      <w:r w:rsidR="00D5547F">
        <w:rPr>
          <w:rFonts w:ascii="Neo Sans Pro" w:hAnsi="Neo Sans Pro"/>
          <w:b/>
          <w:bCs/>
          <w:color w:val="000000"/>
          <w:sz w:val="20"/>
          <w:szCs w:val="20"/>
        </w:rPr>
        <w:t>7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3960DDA7" w14:textId="77777777" w:rsidR="003A6C05" w:rsidRPr="00B42D9D" w:rsidRDefault="003A6C05" w:rsidP="003A6C05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54242F6D" w14:textId="77777777" w:rsidR="003A6C05" w:rsidRDefault="003A6C05" w:rsidP="003A6C05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3A6C05" w:rsidRPr="001A7732" w14:paraId="2296CB4F" w14:textId="77777777" w:rsidTr="000308AB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C47AF" w14:textId="77777777" w:rsidR="003A6C05" w:rsidRPr="001A7732" w:rsidRDefault="003A6C05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3A6C05" w:rsidRPr="001A7732" w14:paraId="613C7FF7" w14:textId="77777777" w:rsidTr="000308AB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5B29" w14:textId="77777777" w:rsidR="003A6C05" w:rsidRPr="001A7732" w:rsidRDefault="003A6C05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0B6FF5FC" w14:textId="77777777" w:rsidR="003A6C05" w:rsidRPr="001A7732" w:rsidRDefault="003A6C05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69060224" w14:textId="77777777" w:rsidR="005E2911" w:rsidRDefault="005E2911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268D0FFF" w14:textId="77777777" w:rsidR="00891B41" w:rsidRPr="001F4139" w:rsidRDefault="00891B41" w:rsidP="00891B41">
      <w:pPr>
        <w:rPr>
          <w:rFonts w:ascii="Neo Sans Pro" w:hAnsi="Neo Sans Pro"/>
          <w:b/>
          <w:bCs/>
          <w:sz w:val="20"/>
          <w:szCs w:val="20"/>
        </w:rPr>
      </w:pPr>
      <w:r w:rsidRPr="001F4139">
        <w:rPr>
          <w:rFonts w:ascii="Neo Sans Pro" w:hAnsi="Neo Sans Pro"/>
          <w:b/>
          <w:bCs/>
          <w:sz w:val="20"/>
          <w:szCs w:val="20"/>
        </w:rPr>
        <w:t>Część nr 32 - JEDNORAZOWE UBRANIE OPERACYJNE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6418"/>
        <w:gridCol w:w="1493"/>
        <w:gridCol w:w="1271"/>
        <w:gridCol w:w="1454"/>
        <w:gridCol w:w="1262"/>
        <w:gridCol w:w="1546"/>
      </w:tblGrid>
      <w:tr w:rsidR="003A6C05" w:rsidRPr="001F4139" w14:paraId="0E8A69ED" w14:textId="77777777" w:rsidTr="003A6C05">
        <w:tc>
          <w:tcPr>
            <w:tcW w:w="550" w:type="dxa"/>
          </w:tcPr>
          <w:p w14:paraId="0CAB7937" w14:textId="77777777" w:rsidR="003A6C05" w:rsidRPr="007109F0" w:rsidRDefault="003A6C05" w:rsidP="003A6C05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6549" w:type="dxa"/>
          </w:tcPr>
          <w:p w14:paraId="2955E2B6" w14:textId="77777777" w:rsidR="003A6C05" w:rsidRPr="007109F0" w:rsidRDefault="003A6C05" w:rsidP="003A6C05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493" w:type="dxa"/>
          </w:tcPr>
          <w:p w14:paraId="5EE72EA4" w14:textId="77777777" w:rsidR="003A6C05" w:rsidRPr="007109F0" w:rsidRDefault="003A6C05" w:rsidP="003A6C05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Parametry oferowane (należy podać parametry techniczne oferowanego towaru)</w:t>
            </w:r>
          </w:p>
        </w:tc>
        <w:tc>
          <w:tcPr>
            <w:tcW w:w="1271" w:type="dxa"/>
          </w:tcPr>
          <w:p w14:paraId="65F53134" w14:textId="77777777" w:rsidR="003A6C05" w:rsidRPr="007109F0" w:rsidRDefault="003A6C05" w:rsidP="003A6C05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ILOŚĆ NA OKRES 24 MIESIĘCY</w:t>
            </w:r>
          </w:p>
        </w:tc>
        <w:tc>
          <w:tcPr>
            <w:tcW w:w="1454" w:type="dxa"/>
          </w:tcPr>
          <w:p w14:paraId="0A6D79C0" w14:textId="77777777" w:rsidR="003A6C05" w:rsidRPr="007109F0" w:rsidRDefault="003A6C05" w:rsidP="003A6C05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Cena jednostkowa netto za 1 sztukę w PLN</w:t>
            </w:r>
          </w:p>
        </w:tc>
        <w:tc>
          <w:tcPr>
            <w:tcW w:w="1270" w:type="dxa"/>
          </w:tcPr>
          <w:p w14:paraId="24E476C5" w14:textId="77777777" w:rsidR="003A6C05" w:rsidRPr="007109F0" w:rsidRDefault="003A6C05" w:rsidP="003A6C05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Stawka podatku VAT w %</w:t>
            </w:r>
          </w:p>
        </w:tc>
        <w:tc>
          <w:tcPr>
            <w:tcW w:w="1555" w:type="dxa"/>
          </w:tcPr>
          <w:p w14:paraId="6BAD29FF" w14:textId="77777777" w:rsidR="003A6C05" w:rsidRPr="007109F0" w:rsidRDefault="003A6C05" w:rsidP="003A6C05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Wartość oferowana brutto w PLN</w:t>
            </w:r>
          </w:p>
          <w:p w14:paraId="6D3111F2" w14:textId="77777777" w:rsidR="003A6C05" w:rsidRPr="007109F0" w:rsidRDefault="003A6C05" w:rsidP="003A6C05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E830F6" w:rsidRPr="001F4139" w14:paraId="11013E70" w14:textId="77777777" w:rsidTr="003A6C05">
        <w:tc>
          <w:tcPr>
            <w:tcW w:w="550" w:type="dxa"/>
          </w:tcPr>
          <w:p w14:paraId="6F0E6A0F" w14:textId="77777777" w:rsidR="00E830F6" w:rsidRPr="007109F0" w:rsidRDefault="00E830F6" w:rsidP="00E830F6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549" w:type="dxa"/>
          </w:tcPr>
          <w:p w14:paraId="1707ADCC" w14:textId="77777777" w:rsidR="00E830F6" w:rsidRPr="007109F0" w:rsidRDefault="00E830F6" w:rsidP="00E830F6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93" w:type="dxa"/>
          </w:tcPr>
          <w:p w14:paraId="1CA337C3" w14:textId="77777777" w:rsidR="00E830F6" w:rsidRPr="007109F0" w:rsidRDefault="00E830F6" w:rsidP="00E830F6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1" w:type="dxa"/>
          </w:tcPr>
          <w:p w14:paraId="3C9F06B6" w14:textId="77777777" w:rsidR="00E830F6" w:rsidRPr="007109F0" w:rsidRDefault="00E830F6" w:rsidP="00E830F6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4" w:type="dxa"/>
          </w:tcPr>
          <w:p w14:paraId="3BD149E9" w14:textId="77777777" w:rsidR="00E830F6" w:rsidRPr="007109F0" w:rsidRDefault="00E830F6" w:rsidP="00E830F6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0" w:type="dxa"/>
          </w:tcPr>
          <w:p w14:paraId="670D48A8" w14:textId="77777777" w:rsidR="00E830F6" w:rsidRPr="007109F0" w:rsidRDefault="00E830F6" w:rsidP="00E830F6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5" w:type="dxa"/>
          </w:tcPr>
          <w:p w14:paraId="03A94D25" w14:textId="77777777" w:rsidR="00E830F6" w:rsidRPr="007109F0" w:rsidRDefault="00E830F6" w:rsidP="00E830F6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</w:tr>
      <w:tr w:rsidR="003A6C05" w:rsidRPr="001F4139" w14:paraId="47E6846B" w14:textId="77777777" w:rsidTr="003A6C05">
        <w:tc>
          <w:tcPr>
            <w:tcW w:w="550" w:type="dxa"/>
          </w:tcPr>
          <w:p w14:paraId="77C518CA" w14:textId="77777777" w:rsidR="003A6C05" w:rsidRPr="007109F0" w:rsidRDefault="003A6C05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6549" w:type="dxa"/>
          </w:tcPr>
          <w:p w14:paraId="5F54EFDF" w14:textId="77777777" w:rsidR="003A6C05" w:rsidRPr="007109F0" w:rsidRDefault="003A6C05" w:rsidP="005D2855">
            <w:pPr>
              <w:rPr>
                <w:rFonts w:ascii="Neo Sans Pro" w:hAnsi="Neo Sans Pro"/>
                <w:b/>
                <w:bCs/>
              </w:rPr>
            </w:pPr>
            <w:r w:rsidRPr="007109F0">
              <w:rPr>
                <w:rFonts w:ascii="Neo Sans Pro" w:hAnsi="Neo Sans Pro"/>
                <w:b/>
                <w:bCs/>
              </w:rPr>
              <w:t>Jednorazowe ubranie operacyjne</w:t>
            </w:r>
          </w:p>
          <w:p w14:paraId="58832CD4" w14:textId="77777777" w:rsidR="003A6C05" w:rsidRPr="007109F0" w:rsidRDefault="003A6C05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Komplet składający się z bluzy i spodni pakowanych w zestawach, wykonane z włókniny polipropylenowej SMS, o gramaturze min. 35 g/m2, nie zawierające lateksu.</w:t>
            </w:r>
          </w:p>
          <w:p w14:paraId="3B5BB3A8" w14:textId="77777777" w:rsidR="003A6C05" w:rsidRPr="007109F0" w:rsidRDefault="003A6C05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Wytrzymanie na rozrywanie min. 89 </w:t>
            </w:r>
            <w:proofErr w:type="spellStart"/>
            <w:r w:rsidRPr="007109F0">
              <w:rPr>
                <w:rFonts w:ascii="Neo Sans Pro" w:hAnsi="Neo Sans Pro"/>
                <w:sz w:val="22"/>
                <w:szCs w:val="22"/>
              </w:rPr>
              <w:t>kPa</w:t>
            </w:r>
            <w:proofErr w:type="spellEnd"/>
            <w:r w:rsidRPr="007109F0">
              <w:rPr>
                <w:rFonts w:ascii="Neo Sans Pro" w:hAnsi="Neo Sans Pro"/>
                <w:sz w:val="22"/>
                <w:szCs w:val="22"/>
              </w:rPr>
              <w:t>.</w:t>
            </w:r>
          </w:p>
          <w:p w14:paraId="48080A6C" w14:textId="77777777" w:rsidR="003A6C05" w:rsidRPr="007109F0" w:rsidRDefault="003A6C05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Bluza szyta w ergonomicznym kształcie dzwonu umożliwiającym odpowiednie dopasowanie do sylwetki.</w:t>
            </w:r>
          </w:p>
          <w:p w14:paraId="7784BBA1" w14:textId="77777777" w:rsidR="003A6C05" w:rsidRPr="007109F0" w:rsidRDefault="003A6C05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Dekolt w kształcie litery V wykończony lamówką, bluza z trzema kieszeniami.</w:t>
            </w:r>
          </w:p>
          <w:p w14:paraId="3A1F0CFE" w14:textId="77777777" w:rsidR="003A6C05" w:rsidRPr="007109F0" w:rsidRDefault="003A6C05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Dwie kieszenie dolne.</w:t>
            </w:r>
          </w:p>
          <w:p w14:paraId="54424FB4" w14:textId="77777777" w:rsidR="003A6C05" w:rsidRPr="007109F0" w:rsidRDefault="003A6C05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Bluza w rozmiarach S, M, L, XL, XXL, 3XL </w:t>
            </w:r>
          </w:p>
          <w:p w14:paraId="0EF887A8" w14:textId="77777777" w:rsidR="003A6C05" w:rsidRPr="007109F0" w:rsidRDefault="003A6C05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Spodnie z regulacją rozmiaru w postaci wiązanej taśmy. </w:t>
            </w:r>
          </w:p>
          <w:p w14:paraId="6F78F4A5" w14:textId="77777777" w:rsidR="003A6C05" w:rsidRPr="007109F0" w:rsidRDefault="003A6C05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lastRenderedPageBreak/>
              <w:t xml:space="preserve">Spodnie w rozmiarach S, M, L, XL, XXL, 3XL </w:t>
            </w:r>
          </w:p>
          <w:p w14:paraId="0E4E5C20" w14:textId="77777777" w:rsidR="003A6C05" w:rsidRPr="007109F0" w:rsidRDefault="003A6C05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Kolor: niebieski lub zielony.</w:t>
            </w:r>
          </w:p>
          <w:p w14:paraId="6F30E69A" w14:textId="77777777" w:rsidR="003A6C05" w:rsidRPr="007109F0" w:rsidRDefault="003A6C05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Pakowane w pojedynczą torbę.</w:t>
            </w:r>
          </w:p>
        </w:tc>
        <w:tc>
          <w:tcPr>
            <w:tcW w:w="1493" w:type="dxa"/>
          </w:tcPr>
          <w:p w14:paraId="420B9DE0" w14:textId="77777777" w:rsidR="003A6C05" w:rsidRPr="007109F0" w:rsidRDefault="003A6C05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52B484FF" w14:textId="77777777" w:rsidR="003A6C05" w:rsidRPr="007109F0" w:rsidRDefault="003A6C05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725F16AE" w14:textId="77777777" w:rsidR="003A6C05" w:rsidRPr="007109F0" w:rsidRDefault="003A6C05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44F60E91" w14:textId="77777777" w:rsidR="003A6C05" w:rsidRPr="007109F0" w:rsidRDefault="003A6C05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  <w:r>
              <w:rPr>
                <w:rFonts w:ascii="Neo Sans Pro" w:hAnsi="Neo Sans Pro"/>
                <w:b/>
              </w:rPr>
              <w:t> </w:t>
            </w:r>
            <w:r w:rsidRPr="007109F0">
              <w:rPr>
                <w:rFonts w:ascii="Neo Sans Pro" w:hAnsi="Neo Sans Pro"/>
                <w:b/>
              </w:rPr>
              <w:t>500</w:t>
            </w:r>
            <w:r>
              <w:rPr>
                <w:rFonts w:ascii="Neo Sans Pro" w:hAnsi="Neo Sans Pro"/>
                <w:b/>
              </w:rPr>
              <w:t xml:space="preserve"> szt.</w:t>
            </w:r>
          </w:p>
        </w:tc>
        <w:tc>
          <w:tcPr>
            <w:tcW w:w="1454" w:type="dxa"/>
          </w:tcPr>
          <w:p w14:paraId="2E99A62C" w14:textId="77777777" w:rsidR="003A6C05" w:rsidRPr="007109F0" w:rsidRDefault="003A6C05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0" w:type="dxa"/>
          </w:tcPr>
          <w:p w14:paraId="5788A320" w14:textId="77777777" w:rsidR="003A6C05" w:rsidRPr="007109F0" w:rsidRDefault="003A6C05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555" w:type="dxa"/>
          </w:tcPr>
          <w:p w14:paraId="2FE6E4DB" w14:textId="77777777" w:rsidR="003A6C05" w:rsidRPr="007109F0" w:rsidRDefault="003A6C05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7172D50F" w14:textId="77777777" w:rsidR="003A6C05" w:rsidRDefault="003A6C05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5D6498A2" w14:textId="77777777" w:rsidR="001B1DE5" w:rsidRPr="00852DE0" w:rsidRDefault="001B1DE5">
      <w:pPr>
        <w:pStyle w:val="Akapitzlist"/>
        <w:numPr>
          <w:ilvl w:val="0"/>
          <w:numId w:val="83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7740662D" w14:textId="77777777" w:rsidR="001B1DE5" w:rsidRPr="00852DE0" w:rsidRDefault="001B1DE5">
      <w:pPr>
        <w:pStyle w:val="Akapitzlist"/>
        <w:numPr>
          <w:ilvl w:val="0"/>
          <w:numId w:val="83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7C9CB8B1" w14:textId="77777777" w:rsidR="001B1DE5" w:rsidRPr="00852DE0" w:rsidRDefault="001B1DE5">
      <w:pPr>
        <w:pStyle w:val="Akapitzlist"/>
        <w:numPr>
          <w:ilvl w:val="0"/>
          <w:numId w:val="83"/>
        </w:numPr>
        <w:spacing w:after="0" w:line="240" w:lineRule="auto"/>
        <w:jc w:val="both"/>
        <w:rPr>
          <w:rFonts w:ascii="Neo Sans Pro" w:hAnsi="Neo Sans Pro" w:cs="Neo Sans Pro"/>
          <w:color w:val="000000"/>
          <w:sz w:val="20"/>
          <w:szCs w:val="20"/>
        </w:rPr>
      </w:pPr>
      <w:r w:rsidRPr="00852DE0">
        <w:rPr>
          <w:rFonts w:ascii="Neo Sans Pro" w:hAnsi="Neo Sans Pro" w:cs="Neo Sans Pro"/>
          <w:color w:val="000000"/>
          <w:sz w:val="20"/>
          <w:szCs w:val="20"/>
        </w:rPr>
        <w:t>Zamawiający wymaga, aby oferowany asortyment był wyrobem medycznym.</w:t>
      </w:r>
    </w:p>
    <w:p w14:paraId="23665151" w14:textId="77777777" w:rsidR="001B1DE5" w:rsidRDefault="001B1DE5">
      <w:pPr>
        <w:numPr>
          <w:ilvl w:val="0"/>
          <w:numId w:val="83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274A6360" w14:textId="77777777" w:rsidR="001B1DE5" w:rsidRPr="003F6446" w:rsidRDefault="001B1DE5" w:rsidP="001B1DE5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6BD31045" w14:textId="77777777" w:rsidR="001B1DE5" w:rsidRPr="003F6446" w:rsidRDefault="001B1DE5" w:rsidP="001B1DE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1B242253" w14:textId="77777777" w:rsidR="001B1DE5" w:rsidRPr="003F6446" w:rsidRDefault="001B1DE5" w:rsidP="001B1DE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54459C59" w14:textId="77777777" w:rsidR="001B1DE5" w:rsidRDefault="001B1DE5" w:rsidP="001B1DE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0D8BE624" w14:textId="77777777" w:rsidR="003A6C05" w:rsidRDefault="003A6C05" w:rsidP="003A6C05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 xml:space="preserve">……………………...……. (miejscowość), dnia …………………. </w:t>
      </w:r>
    </w:p>
    <w:p w14:paraId="4B08A475" w14:textId="77777777" w:rsidR="003A6C05" w:rsidRDefault="003A6C05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2599EAE1" w14:textId="77777777" w:rsidR="003A6C05" w:rsidRDefault="003A6C05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1CD4936E" w14:textId="77777777" w:rsidR="001B1DE5" w:rsidRDefault="001B1DE5" w:rsidP="003A6C05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</w:p>
    <w:p w14:paraId="407FA7CA" w14:textId="54DB1863" w:rsidR="003A6C05" w:rsidRDefault="003A6C05" w:rsidP="003A6C05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3</w:t>
      </w:r>
      <w:r w:rsidR="00D5547F">
        <w:rPr>
          <w:rFonts w:ascii="Neo Sans Pro" w:hAnsi="Neo Sans Pro"/>
          <w:b/>
          <w:bCs/>
          <w:color w:val="000000"/>
          <w:sz w:val="20"/>
          <w:szCs w:val="20"/>
        </w:rPr>
        <w:t>8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7C54BF34" w14:textId="77777777" w:rsidR="003A6C05" w:rsidRPr="00B42D9D" w:rsidRDefault="003A6C05" w:rsidP="003A6C05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5A383163" w14:textId="77777777" w:rsidR="003A6C05" w:rsidRDefault="003A6C05" w:rsidP="003A6C05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3A6C05" w:rsidRPr="001A7732" w14:paraId="75FD88C6" w14:textId="77777777" w:rsidTr="000308AB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9AC7" w14:textId="77777777" w:rsidR="003A6C05" w:rsidRPr="001A7732" w:rsidRDefault="003A6C05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3A6C05" w:rsidRPr="001A7732" w14:paraId="09BF785A" w14:textId="77777777" w:rsidTr="000308AB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14E2" w14:textId="77777777" w:rsidR="003A6C05" w:rsidRPr="001A7732" w:rsidRDefault="003A6C05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18AEECCF" w14:textId="77777777" w:rsidR="003A6C05" w:rsidRPr="001A7732" w:rsidRDefault="003A6C05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1178BC30" w14:textId="77777777" w:rsidR="003A6C05" w:rsidRDefault="003A6C05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5FD82659" w14:textId="77777777" w:rsidR="00891B41" w:rsidRPr="001F4139" w:rsidRDefault="00891B41" w:rsidP="00891B41">
      <w:pPr>
        <w:rPr>
          <w:rFonts w:ascii="Neo Sans Pro" w:hAnsi="Neo Sans Pro"/>
          <w:b/>
          <w:bCs/>
          <w:color w:val="000000"/>
          <w:sz w:val="20"/>
          <w:szCs w:val="20"/>
        </w:rPr>
      </w:pPr>
      <w:proofErr w:type="spellStart"/>
      <w:r w:rsidRPr="001F4139">
        <w:rPr>
          <w:rFonts w:ascii="Neo Sans Pro" w:hAnsi="Neo Sans Pro"/>
          <w:b/>
          <w:bCs/>
          <w:sz w:val="20"/>
          <w:szCs w:val="20"/>
        </w:rPr>
        <w:t>Częśc</w:t>
      </w:r>
      <w:proofErr w:type="spellEnd"/>
      <w:r w:rsidRPr="001F4139">
        <w:rPr>
          <w:rFonts w:ascii="Neo Sans Pro" w:hAnsi="Neo Sans Pro"/>
          <w:b/>
          <w:bCs/>
          <w:sz w:val="20"/>
          <w:szCs w:val="20"/>
        </w:rPr>
        <w:t xml:space="preserve"> nr 33 - MAJTKI JEDNORAZOWE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6550"/>
        <w:gridCol w:w="1493"/>
        <w:gridCol w:w="1271"/>
        <w:gridCol w:w="1454"/>
        <w:gridCol w:w="1270"/>
        <w:gridCol w:w="1270"/>
      </w:tblGrid>
      <w:tr w:rsidR="00F7793D" w:rsidRPr="001F4139" w14:paraId="474A1EB5" w14:textId="77777777" w:rsidTr="00E830F6">
        <w:tc>
          <w:tcPr>
            <w:tcW w:w="550" w:type="dxa"/>
          </w:tcPr>
          <w:p w14:paraId="024404EB" w14:textId="77777777" w:rsidR="00F7793D" w:rsidRPr="007109F0" w:rsidRDefault="00F7793D" w:rsidP="00F7793D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6550" w:type="dxa"/>
          </w:tcPr>
          <w:p w14:paraId="067D6405" w14:textId="77777777" w:rsidR="00F7793D" w:rsidRPr="007109F0" w:rsidRDefault="00F7793D" w:rsidP="00F7793D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493" w:type="dxa"/>
          </w:tcPr>
          <w:p w14:paraId="1372D396" w14:textId="77777777" w:rsidR="00F7793D" w:rsidRPr="007109F0" w:rsidRDefault="00F7793D" w:rsidP="00F7793D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Parametry oferowane (należy podać parametry techniczne oferowanego towaru)</w:t>
            </w:r>
          </w:p>
        </w:tc>
        <w:tc>
          <w:tcPr>
            <w:tcW w:w="1271" w:type="dxa"/>
          </w:tcPr>
          <w:p w14:paraId="372BDBB4" w14:textId="77777777" w:rsidR="00F7793D" w:rsidRPr="007109F0" w:rsidRDefault="00F7793D" w:rsidP="00F7793D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ILOŚĆ NA OKRES 24 MIESIĘCY</w:t>
            </w:r>
          </w:p>
        </w:tc>
        <w:tc>
          <w:tcPr>
            <w:tcW w:w="1454" w:type="dxa"/>
          </w:tcPr>
          <w:p w14:paraId="28985827" w14:textId="77777777" w:rsidR="00F7793D" w:rsidRPr="007109F0" w:rsidRDefault="00F7793D" w:rsidP="00F7793D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Cena jednostkowa netto za 1 sztukę w PLN</w:t>
            </w:r>
          </w:p>
        </w:tc>
        <w:tc>
          <w:tcPr>
            <w:tcW w:w="1270" w:type="dxa"/>
          </w:tcPr>
          <w:p w14:paraId="777AA489" w14:textId="77777777" w:rsidR="00F7793D" w:rsidRPr="007109F0" w:rsidRDefault="00F7793D" w:rsidP="00F7793D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Stawka podatku VAT w %</w:t>
            </w:r>
          </w:p>
        </w:tc>
        <w:tc>
          <w:tcPr>
            <w:tcW w:w="1270" w:type="dxa"/>
          </w:tcPr>
          <w:p w14:paraId="370709D7" w14:textId="77777777" w:rsidR="00F7793D" w:rsidRPr="007109F0" w:rsidRDefault="00F7793D" w:rsidP="00F7793D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Wartość oferowana brutto w PLN</w:t>
            </w:r>
          </w:p>
          <w:p w14:paraId="24115081" w14:textId="77777777" w:rsidR="00F7793D" w:rsidRPr="007109F0" w:rsidRDefault="00F7793D" w:rsidP="00F7793D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E830F6" w:rsidRPr="001F4139" w14:paraId="61AA0E18" w14:textId="77777777" w:rsidTr="00E830F6">
        <w:tc>
          <w:tcPr>
            <w:tcW w:w="550" w:type="dxa"/>
          </w:tcPr>
          <w:p w14:paraId="0188E84A" w14:textId="77777777" w:rsidR="00E830F6" w:rsidRPr="007109F0" w:rsidRDefault="00E830F6" w:rsidP="00E830F6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550" w:type="dxa"/>
          </w:tcPr>
          <w:p w14:paraId="7C440CE3" w14:textId="77777777" w:rsidR="00E830F6" w:rsidRPr="007109F0" w:rsidRDefault="00E830F6" w:rsidP="00E830F6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93" w:type="dxa"/>
          </w:tcPr>
          <w:p w14:paraId="59AF4E89" w14:textId="77777777" w:rsidR="00E830F6" w:rsidRPr="007109F0" w:rsidRDefault="00E830F6" w:rsidP="00E830F6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1" w:type="dxa"/>
          </w:tcPr>
          <w:p w14:paraId="3564BCB4" w14:textId="77777777" w:rsidR="00E830F6" w:rsidRPr="007109F0" w:rsidRDefault="00E830F6" w:rsidP="00E830F6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4" w:type="dxa"/>
          </w:tcPr>
          <w:p w14:paraId="74A8248C" w14:textId="77777777" w:rsidR="00E830F6" w:rsidRPr="007109F0" w:rsidRDefault="00E830F6" w:rsidP="00E830F6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0" w:type="dxa"/>
          </w:tcPr>
          <w:p w14:paraId="718F02EC" w14:textId="77777777" w:rsidR="00E830F6" w:rsidRPr="007109F0" w:rsidRDefault="00E830F6" w:rsidP="00E830F6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0" w:type="dxa"/>
          </w:tcPr>
          <w:p w14:paraId="166FFF83" w14:textId="77777777" w:rsidR="00E830F6" w:rsidRPr="007109F0" w:rsidRDefault="00E830F6" w:rsidP="00E830F6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</w:tr>
      <w:tr w:rsidR="00F7793D" w:rsidRPr="001F4139" w14:paraId="033AC42A" w14:textId="77777777" w:rsidTr="00E830F6">
        <w:tc>
          <w:tcPr>
            <w:tcW w:w="550" w:type="dxa"/>
          </w:tcPr>
          <w:p w14:paraId="53EB8FD3" w14:textId="77777777" w:rsidR="00F7793D" w:rsidRPr="007109F0" w:rsidRDefault="00F7793D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6550" w:type="dxa"/>
          </w:tcPr>
          <w:p w14:paraId="0EF97B14" w14:textId="77777777" w:rsidR="00F7793D" w:rsidRPr="007109F0" w:rsidRDefault="00F7793D" w:rsidP="005D2855">
            <w:pPr>
              <w:rPr>
                <w:rFonts w:ascii="Neo Sans Pro" w:hAnsi="Neo Sans Pro"/>
                <w:b/>
                <w:bCs/>
                <w:color w:val="000000"/>
              </w:rPr>
            </w:pPr>
            <w:r w:rsidRPr="007109F0">
              <w:rPr>
                <w:rFonts w:ascii="Neo Sans Pro" w:hAnsi="Neo Sans Pro"/>
                <w:b/>
                <w:bCs/>
                <w:color w:val="000000"/>
              </w:rPr>
              <w:t>Majtki jednorazowe</w:t>
            </w:r>
          </w:p>
          <w:p w14:paraId="13F3778C" w14:textId="77777777" w:rsidR="00F7793D" w:rsidRPr="00B27415" w:rsidRDefault="00F7793D" w:rsidP="005D2855">
            <w:pPr>
              <w:rPr>
                <w:rFonts w:ascii="Neo Sans Pro" w:hAnsi="Neo Sans Pro"/>
                <w:b/>
                <w:sz w:val="22"/>
                <w:szCs w:val="22"/>
              </w:rPr>
            </w:pPr>
            <w:r w:rsidRPr="00B27415">
              <w:rPr>
                <w:rFonts w:ascii="Neo Sans Pro" w:hAnsi="Neo Sans Pro"/>
                <w:sz w:val="22"/>
                <w:szCs w:val="22"/>
              </w:rPr>
              <w:lastRenderedPageBreak/>
              <w:t>Oddychające, nieprzezroczyste, hipoalergiczne, rozciągliwe, rozmiar L, XL, XXL,  kolor dowolny</w:t>
            </w:r>
          </w:p>
        </w:tc>
        <w:tc>
          <w:tcPr>
            <w:tcW w:w="1493" w:type="dxa"/>
          </w:tcPr>
          <w:p w14:paraId="7E3E020F" w14:textId="77777777" w:rsidR="00F7793D" w:rsidRPr="007109F0" w:rsidRDefault="00F7793D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2BE1EF3D" w14:textId="77777777" w:rsidR="00F7793D" w:rsidRPr="007109F0" w:rsidRDefault="00F7793D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15A3BF52" w14:textId="77777777" w:rsidR="00F7793D" w:rsidRPr="007109F0" w:rsidRDefault="00F7793D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45EF5D31" w14:textId="77777777" w:rsidR="00F7793D" w:rsidRPr="007109F0" w:rsidRDefault="00F7793D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lastRenderedPageBreak/>
              <w:t>10</w:t>
            </w:r>
            <w:r>
              <w:rPr>
                <w:rFonts w:ascii="Neo Sans Pro" w:hAnsi="Neo Sans Pro"/>
                <w:b/>
              </w:rPr>
              <w:t> </w:t>
            </w:r>
            <w:r w:rsidRPr="007109F0">
              <w:rPr>
                <w:rFonts w:ascii="Neo Sans Pro" w:hAnsi="Neo Sans Pro"/>
                <w:b/>
              </w:rPr>
              <w:t>000</w:t>
            </w:r>
            <w:r>
              <w:rPr>
                <w:rFonts w:ascii="Neo Sans Pro" w:hAnsi="Neo Sans Pro"/>
                <w:b/>
              </w:rPr>
              <w:t xml:space="preserve"> szt.</w:t>
            </w:r>
          </w:p>
        </w:tc>
        <w:tc>
          <w:tcPr>
            <w:tcW w:w="1454" w:type="dxa"/>
          </w:tcPr>
          <w:p w14:paraId="0AD707AE" w14:textId="77777777" w:rsidR="00F7793D" w:rsidRPr="007109F0" w:rsidRDefault="00F7793D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0" w:type="dxa"/>
          </w:tcPr>
          <w:p w14:paraId="764E60BF" w14:textId="77777777" w:rsidR="00F7793D" w:rsidRPr="007109F0" w:rsidRDefault="00F7793D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0" w:type="dxa"/>
          </w:tcPr>
          <w:p w14:paraId="37E2649E" w14:textId="77777777" w:rsidR="00F7793D" w:rsidRPr="007109F0" w:rsidRDefault="00F7793D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00842CAB" w14:textId="77777777" w:rsidR="00891B41" w:rsidRDefault="00891B41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69B25272" w14:textId="77777777" w:rsidR="00BB774B" w:rsidRPr="00852DE0" w:rsidRDefault="00BB774B">
      <w:pPr>
        <w:pStyle w:val="Akapitzlist"/>
        <w:numPr>
          <w:ilvl w:val="0"/>
          <w:numId w:val="84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7911C455" w14:textId="77777777" w:rsidR="00BB774B" w:rsidRPr="00852DE0" w:rsidRDefault="00BB774B">
      <w:pPr>
        <w:pStyle w:val="Akapitzlist"/>
        <w:numPr>
          <w:ilvl w:val="0"/>
          <w:numId w:val="84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2F1B78FF" w14:textId="77777777" w:rsidR="00BB774B" w:rsidRDefault="00BB774B">
      <w:pPr>
        <w:numPr>
          <w:ilvl w:val="0"/>
          <w:numId w:val="84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4BFD9D9C" w14:textId="77777777" w:rsidR="00BB774B" w:rsidRPr="003F6446" w:rsidRDefault="00BB774B" w:rsidP="00BB774B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5B9454BE" w14:textId="77777777" w:rsidR="00BB774B" w:rsidRPr="003F6446" w:rsidRDefault="00BB774B" w:rsidP="00BB774B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6483EC84" w14:textId="77777777" w:rsidR="00BB774B" w:rsidRPr="003F6446" w:rsidRDefault="00BB774B" w:rsidP="00BB774B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34156895" w14:textId="77777777" w:rsidR="00BB774B" w:rsidRDefault="00BB774B" w:rsidP="00BB774B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3459F3CC" w14:textId="77777777" w:rsidR="00B27415" w:rsidRDefault="00B27415" w:rsidP="00B27415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 xml:space="preserve">……………………...……. (miejscowość), dnia …………………. </w:t>
      </w:r>
    </w:p>
    <w:p w14:paraId="79EAA083" w14:textId="77777777" w:rsidR="00C665EF" w:rsidRPr="001F4139" w:rsidRDefault="00C665EF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391CC5C4" w14:textId="6242FE24" w:rsidR="001A37D8" w:rsidRDefault="001A37D8" w:rsidP="001A37D8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3</w:t>
      </w:r>
      <w:r w:rsidR="00141D76">
        <w:rPr>
          <w:rFonts w:ascii="Neo Sans Pro" w:hAnsi="Neo Sans Pro"/>
          <w:b/>
          <w:bCs/>
          <w:color w:val="000000"/>
          <w:sz w:val="20"/>
          <w:szCs w:val="20"/>
        </w:rPr>
        <w:t>9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1FDBB391" w14:textId="77777777" w:rsidR="001A37D8" w:rsidRPr="00B42D9D" w:rsidRDefault="001A37D8" w:rsidP="001A37D8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4A848077" w14:textId="77777777" w:rsidR="001A37D8" w:rsidRDefault="001A37D8" w:rsidP="001A37D8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1A37D8" w:rsidRPr="001A7732" w14:paraId="58F3C8FC" w14:textId="77777777" w:rsidTr="000308AB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374F" w14:textId="77777777" w:rsidR="001A37D8" w:rsidRPr="001A7732" w:rsidRDefault="001A37D8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1A37D8" w:rsidRPr="001A7732" w14:paraId="5BD884FB" w14:textId="77777777" w:rsidTr="000308AB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4BFB" w14:textId="77777777" w:rsidR="001A37D8" w:rsidRPr="001A7732" w:rsidRDefault="001A37D8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0AD9AD42" w14:textId="77777777" w:rsidR="001A37D8" w:rsidRPr="001A7732" w:rsidRDefault="001A37D8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1C728061" w14:textId="77777777" w:rsidR="001A37D8" w:rsidRDefault="001A37D8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6FB3D1FE" w14:textId="77777777" w:rsidR="00891B41" w:rsidRPr="001F4139" w:rsidRDefault="00891B41" w:rsidP="00891B41">
      <w:pPr>
        <w:rPr>
          <w:rFonts w:ascii="Neo Sans Pro" w:hAnsi="Neo Sans Pro"/>
          <w:b/>
          <w:bCs/>
          <w:color w:val="000000"/>
          <w:sz w:val="20"/>
          <w:szCs w:val="20"/>
        </w:rPr>
      </w:pPr>
      <w:r w:rsidRPr="001F4139">
        <w:rPr>
          <w:rFonts w:ascii="Neo Sans Pro" w:hAnsi="Neo Sans Pro"/>
          <w:b/>
          <w:bCs/>
          <w:sz w:val="20"/>
          <w:szCs w:val="20"/>
        </w:rPr>
        <w:t>Część nr 34 - ZESTAW DO CEWNIKOWANIA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6643"/>
        <w:gridCol w:w="1493"/>
        <w:gridCol w:w="1271"/>
        <w:gridCol w:w="1454"/>
        <w:gridCol w:w="1270"/>
        <w:gridCol w:w="1270"/>
      </w:tblGrid>
      <w:tr w:rsidR="00664E9C" w:rsidRPr="001F4139" w14:paraId="4A6C38DB" w14:textId="77777777" w:rsidTr="003427C5">
        <w:tc>
          <w:tcPr>
            <w:tcW w:w="550" w:type="dxa"/>
          </w:tcPr>
          <w:p w14:paraId="608BE56C" w14:textId="77777777" w:rsidR="00664E9C" w:rsidRPr="007109F0" w:rsidRDefault="00664E9C" w:rsidP="00664E9C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6643" w:type="dxa"/>
          </w:tcPr>
          <w:p w14:paraId="71ED4CA7" w14:textId="77777777" w:rsidR="00664E9C" w:rsidRPr="007109F0" w:rsidRDefault="00664E9C" w:rsidP="00664E9C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493" w:type="dxa"/>
          </w:tcPr>
          <w:p w14:paraId="37A29C81" w14:textId="77777777" w:rsidR="00664E9C" w:rsidRPr="007109F0" w:rsidRDefault="00664E9C" w:rsidP="00664E9C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Parametry oferowane (należy podać parametry techniczne oferowanego towaru)</w:t>
            </w:r>
          </w:p>
        </w:tc>
        <w:tc>
          <w:tcPr>
            <w:tcW w:w="1271" w:type="dxa"/>
          </w:tcPr>
          <w:p w14:paraId="745AC1D3" w14:textId="77777777" w:rsidR="00664E9C" w:rsidRPr="007109F0" w:rsidRDefault="00664E9C" w:rsidP="00664E9C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ILOŚĆ NA OKRES 24 MIESIĘCY</w:t>
            </w:r>
          </w:p>
        </w:tc>
        <w:tc>
          <w:tcPr>
            <w:tcW w:w="1454" w:type="dxa"/>
          </w:tcPr>
          <w:p w14:paraId="58CAA7FF" w14:textId="77777777" w:rsidR="00664E9C" w:rsidRPr="007109F0" w:rsidRDefault="00664E9C" w:rsidP="00664E9C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Cena jednostkowa netto za 1 sztukę w PLN</w:t>
            </w:r>
          </w:p>
        </w:tc>
        <w:tc>
          <w:tcPr>
            <w:tcW w:w="1270" w:type="dxa"/>
          </w:tcPr>
          <w:p w14:paraId="719BD4A6" w14:textId="77777777" w:rsidR="00664E9C" w:rsidRPr="007109F0" w:rsidRDefault="00664E9C" w:rsidP="00664E9C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Stawka podatku VAT w %</w:t>
            </w:r>
          </w:p>
        </w:tc>
        <w:tc>
          <w:tcPr>
            <w:tcW w:w="1270" w:type="dxa"/>
          </w:tcPr>
          <w:p w14:paraId="0239DD8B" w14:textId="77777777" w:rsidR="00664E9C" w:rsidRPr="007109F0" w:rsidRDefault="00664E9C" w:rsidP="00664E9C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Wartość oferowana brutto w PLN</w:t>
            </w:r>
          </w:p>
          <w:p w14:paraId="00F4CD14" w14:textId="77777777" w:rsidR="00664E9C" w:rsidRPr="007109F0" w:rsidRDefault="00664E9C" w:rsidP="00664E9C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3427C5" w:rsidRPr="001F4139" w14:paraId="202A5677" w14:textId="77777777" w:rsidTr="003427C5">
        <w:tc>
          <w:tcPr>
            <w:tcW w:w="550" w:type="dxa"/>
          </w:tcPr>
          <w:p w14:paraId="34CE0A10" w14:textId="77777777" w:rsidR="003427C5" w:rsidRPr="007109F0" w:rsidRDefault="003427C5" w:rsidP="003427C5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643" w:type="dxa"/>
          </w:tcPr>
          <w:p w14:paraId="5F64CCBF" w14:textId="77777777" w:rsidR="003427C5" w:rsidRPr="007109F0" w:rsidRDefault="003427C5" w:rsidP="003427C5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93" w:type="dxa"/>
          </w:tcPr>
          <w:p w14:paraId="390F996C" w14:textId="77777777" w:rsidR="003427C5" w:rsidRPr="007109F0" w:rsidRDefault="003427C5" w:rsidP="003427C5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1" w:type="dxa"/>
          </w:tcPr>
          <w:p w14:paraId="267D9C80" w14:textId="77777777" w:rsidR="003427C5" w:rsidRPr="007109F0" w:rsidRDefault="003427C5" w:rsidP="003427C5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4" w:type="dxa"/>
          </w:tcPr>
          <w:p w14:paraId="3BE9B34A" w14:textId="77777777" w:rsidR="003427C5" w:rsidRPr="007109F0" w:rsidRDefault="003427C5" w:rsidP="003427C5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0" w:type="dxa"/>
          </w:tcPr>
          <w:p w14:paraId="0F900117" w14:textId="77777777" w:rsidR="003427C5" w:rsidRPr="007109F0" w:rsidRDefault="003427C5" w:rsidP="003427C5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0" w:type="dxa"/>
          </w:tcPr>
          <w:p w14:paraId="228695B7" w14:textId="77777777" w:rsidR="003427C5" w:rsidRPr="007109F0" w:rsidRDefault="003427C5" w:rsidP="003427C5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</w:tr>
      <w:tr w:rsidR="00AD4151" w:rsidRPr="001F4139" w14:paraId="3F9159D1" w14:textId="77777777" w:rsidTr="003427C5">
        <w:tc>
          <w:tcPr>
            <w:tcW w:w="550" w:type="dxa"/>
          </w:tcPr>
          <w:p w14:paraId="1343C390" w14:textId="77777777" w:rsidR="00AD4151" w:rsidRPr="007109F0" w:rsidRDefault="00AD4151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6643" w:type="dxa"/>
          </w:tcPr>
          <w:p w14:paraId="29B224DC" w14:textId="77777777" w:rsidR="00AD4151" w:rsidRPr="007109F0" w:rsidRDefault="00AD4151" w:rsidP="005D2855">
            <w:pPr>
              <w:rPr>
                <w:rFonts w:ascii="Neo Sans Pro" w:hAnsi="Neo Sans Pro"/>
                <w:b/>
                <w:bCs/>
                <w:color w:val="000000"/>
              </w:rPr>
            </w:pPr>
            <w:r w:rsidRPr="007109F0">
              <w:rPr>
                <w:rFonts w:ascii="Neo Sans Pro" w:hAnsi="Neo Sans Pro"/>
                <w:b/>
                <w:bCs/>
                <w:color w:val="000000"/>
              </w:rPr>
              <w:t>Zestaw do cewnikowania</w:t>
            </w:r>
          </w:p>
          <w:p w14:paraId="323CD295" w14:textId="77777777" w:rsidR="00AD4151" w:rsidRPr="007109F0" w:rsidRDefault="00AD4151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Zestaw do cewnikowania pęcherza :</w:t>
            </w:r>
          </w:p>
          <w:p w14:paraId="62675C9E" w14:textId="77777777" w:rsidR="00AD4151" w:rsidRPr="007109F0" w:rsidRDefault="00AD4151">
            <w:pPr>
              <w:pStyle w:val="Standard"/>
              <w:widowControl/>
              <w:numPr>
                <w:ilvl w:val="0"/>
                <w:numId w:val="27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1x </w:t>
            </w:r>
            <w:proofErr w:type="spellStart"/>
            <w:r w:rsidRPr="007109F0">
              <w:rPr>
                <w:rFonts w:ascii="Neo Sans Pro" w:hAnsi="Neo Sans Pro"/>
                <w:sz w:val="22"/>
                <w:szCs w:val="22"/>
              </w:rPr>
              <w:t>penseta</w:t>
            </w:r>
            <w:proofErr w:type="spellEnd"/>
            <w:r w:rsidRPr="007109F0">
              <w:rPr>
                <w:rFonts w:ascii="Neo Sans Pro" w:hAnsi="Neo Sans Pro"/>
                <w:sz w:val="22"/>
                <w:szCs w:val="22"/>
              </w:rPr>
              <w:t xml:space="preserve"> 13-15 cm plastikowa ,</w:t>
            </w:r>
          </w:p>
          <w:p w14:paraId="325905F8" w14:textId="77777777" w:rsidR="00AD4151" w:rsidRPr="007109F0" w:rsidRDefault="00AD4151">
            <w:pPr>
              <w:pStyle w:val="Standard"/>
              <w:widowControl/>
              <w:numPr>
                <w:ilvl w:val="0"/>
                <w:numId w:val="27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Min. 6 x </w:t>
            </w:r>
            <w:proofErr w:type="spellStart"/>
            <w:r w:rsidRPr="007109F0">
              <w:rPr>
                <w:rFonts w:ascii="Neo Sans Pro" w:hAnsi="Neo Sans Pro"/>
                <w:sz w:val="22"/>
                <w:szCs w:val="22"/>
              </w:rPr>
              <w:t>tupfery</w:t>
            </w:r>
            <w:proofErr w:type="spellEnd"/>
            <w:r w:rsidRPr="007109F0">
              <w:rPr>
                <w:rFonts w:ascii="Neo Sans Pro" w:hAnsi="Neo Sans Pro"/>
                <w:sz w:val="22"/>
                <w:szCs w:val="22"/>
              </w:rPr>
              <w:t xml:space="preserve"> gazowe 20x20 ( kształt kuli) ,</w:t>
            </w:r>
          </w:p>
          <w:p w14:paraId="1C46DC81" w14:textId="77777777" w:rsidR="00AD4151" w:rsidRPr="007109F0" w:rsidRDefault="00AD4151">
            <w:pPr>
              <w:pStyle w:val="Standard"/>
              <w:widowControl/>
              <w:numPr>
                <w:ilvl w:val="0"/>
                <w:numId w:val="27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lastRenderedPageBreak/>
              <w:t>1 x serweta laminowana nieprzemakalna chłonna 40-50 cm x 60-80 cm ( owinięcie zestawu)</w:t>
            </w:r>
          </w:p>
          <w:p w14:paraId="6585F96F" w14:textId="77777777" w:rsidR="00AD4151" w:rsidRPr="007109F0" w:rsidRDefault="00AD4151">
            <w:pPr>
              <w:pStyle w:val="Standard"/>
              <w:widowControl/>
              <w:numPr>
                <w:ilvl w:val="0"/>
                <w:numId w:val="27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1 x serweta laminowana nieprzemakalna chłonna 40-50 cm x 60-80 cm z rozcięciem i otworem o średnicy min. 5 cm</w:t>
            </w:r>
          </w:p>
          <w:p w14:paraId="5FBEF67B" w14:textId="77777777" w:rsidR="00AD4151" w:rsidRPr="007109F0" w:rsidRDefault="00AD4151">
            <w:pPr>
              <w:pStyle w:val="Standard"/>
              <w:widowControl/>
              <w:numPr>
                <w:ilvl w:val="0"/>
                <w:numId w:val="27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1 x para rękawic nitrylowych M lub L wywinięty mankiet ,</w:t>
            </w:r>
          </w:p>
          <w:p w14:paraId="3C02C0C0" w14:textId="77777777" w:rsidR="00AD4151" w:rsidRPr="007109F0" w:rsidRDefault="00AD4151">
            <w:pPr>
              <w:pStyle w:val="Standard"/>
              <w:widowControl/>
              <w:numPr>
                <w:ilvl w:val="0"/>
                <w:numId w:val="27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1x pojemnik plastikowy transparentny dwukomorowy o poj. 300-500 ml.</w:t>
            </w:r>
          </w:p>
          <w:p w14:paraId="50A94716" w14:textId="77777777" w:rsidR="00AD4151" w:rsidRPr="007109F0" w:rsidRDefault="00AD4151">
            <w:pPr>
              <w:pStyle w:val="Standard"/>
              <w:widowControl/>
              <w:numPr>
                <w:ilvl w:val="0"/>
                <w:numId w:val="27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Opakowanie typu torebka foliowo-papierowa</w:t>
            </w:r>
          </w:p>
          <w:p w14:paraId="0918FFD2" w14:textId="77777777" w:rsidR="00AD4151" w:rsidRPr="007109F0" w:rsidRDefault="00AD4151">
            <w:pPr>
              <w:pStyle w:val="Standard"/>
              <w:widowControl/>
              <w:numPr>
                <w:ilvl w:val="0"/>
                <w:numId w:val="27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Opakowanie zestawu zaopatrzone w min. 2 etykiety przylepne zawierające numer katalogowy, datę ważności, nr serii (dane identyfikujące wyrób).</w:t>
            </w:r>
          </w:p>
        </w:tc>
        <w:tc>
          <w:tcPr>
            <w:tcW w:w="1493" w:type="dxa"/>
          </w:tcPr>
          <w:p w14:paraId="1F1AD330" w14:textId="77777777" w:rsidR="00AD4151" w:rsidRPr="007109F0" w:rsidRDefault="00AD4151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63249F3E" w14:textId="77777777" w:rsidR="00AD4151" w:rsidRPr="007109F0" w:rsidRDefault="00AD4151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0EFE0051" w14:textId="77777777" w:rsidR="00AD4151" w:rsidRPr="007109F0" w:rsidRDefault="00AD4151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415EE164" w14:textId="77777777" w:rsidR="00AD4151" w:rsidRPr="007109F0" w:rsidRDefault="00AD4151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17</w:t>
            </w:r>
            <w:r>
              <w:rPr>
                <w:rFonts w:ascii="Neo Sans Pro" w:hAnsi="Neo Sans Pro"/>
                <w:b/>
              </w:rPr>
              <w:t> </w:t>
            </w:r>
            <w:r w:rsidRPr="007109F0">
              <w:rPr>
                <w:rFonts w:ascii="Neo Sans Pro" w:hAnsi="Neo Sans Pro"/>
                <w:b/>
              </w:rPr>
              <w:t>500</w:t>
            </w:r>
            <w:r>
              <w:rPr>
                <w:rFonts w:ascii="Neo Sans Pro" w:hAnsi="Neo Sans Pro"/>
                <w:b/>
              </w:rPr>
              <w:t xml:space="preserve"> </w:t>
            </w:r>
            <w:proofErr w:type="spellStart"/>
            <w:r>
              <w:rPr>
                <w:rFonts w:ascii="Neo Sans Pro" w:hAnsi="Neo Sans Pro"/>
                <w:b/>
              </w:rPr>
              <w:t>szt</w:t>
            </w:r>
            <w:proofErr w:type="spellEnd"/>
          </w:p>
        </w:tc>
        <w:tc>
          <w:tcPr>
            <w:tcW w:w="1454" w:type="dxa"/>
          </w:tcPr>
          <w:p w14:paraId="6FF99B7B" w14:textId="77777777" w:rsidR="00AD4151" w:rsidRPr="007109F0" w:rsidRDefault="00AD4151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0" w:type="dxa"/>
          </w:tcPr>
          <w:p w14:paraId="55CEBBF0" w14:textId="77777777" w:rsidR="00AD4151" w:rsidRPr="007109F0" w:rsidRDefault="00AD4151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0" w:type="dxa"/>
          </w:tcPr>
          <w:p w14:paraId="770CC292" w14:textId="77777777" w:rsidR="00AD4151" w:rsidRPr="007109F0" w:rsidRDefault="00AD4151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295A1AA2" w14:textId="77777777" w:rsidR="00BB774B" w:rsidRPr="00852DE0" w:rsidRDefault="00BB774B">
      <w:pPr>
        <w:pStyle w:val="Akapitzlist"/>
        <w:numPr>
          <w:ilvl w:val="0"/>
          <w:numId w:val="85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00BC7FF6" w14:textId="77777777" w:rsidR="00BB774B" w:rsidRPr="00852DE0" w:rsidRDefault="00BB774B">
      <w:pPr>
        <w:pStyle w:val="Akapitzlist"/>
        <w:numPr>
          <w:ilvl w:val="0"/>
          <w:numId w:val="85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5A85C24E" w14:textId="77777777" w:rsidR="00BB774B" w:rsidRPr="00852DE0" w:rsidRDefault="00BB774B">
      <w:pPr>
        <w:pStyle w:val="Akapitzlist"/>
        <w:numPr>
          <w:ilvl w:val="0"/>
          <w:numId w:val="85"/>
        </w:numPr>
        <w:spacing w:after="0" w:line="240" w:lineRule="auto"/>
        <w:jc w:val="both"/>
        <w:rPr>
          <w:rFonts w:ascii="Neo Sans Pro" w:hAnsi="Neo Sans Pro" w:cs="Neo Sans Pro"/>
          <w:color w:val="000000"/>
          <w:sz w:val="20"/>
          <w:szCs w:val="20"/>
        </w:rPr>
      </w:pPr>
      <w:r w:rsidRPr="00852DE0">
        <w:rPr>
          <w:rFonts w:ascii="Neo Sans Pro" w:hAnsi="Neo Sans Pro" w:cs="Neo Sans Pro"/>
          <w:color w:val="000000"/>
          <w:sz w:val="20"/>
          <w:szCs w:val="20"/>
        </w:rPr>
        <w:t>Zamawiający wymaga, aby oferowany asortyment był wyrobem medycznym.</w:t>
      </w:r>
    </w:p>
    <w:p w14:paraId="587BFE2E" w14:textId="77777777" w:rsidR="00BB774B" w:rsidRDefault="00BB774B">
      <w:pPr>
        <w:numPr>
          <w:ilvl w:val="0"/>
          <w:numId w:val="85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27D319D5" w14:textId="77777777" w:rsidR="00BB774B" w:rsidRPr="003F6446" w:rsidRDefault="00BB774B" w:rsidP="00BB774B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6892C22A" w14:textId="77777777" w:rsidR="00BB774B" w:rsidRPr="003F6446" w:rsidRDefault="00BB774B" w:rsidP="00BB774B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612FB187" w14:textId="77777777" w:rsidR="00BB774B" w:rsidRPr="003F6446" w:rsidRDefault="00BB774B" w:rsidP="00BB774B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7DBA73F0" w14:textId="77777777" w:rsidR="00BB774B" w:rsidRDefault="00BB774B" w:rsidP="00BB774B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74FEAD9A" w14:textId="77777777" w:rsidR="00664E9C" w:rsidRDefault="00664E9C" w:rsidP="00664E9C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 xml:space="preserve">……………………...……. (miejscowość), dnia …………………. </w:t>
      </w:r>
    </w:p>
    <w:p w14:paraId="6956F10B" w14:textId="77777777" w:rsidR="00664E9C" w:rsidRDefault="00664E9C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476A15D4" w14:textId="77777777" w:rsidR="00664E9C" w:rsidRDefault="00664E9C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4BD42FE5" w14:textId="77777777" w:rsidR="00664E9C" w:rsidRDefault="00664E9C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263E41C7" w14:textId="04100CAC" w:rsidR="00333FD3" w:rsidRDefault="00333FD3" w:rsidP="00333FD3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</w:t>
      </w:r>
      <w:r w:rsidR="00141D76">
        <w:rPr>
          <w:rFonts w:ascii="Neo Sans Pro" w:hAnsi="Neo Sans Pro"/>
          <w:b/>
          <w:bCs/>
          <w:color w:val="000000"/>
          <w:sz w:val="20"/>
          <w:szCs w:val="20"/>
        </w:rPr>
        <w:t>40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3D6E441D" w14:textId="77777777" w:rsidR="00333FD3" w:rsidRPr="00B42D9D" w:rsidRDefault="00333FD3" w:rsidP="00333FD3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4A37D7B0" w14:textId="77777777" w:rsidR="00333FD3" w:rsidRDefault="00333FD3" w:rsidP="00333FD3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333FD3" w:rsidRPr="001A7732" w14:paraId="34843BAE" w14:textId="77777777" w:rsidTr="000308AB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A5BE5" w14:textId="77777777" w:rsidR="00333FD3" w:rsidRPr="001A7732" w:rsidRDefault="00333FD3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333FD3" w:rsidRPr="001A7732" w14:paraId="273F8238" w14:textId="77777777" w:rsidTr="000308AB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53BB" w14:textId="77777777" w:rsidR="00333FD3" w:rsidRPr="001A7732" w:rsidRDefault="00333FD3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1E831EC1" w14:textId="77777777" w:rsidR="00333FD3" w:rsidRPr="001A7732" w:rsidRDefault="00333FD3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4A736959" w14:textId="77777777" w:rsidR="00664E9C" w:rsidRDefault="00664E9C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489D4E5A" w14:textId="77777777" w:rsidR="00891B41" w:rsidRPr="001F4139" w:rsidRDefault="00891B41" w:rsidP="00891B41">
      <w:pPr>
        <w:rPr>
          <w:rFonts w:ascii="Neo Sans Pro" w:hAnsi="Neo Sans Pro"/>
          <w:b/>
          <w:bCs/>
          <w:color w:val="000000"/>
          <w:sz w:val="20"/>
          <w:szCs w:val="20"/>
        </w:rPr>
      </w:pPr>
      <w:r w:rsidRPr="001F4139">
        <w:rPr>
          <w:rFonts w:ascii="Neo Sans Pro" w:hAnsi="Neo Sans Pro"/>
          <w:b/>
          <w:bCs/>
          <w:sz w:val="20"/>
          <w:szCs w:val="20"/>
        </w:rPr>
        <w:t>Część nr 35 - ZESTAW DO ZMIANY OPATRUNKÓW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6643"/>
        <w:gridCol w:w="1493"/>
        <w:gridCol w:w="1271"/>
        <w:gridCol w:w="1454"/>
        <w:gridCol w:w="1270"/>
        <w:gridCol w:w="1270"/>
      </w:tblGrid>
      <w:tr w:rsidR="00333FD3" w:rsidRPr="001F4139" w14:paraId="00D22FAF" w14:textId="77777777" w:rsidTr="009C2B91">
        <w:tc>
          <w:tcPr>
            <w:tcW w:w="550" w:type="dxa"/>
          </w:tcPr>
          <w:p w14:paraId="55D3B66D" w14:textId="77777777" w:rsidR="00333FD3" w:rsidRPr="007109F0" w:rsidRDefault="00333FD3" w:rsidP="00333FD3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lastRenderedPageBreak/>
              <w:t>L.p</w:t>
            </w:r>
            <w:proofErr w:type="spellEnd"/>
          </w:p>
        </w:tc>
        <w:tc>
          <w:tcPr>
            <w:tcW w:w="6643" w:type="dxa"/>
          </w:tcPr>
          <w:p w14:paraId="360A445F" w14:textId="77777777" w:rsidR="00333FD3" w:rsidRPr="007109F0" w:rsidRDefault="00333FD3" w:rsidP="00333FD3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493" w:type="dxa"/>
          </w:tcPr>
          <w:p w14:paraId="42EDC302" w14:textId="77777777" w:rsidR="00333FD3" w:rsidRPr="007109F0" w:rsidRDefault="00333FD3" w:rsidP="00333FD3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Parametry oferowane (należy podać parametry techniczne oferowanego towaru)</w:t>
            </w:r>
          </w:p>
        </w:tc>
        <w:tc>
          <w:tcPr>
            <w:tcW w:w="1271" w:type="dxa"/>
          </w:tcPr>
          <w:p w14:paraId="365EFD0B" w14:textId="77777777" w:rsidR="00333FD3" w:rsidRPr="002034BD" w:rsidRDefault="00333FD3" w:rsidP="00333FD3">
            <w:pPr>
              <w:jc w:val="center"/>
              <w:rPr>
                <w:rFonts w:ascii="Neo Sans Pro" w:hAnsi="Neo Sans Pro"/>
                <w:b/>
                <w:sz w:val="22"/>
                <w:szCs w:val="22"/>
              </w:rPr>
            </w:pPr>
            <w:r w:rsidRPr="002034BD">
              <w:rPr>
                <w:rFonts w:ascii="Neo Sans Pro" w:hAnsi="Neo Sans Pro"/>
                <w:b/>
                <w:sz w:val="22"/>
                <w:szCs w:val="22"/>
              </w:rPr>
              <w:t>ILOŚĆ NA OKRES 24 MIESIĘCY</w:t>
            </w:r>
          </w:p>
        </w:tc>
        <w:tc>
          <w:tcPr>
            <w:tcW w:w="1454" w:type="dxa"/>
          </w:tcPr>
          <w:p w14:paraId="751E5640" w14:textId="77777777" w:rsidR="00333FD3" w:rsidRPr="007109F0" w:rsidRDefault="00333FD3" w:rsidP="00333FD3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Cena jednostkowa netto za 1 sztukę w PLN</w:t>
            </w:r>
          </w:p>
        </w:tc>
        <w:tc>
          <w:tcPr>
            <w:tcW w:w="1270" w:type="dxa"/>
          </w:tcPr>
          <w:p w14:paraId="27DFCB7D" w14:textId="77777777" w:rsidR="00333FD3" w:rsidRPr="007109F0" w:rsidRDefault="00333FD3" w:rsidP="00333FD3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Stawka podatku VAT w %</w:t>
            </w:r>
          </w:p>
        </w:tc>
        <w:tc>
          <w:tcPr>
            <w:tcW w:w="1270" w:type="dxa"/>
          </w:tcPr>
          <w:p w14:paraId="4F8E4629" w14:textId="77777777" w:rsidR="00333FD3" w:rsidRPr="007109F0" w:rsidRDefault="00333FD3" w:rsidP="00333FD3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Wartość oferowana brutto w PLN</w:t>
            </w:r>
          </w:p>
          <w:p w14:paraId="2026853D" w14:textId="77777777" w:rsidR="00333FD3" w:rsidRPr="007109F0" w:rsidRDefault="00333FD3" w:rsidP="00333FD3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3427C5" w:rsidRPr="001F4139" w14:paraId="1BCB561B" w14:textId="77777777" w:rsidTr="009C2B91">
        <w:tc>
          <w:tcPr>
            <w:tcW w:w="550" w:type="dxa"/>
          </w:tcPr>
          <w:p w14:paraId="1A7BFABC" w14:textId="77777777" w:rsidR="003427C5" w:rsidRPr="007109F0" w:rsidRDefault="003427C5" w:rsidP="003427C5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643" w:type="dxa"/>
          </w:tcPr>
          <w:p w14:paraId="214EAD94" w14:textId="77777777" w:rsidR="003427C5" w:rsidRPr="007109F0" w:rsidRDefault="003427C5" w:rsidP="003427C5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93" w:type="dxa"/>
          </w:tcPr>
          <w:p w14:paraId="6265DD58" w14:textId="77777777" w:rsidR="003427C5" w:rsidRPr="007109F0" w:rsidRDefault="003427C5" w:rsidP="003427C5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1" w:type="dxa"/>
          </w:tcPr>
          <w:p w14:paraId="78E9619A" w14:textId="77777777" w:rsidR="003427C5" w:rsidRPr="007109F0" w:rsidRDefault="003427C5" w:rsidP="003427C5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4" w:type="dxa"/>
          </w:tcPr>
          <w:p w14:paraId="2C52575E" w14:textId="77777777" w:rsidR="003427C5" w:rsidRPr="007109F0" w:rsidRDefault="003427C5" w:rsidP="003427C5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0" w:type="dxa"/>
          </w:tcPr>
          <w:p w14:paraId="6DEE85E4" w14:textId="77777777" w:rsidR="003427C5" w:rsidRPr="007109F0" w:rsidRDefault="003427C5" w:rsidP="003427C5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0" w:type="dxa"/>
          </w:tcPr>
          <w:p w14:paraId="72936660" w14:textId="77777777" w:rsidR="003427C5" w:rsidRPr="007109F0" w:rsidRDefault="003427C5" w:rsidP="003427C5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</w:tr>
      <w:tr w:rsidR="00333FD3" w:rsidRPr="001F4139" w14:paraId="37177814" w14:textId="77777777" w:rsidTr="009C2B91">
        <w:tc>
          <w:tcPr>
            <w:tcW w:w="550" w:type="dxa"/>
          </w:tcPr>
          <w:p w14:paraId="62B30C91" w14:textId="77777777" w:rsidR="00333FD3" w:rsidRPr="007109F0" w:rsidRDefault="00333FD3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6643" w:type="dxa"/>
          </w:tcPr>
          <w:p w14:paraId="09F610D0" w14:textId="77777777" w:rsidR="00333FD3" w:rsidRPr="007109F0" w:rsidRDefault="00333FD3" w:rsidP="007109F0">
            <w:pPr>
              <w:pStyle w:val="Standard"/>
              <w:jc w:val="both"/>
              <w:rPr>
                <w:rFonts w:ascii="Neo Sans Pro" w:hAnsi="Neo Sans Pro"/>
                <w:b/>
                <w:bCs/>
                <w:sz w:val="22"/>
                <w:szCs w:val="22"/>
              </w:rPr>
            </w:pPr>
            <w:r w:rsidRPr="007109F0">
              <w:rPr>
                <w:rFonts w:ascii="Neo Sans Pro" w:hAnsi="Neo Sans Pro"/>
                <w:b/>
                <w:bCs/>
                <w:sz w:val="22"/>
                <w:szCs w:val="22"/>
              </w:rPr>
              <w:t>Zestaw do zmiany opatrunków</w:t>
            </w:r>
          </w:p>
          <w:p w14:paraId="3FEFB1E3" w14:textId="77777777" w:rsidR="00333FD3" w:rsidRPr="007109F0" w:rsidRDefault="00333FD3" w:rsidP="007109F0">
            <w:pPr>
              <w:pStyle w:val="Standard"/>
              <w:jc w:val="both"/>
              <w:rPr>
                <w:rFonts w:ascii="Neo Sans Pro" w:hAnsi="Neo Sans Pro"/>
                <w:color w:val="000000"/>
                <w:sz w:val="22"/>
                <w:szCs w:val="22"/>
              </w:rPr>
            </w:pPr>
            <w:r w:rsidRPr="007109F0">
              <w:rPr>
                <w:rFonts w:ascii="Neo Sans Pro" w:hAnsi="Neo Sans Pro"/>
                <w:color w:val="000000"/>
                <w:sz w:val="22"/>
                <w:szCs w:val="22"/>
              </w:rPr>
              <w:t>Skład zestawu:</w:t>
            </w:r>
          </w:p>
          <w:p w14:paraId="69881F63" w14:textId="77777777" w:rsidR="00333FD3" w:rsidRPr="007109F0" w:rsidRDefault="00333FD3">
            <w:pPr>
              <w:pStyle w:val="Standard"/>
              <w:widowControl/>
              <w:numPr>
                <w:ilvl w:val="0"/>
                <w:numId w:val="28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2x </w:t>
            </w:r>
            <w:proofErr w:type="spellStart"/>
            <w:r w:rsidRPr="007109F0">
              <w:rPr>
                <w:rFonts w:ascii="Neo Sans Pro" w:hAnsi="Neo Sans Pro"/>
                <w:sz w:val="22"/>
                <w:szCs w:val="22"/>
              </w:rPr>
              <w:t>penseta</w:t>
            </w:r>
            <w:proofErr w:type="spellEnd"/>
            <w:r w:rsidRPr="007109F0">
              <w:rPr>
                <w:rFonts w:ascii="Neo Sans Pro" w:hAnsi="Neo Sans Pro"/>
                <w:sz w:val="22"/>
                <w:szCs w:val="22"/>
              </w:rPr>
              <w:t xml:space="preserve"> 13-15 cm w różnym kolorze,</w:t>
            </w:r>
          </w:p>
          <w:p w14:paraId="26291593" w14:textId="77777777" w:rsidR="00333FD3" w:rsidRPr="007109F0" w:rsidRDefault="00333FD3">
            <w:pPr>
              <w:pStyle w:val="Standard"/>
              <w:widowControl/>
              <w:numPr>
                <w:ilvl w:val="0"/>
                <w:numId w:val="28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Min. 6 x </w:t>
            </w:r>
            <w:proofErr w:type="spellStart"/>
            <w:r w:rsidRPr="007109F0">
              <w:rPr>
                <w:rFonts w:ascii="Neo Sans Pro" w:hAnsi="Neo Sans Pro"/>
                <w:sz w:val="22"/>
                <w:szCs w:val="22"/>
              </w:rPr>
              <w:t>tupfery</w:t>
            </w:r>
            <w:proofErr w:type="spellEnd"/>
            <w:r w:rsidRPr="007109F0">
              <w:rPr>
                <w:rFonts w:ascii="Neo Sans Pro" w:hAnsi="Neo Sans Pro"/>
                <w:sz w:val="22"/>
                <w:szCs w:val="22"/>
              </w:rPr>
              <w:t xml:space="preserve"> gazowe 20x20 ( kształt kuli) ,</w:t>
            </w:r>
          </w:p>
          <w:p w14:paraId="112D5E81" w14:textId="77777777" w:rsidR="00333FD3" w:rsidRPr="007109F0" w:rsidRDefault="00333FD3">
            <w:pPr>
              <w:pStyle w:val="Standard"/>
              <w:widowControl/>
              <w:numPr>
                <w:ilvl w:val="0"/>
                <w:numId w:val="28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Min. 6 x kompresy włókninowe min. 7,5x7,5 cm.</w:t>
            </w:r>
          </w:p>
          <w:p w14:paraId="148F33E3" w14:textId="77777777" w:rsidR="00333FD3" w:rsidRPr="007109F0" w:rsidRDefault="00333FD3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Opakowanie typu twardy blister służące jako pojemnik na płyn. Opakowanie 2-3 komorowe</w:t>
            </w:r>
          </w:p>
          <w:p w14:paraId="54C647B5" w14:textId="77777777" w:rsidR="00333FD3" w:rsidRPr="007109F0" w:rsidRDefault="00333FD3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Opakowanie zestawu zaopatrzone w min. 2 etykiety przylepne zawierające numer katalogowy, datę ważności, nr serii (dane identyfikujące wyrób).</w:t>
            </w:r>
          </w:p>
        </w:tc>
        <w:tc>
          <w:tcPr>
            <w:tcW w:w="1493" w:type="dxa"/>
          </w:tcPr>
          <w:p w14:paraId="55B9C617" w14:textId="77777777" w:rsidR="00333FD3" w:rsidRPr="007109F0" w:rsidRDefault="00333FD3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52F14A4E" w14:textId="77777777" w:rsidR="00333FD3" w:rsidRPr="007109F0" w:rsidRDefault="00333FD3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0DBC6609" w14:textId="77777777" w:rsidR="00333FD3" w:rsidRPr="007109F0" w:rsidRDefault="00333FD3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0FA316A1" w14:textId="77777777" w:rsidR="00333FD3" w:rsidRPr="007109F0" w:rsidRDefault="00333FD3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34</w:t>
            </w:r>
            <w:r>
              <w:rPr>
                <w:rFonts w:ascii="Neo Sans Pro" w:hAnsi="Neo Sans Pro"/>
                <w:b/>
              </w:rPr>
              <w:t> </w:t>
            </w:r>
            <w:r w:rsidRPr="007109F0">
              <w:rPr>
                <w:rFonts w:ascii="Neo Sans Pro" w:hAnsi="Neo Sans Pro"/>
                <w:b/>
              </w:rPr>
              <w:t>000</w:t>
            </w:r>
            <w:r>
              <w:rPr>
                <w:rFonts w:ascii="Neo Sans Pro" w:hAnsi="Neo Sans Pro"/>
                <w:b/>
              </w:rPr>
              <w:t xml:space="preserve"> szt.</w:t>
            </w:r>
          </w:p>
        </w:tc>
        <w:tc>
          <w:tcPr>
            <w:tcW w:w="1454" w:type="dxa"/>
          </w:tcPr>
          <w:p w14:paraId="7EA7CA2B" w14:textId="77777777" w:rsidR="00333FD3" w:rsidRPr="007109F0" w:rsidRDefault="00333FD3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0" w:type="dxa"/>
          </w:tcPr>
          <w:p w14:paraId="0603CFDB" w14:textId="77777777" w:rsidR="00333FD3" w:rsidRPr="007109F0" w:rsidRDefault="00333FD3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0" w:type="dxa"/>
          </w:tcPr>
          <w:p w14:paraId="5B49BE54" w14:textId="77777777" w:rsidR="00333FD3" w:rsidRPr="007109F0" w:rsidRDefault="00333FD3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1A666FC2" w14:textId="77777777" w:rsidR="00BB774B" w:rsidRPr="00852DE0" w:rsidRDefault="00BB774B">
      <w:pPr>
        <w:pStyle w:val="Akapitzlist"/>
        <w:numPr>
          <w:ilvl w:val="0"/>
          <w:numId w:val="86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66DA2CCE" w14:textId="77777777" w:rsidR="00BB774B" w:rsidRPr="00852DE0" w:rsidRDefault="00BB774B">
      <w:pPr>
        <w:pStyle w:val="Akapitzlist"/>
        <w:numPr>
          <w:ilvl w:val="0"/>
          <w:numId w:val="86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5AF5D80A" w14:textId="77777777" w:rsidR="00BB774B" w:rsidRPr="00852DE0" w:rsidRDefault="00BB774B">
      <w:pPr>
        <w:pStyle w:val="Akapitzlist"/>
        <w:numPr>
          <w:ilvl w:val="0"/>
          <w:numId w:val="86"/>
        </w:numPr>
        <w:spacing w:after="0" w:line="240" w:lineRule="auto"/>
        <w:jc w:val="both"/>
        <w:rPr>
          <w:rFonts w:ascii="Neo Sans Pro" w:hAnsi="Neo Sans Pro" w:cs="Neo Sans Pro"/>
          <w:color w:val="000000"/>
          <w:sz w:val="20"/>
          <w:szCs w:val="20"/>
        </w:rPr>
      </w:pPr>
      <w:r w:rsidRPr="00852DE0">
        <w:rPr>
          <w:rFonts w:ascii="Neo Sans Pro" w:hAnsi="Neo Sans Pro" w:cs="Neo Sans Pro"/>
          <w:color w:val="000000"/>
          <w:sz w:val="20"/>
          <w:szCs w:val="20"/>
        </w:rPr>
        <w:t>Zamawiający wymaga, aby oferowany asortyment był wyrobem medycznym.</w:t>
      </w:r>
    </w:p>
    <w:p w14:paraId="246DE57B" w14:textId="77777777" w:rsidR="00BB774B" w:rsidRDefault="00BB774B">
      <w:pPr>
        <w:numPr>
          <w:ilvl w:val="0"/>
          <w:numId w:val="86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27095E1A" w14:textId="77777777" w:rsidR="00BB774B" w:rsidRPr="003F6446" w:rsidRDefault="00BB774B" w:rsidP="00BB774B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2D6BCAB0" w14:textId="77777777" w:rsidR="00BB774B" w:rsidRPr="003F6446" w:rsidRDefault="00BB774B" w:rsidP="00BB774B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1B4B811B" w14:textId="77777777" w:rsidR="00BB774B" w:rsidRPr="003F6446" w:rsidRDefault="00BB774B" w:rsidP="00BB774B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3AA4A101" w14:textId="77777777" w:rsidR="00BB774B" w:rsidRDefault="00BB774B" w:rsidP="00BB774B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58C1860B" w14:textId="77777777" w:rsidR="009C2B91" w:rsidRDefault="009C2B91" w:rsidP="009C2B91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 xml:space="preserve">……………………...……. (miejscowość), dnia …………………. </w:t>
      </w:r>
    </w:p>
    <w:p w14:paraId="1340364E" w14:textId="77777777" w:rsidR="009C2B91" w:rsidRDefault="009C2B91" w:rsidP="009C2B91">
      <w:pPr>
        <w:jc w:val="right"/>
        <w:rPr>
          <w:rFonts w:ascii="Neo Sans Pro" w:hAnsi="Neo Sans Pro" w:cs="Arial"/>
          <w:color w:val="000000"/>
          <w:sz w:val="20"/>
          <w:szCs w:val="20"/>
        </w:rPr>
      </w:pPr>
    </w:p>
    <w:p w14:paraId="21700DCD" w14:textId="2A44673B" w:rsidR="0002080A" w:rsidRDefault="0002080A" w:rsidP="0002080A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</w:t>
      </w:r>
      <w:r w:rsidR="00141D76">
        <w:rPr>
          <w:rFonts w:ascii="Neo Sans Pro" w:hAnsi="Neo Sans Pro"/>
          <w:b/>
          <w:bCs/>
          <w:color w:val="000000"/>
          <w:sz w:val="20"/>
          <w:szCs w:val="20"/>
        </w:rPr>
        <w:t>41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62CE458A" w14:textId="77777777" w:rsidR="0002080A" w:rsidRPr="00B42D9D" w:rsidRDefault="0002080A" w:rsidP="0002080A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1E4EB7B2" w14:textId="77777777" w:rsidR="0002080A" w:rsidRDefault="0002080A" w:rsidP="0002080A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02080A" w:rsidRPr="001A7732" w14:paraId="4407148D" w14:textId="77777777" w:rsidTr="000308AB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9E51B" w14:textId="77777777" w:rsidR="0002080A" w:rsidRPr="001A7732" w:rsidRDefault="0002080A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02080A" w:rsidRPr="001A7732" w14:paraId="4A7B972A" w14:textId="77777777" w:rsidTr="000308AB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3399" w14:textId="77777777" w:rsidR="0002080A" w:rsidRPr="001A7732" w:rsidRDefault="0002080A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0F444E46" w14:textId="77777777" w:rsidR="0002080A" w:rsidRPr="001A7732" w:rsidRDefault="0002080A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026307E5" w14:textId="77777777" w:rsidR="009C2B91" w:rsidRDefault="009C2B91" w:rsidP="009C2B91">
      <w:pPr>
        <w:jc w:val="right"/>
        <w:rPr>
          <w:rFonts w:ascii="Neo Sans Pro" w:hAnsi="Neo Sans Pro" w:cs="Arial"/>
          <w:color w:val="000000"/>
          <w:sz w:val="20"/>
          <w:szCs w:val="20"/>
        </w:rPr>
      </w:pPr>
    </w:p>
    <w:p w14:paraId="2C32834E" w14:textId="77777777" w:rsidR="00891B41" w:rsidRPr="001F4139" w:rsidRDefault="00891B41" w:rsidP="00891B41">
      <w:pPr>
        <w:rPr>
          <w:rFonts w:ascii="Neo Sans Pro" w:hAnsi="Neo Sans Pro"/>
          <w:color w:val="000000"/>
          <w:sz w:val="20"/>
          <w:szCs w:val="20"/>
        </w:rPr>
      </w:pPr>
      <w:r w:rsidRPr="001F4139">
        <w:rPr>
          <w:rFonts w:ascii="Neo Sans Pro" w:hAnsi="Neo Sans Pro"/>
          <w:b/>
          <w:bCs/>
          <w:color w:val="000000"/>
          <w:sz w:val="20"/>
          <w:szCs w:val="20"/>
        </w:rPr>
        <w:t>Część nr 36 - ZESTAW DO POBRAŃ ZE STAZĄ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6509"/>
        <w:gridCol w:w="1493"/>
        <w:gridCol w:w="1271"/>
        <w:gridCol w:w="1454"/>
        <w:gridCol w:w="1262"/>
        <w:gridCol w:w="1455"/>
      </w:tblGrid>
      <w:tr w:rsidR="0002080A" w:rsidRPr="001F4139" w14:paraId="2ED69820" w14:textId="77777777" w:rsidTr="00B539C7">
        <w:tc>
          <w:tcPr>
            <w:tcW w:w="550" w:type="dxa"/>
          </w:tcPr>
          <w:p w14:paraId="28E41A23" w14:textId="77777777" w:rsidR="0002080A" w:rsidRPr="007109F0" w:rsidRDefault="0002080A" w:rsidP="0002080A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6643" w:type="dxa"/>
          </w:tcPr>
          <w:p w14:paraId="51CB702E" w14:textId="77777777" w:rsidR="0002080A" w:rsidRPr="007109F0" w:rsidRDefault="0002080A" w:rsidP="0002080A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493" w:type="dxa"/>
          </w:tcPr>
          <w:p w14:paraId="049B68C9" w14:textId="77777777" w:rsidR="0002080A" w:rsidRPr="007109F0" w:rsidRDefault="0002080A" w:rsidP="0002080A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Parametry oferowane (należy podać parametry techniczne oferowanego towaru)</w:t>
            </w:r>
          </w:p>
        </w:tc>
        <w:tc>
          <w:tcPr>
            <w:tcW w:w="1271" w:type="dxa"/>
          </w:tcPr>
          <w:p w14:paraId="590F92DA" w14:textId="77777777" w:rsidR="0002080A" w:rsidRPr="007109F0" w:rsidRDefault="0002080A" w:rsidP="0002080A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ILOŚĆ NA OKRES 24 MIESIĘCY</w:t>
            </w:r>
          </w:p>
        </w:tc>
        <w:tc>
          <w:tcPr>
            <w:tcW w:w="1454" w:type="dxa"/>
          </w:tcPr>
          <w:p w14:paraId="45819900" w14:textId="77777777" w:rsidR="0002080A" w:rsidRPr="007109F0" w:rsidRDefault="0002080A" w:rsidP="0002080A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Cena jednostkowa netto za 1 sztukę w PLN</w:t>
            </w:r>
          </w:p>
        </w:tc>
        <w:tc>
          <w:tcPr>
            <w:tcW w:w="1270" w:type="dxa"/>
          </w:tcPr>
          <w:p w14:paraId="17D76CBE" w14:textId="77777777" w:rsidR="0002080A" w:rsidRPr="007109F0" w:rsidRDefault="0002080A" w:rsidP="0002080A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Stawka podatku VAT w %</w:t>
            </w:r>
          </w:p>
        </w:tc>
        <w:tc>
          <w:tcPr>
            <w:tcW w:w="1461" w:type="dxa"/>
          </w:tcPr>
          <w:p w14:paraId="3E738366" w14:textId="77777777" w:rsidR="0002080A" w:rsidRPr="007109F0" w:rsidRDefault="0002080A" w:rsidP="0002080A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Wartość oferowana brutto w PLN</w:t>
            </w:r>
          </w:p>
          <w:p w14:paraId="7084B9BE" w14:textId="77777777" w:rsidR="0002080A" w:rsidRPr="007109F0" w:rsidRDefault="0002080A" w:rsidP="0002080A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3427C5" w:rsidRPr="001F4139" w14:paraId="10DAE886" w14:textId="77777777" w:rsidTr="00B539C7">
        <w:tc>
          <w:tcPr>
            <w:tcW w:w="550" w:type="dxa"/>
          </w:tcPr>
          <w:p w14:paraId="7996BEE4" w14:textId="77777777" w:rsidR="003427C5" w:rsidRPr="007109F0" w:rsidRDefault="003427C5" w:rsidP="003427C5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643" w:type="dxa"/>
          </w:tcPr>
          <w:p w14:paraId="272624AB" w14:textId="77777777" w:rsidR="003427C5" w:rsidRPr="007109F0" w:rsidRDefault="003427C5" w:rsidP="003427C5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93" w:type="dxa"/>
          </w:tcPr>
          <w:p w14:paraId="7D598710" w14:textId="77777777" w:rsidR="003427C5" w:rsidRPr="007109F0" w:rsidRDefault="003427C5" w:rsidP="003427C5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1" w:type="dxa"/>
          </w:tcPr>
          <w:p w14:paraId="6E9F73EF" w14:textId="77777777" w:rsidR="003427C5" w:rsidRPr="007109F0" w:rsidRDefault="003427C5" w:rsidP="003427C5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4" w:type="dxa"/>
          </w:tcPr>
          <w:p w14:paraId="762F933A" w14:textId="77777777" w:rsidR="003427C5" w:rsidRPr="007109F0" w:rsidRDefault="003427C5" w:rsidP="003427C5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0" w:type="dxa"/>
          </w:tcPr>
          <w:p w14:paraId="1A301E92" w14:textId="77777777" w:rsidR="003427C5" w:rsidRPr="007109F0" w:rsidRDefault="003427C5" w:rsidP="003427C5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61" w:type="dxa"/>
          </w:tcPr>
          <w:p w14:paraId="43117C50" w14:textId="77777777" w:rsidR="003427C5" w:rsidRPr="007109F0" w:rsidRDefault="003427C5" w:rsidP="003427C5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</w:tr>
      <w:tr w:rsidR="0002080A" w:rsidRPr="001F4139" w14:paraId="318D26DA" w14:textId="77777777" w:rsidTr="00B539C7">
        <w:tc>
          <w:tcPr>
            <w:tcW w:w="550" w:type="dxa"/>
          </w:tcPr>
          <w:p w14:paraId="39171FE4" w14:textId="77777777" w:rsidR="0002080A" w:rsidRPr="007109F0" w:rsidRDefault="0002080A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6643" w:type="dxa"/>
          </w:tcPr>
          <w:p w14:paraId="472F450B" w14:textId="77777777" w:rsidR="0002080A" w:rsidRPr="007109F0" w:rsidRDefault="0002080A" w:rsidP="007109F0">
            <w:pPr>
              <w:pStyle w:val="Standard"/>
              <w:jc w:val="both"/>
              <w:rPr>
                <w:rFonts w:ascii="Neo Sans Pro" w:hAnsi="Neo Sans Pro"/>
                <w:b/>
                <w:bCs/>
                <w:sz w:val="22"/>
                <w:szCs w:val="22"/>
              </w:rPr>
            </w:pPr>
            <w:r w:rsidRPr="007109F0">
              <w:rPr>
                <w:rFonts w:ascii="Neo Sans Pro" w:hAnsi="Neo Sans Pro"/>
                <w:b/>
                <w:bCs/>
                <w:sz w:val="22"/>
                <w:szCs w:val="22"/>
              </w:rPr>
              <w:t xml:space="preserve">Zestaw do pobrań ze </w:t>
            </w:r>
            <w:proofErr w:type="spellStart"/>
            <w:r w:rsidRPr="007109F0">
              <w:rPr>
                <w:rFonts w:ascii="Neo Sans Pro" w:hAnsi="Neo Sans Pro"/>
                <w:b/>
                <w:bCs/>
                <w:sz w:val="22"/>
                <w:szCs w:val="22"/>
              </w:rPr>
              <w:t>stazą</w:t>
            </w:r>
            <w:proofErr w:type="spellEnd"/>
          </w:p>
          <w:p w14:paraId="7B78A151" w14:textId="77777777" w:rsidR="0002080A" w:rsidRPr="007109F0" w:rsidRDefault="0002080A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Skład zestawu:</w:t>
            </w:r>
          </w:p>
          <w:p w14:paraId="5DD196F6" w14:textId="77777777" w:rsidR="0002080A" w:rsidRPr="007109F0" w:rsidRDefault="0002080A">
            <w:pPr>
              <w:pStyle w:val="Standard"/>
              <w:widowControl/>
              <w:numPr>
                <w:ilvl w:val="0"/>
                <w:numId w:val="29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1x </w:t>
            </w:r>
            <w:proofErr w:type="spellStart"/>
            <w:r w:rsidRPr="007109F0">
              <w:rPr>
                <w:rFonts w:ascii="Neo Sans Pro" w:hAnsi="Neo Sans Pro"/>
                <w:sz w:val="22"/>
                <w:szCs w:val="22"/>
              </w:rPr>
              <w:t>staza</w:t>
            </w:r>
            <w:proofErr w:type="spellEnd"/>
            <w:r w:rsidRPr="007109F0">
              <w:rPr>
                <w:rFonts w:ascii="Neo Sans Pro" w:hAnsi="Neo Sans Pro"/>
                <w:sz w:val="22"/>
                <w:szCs w:val="22"/>
              </w:rPr>
              <w:t xml:space="preserve"> jednorazowa nieuczulająca, bez lateksowa ,</w:t>
            </w:r>
          </w:p>
          <w:p w14:paraId="4C9942FE" w14:textId="77777777" w:rsidR="0002080A" w:rsidRPr="007109F0" w:rsidRDefault="0002080A">
            <w:pPr>
              <w:pStyle w:val="Standard"/>
              <w:widowControl/>
              <w:numPr>
                <w:ilvl w:val="0"/>
                <w:numId w:val="29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Min. 4 x kompresy włókninowe min. 7,5x7,5 cm ,</w:t>
            </w:r>
          </w:p>
          <w:p w14:paraId="2EABEC22" w14:textId="77777777" w:rsidR="0002080A" w:rsidRPr="007109F0" w:rsidRDefault="0002080A">
            <w:pPr>
              <w:pStyle w:val="Standard"/>
              <w:widowControl/>
              <w:numPr>
                <w:ilvl w:val="0"/>
                <w:numId w:val="29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1 x para rękawic nitrylowych M wywinięty mankiet ,</w:t>
            </w:r>
          </w:p>
          <w:p w14:paraId="148E905F" w14:textId="77777777" w:rsidR="0002080A" w:rsidRPr="007109F0" w:rsidRDefault="0002080A">
            <w:pPr>
              <w:pStyle w:val="Standard"/>
              <w:widowControl/>
              <w:numPr>
                <w:ilvl w:val="0"/>
                <w:numId w:val="29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1x opatrunek do wkłuć foliowy z wycięciem 8x6 (+/-2 cm) cm.</w:t>
            </w:r>
          </w:p>
          <w:p w14:paraId="3C4552F2" w14:textId="77777777" w:rsidR="0002080A" w:rsidRPr="007109F0" w:rsidRDefault="0002080A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Opakowanie typu torebka foliowo-papierowa z wycięciem na kciuk . Opakowanie zestawu zaopatrzone w min. 2 etykiety przylepne zawierające numer katalogowy, datę ważności, nr serii (dane identyfikujące wyrób).</w:t>
            </w:r>
          </w:p>
        </w:tc>
        <w:tc>
          <w:tcPr>
            <w:tcW w:w="1493" w:type="dxa"/>
          </w:tcPr>
          <w:p w14:paraId="4A8BDDDD" w14:textId="77777777" w:rsidR="0002080A" w:rsidRPr="007109F0" w:rsidRDefault="0002080A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72CB39DA" w14:textId="77777777" w:rsidR="0002080A" w:rsidRPr="007109F0" w:rsidRDefault="0002080A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797766D7" w14:textId="77777777" w:rsidR="0002080A" w:rsidRPr="007109F0" w:rsidRDefault="0002080A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74B12FAD" w14:textId="77777777" w:rsidR="0002080A" w:rsidRPr="007109F0" w:rsidRDefault="0002080A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5</w:t>
            </w:r>
            <w:r>
              <w:rPr>
                <w:rFonts w:ascii="Neo Sans Pro" w:hAnsi="Neo Sans Pro"/>
                <w:b/>
              </w:rPr>
              <w:t> </w:t>
            </w:r>
            <w:r w:rsidRPr="007109F0">
              <w:rPr>
                <w:rFonts w:ascii="Neo Sans Pro" w:hAnsi="Neo Sans Pro"/>
                <w:b/>
              </w:rPr>
              <w:t>500</w:t>
            </w:r>
            <w:r>
              <w:rPr>
                <w:rFonts w:ascii="Neo Sans Pro" w:hAnsi="Neo Sans Pro"/>
                <w:b/>
              </w:rPr>
              <w:t xml:space="preserve"> </w:t>
            </w:r>
            <w:proofErr w:type="spellStart"/>
            <w:r>
              <w:rPr>
                <w:rFonts w:ascii="Neo Sans Pro" w:hAnsi="Neo Sans Pro"/>
                <w:b/>
              </w:rPr>
              <w:t>szt</w:t>
            </w:r>
            <w:proofErr w:type="spellEnd"/>
          </w:p>
        </w:tc>
        <w:tc>
          <w:tcPr>
            <w:tcW w:w="1454" w:type="dxa"/>
          </w:tcPr>
          <w:p w14:paraId="4C7EFD81" w14:textId="77777777" w:rsidR="0002080A" w:rsidRPr="007109F0" w:rsidRDefault="0002080A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0" w:type="dxa"/>
          </w:tcPr>
          <w:p w14:paraId="3ED008DE" w14:textId="77777777" w:rsidR="0002080A" w:rsidRPr="007109F0" w:rsidRDefault="0002080A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461" w:type="dxa"/>
          </w:tcPr>
          <w:p w14:paraId="4DF0FFAB" w14:textId="77777777" w:rsidR="0002080A" w:rsidRPr="007109F0" w:rsidRDefault="0002080A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0F1849F9" w14:textId="77777777" w:rsidR="00B539C7" w:rsidRPr="00852DE0" w:rsidRDefault="00B539C7">
      <w:pPr>
        <w:pStyle w:val="Akapitzlist"/>
        <w:numPr>
          <w:ilvl w:val="0"/>
          <w:numId w:val="87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31DA8197" w14:textId="77777777" w:rsidR="00B539C7" w:rsidRPr="00852DE0" w:rsidRDefault="00B539C7">
      <w:pPr>
        <w:pStyle w:val="Akapitzlist"/>
        <w:numPr>
          <w:ilvl w:val="0"/>
          <w:numId w:val="87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26AA572C" w14:textId="77777777" w:rsidR="00B539C7" w:rsidRPr="00852DE0" w:rsidRDefault="00B539C7">
      <w:pPr>
        <w:pStyle w:val="Akapitzlist"/>
        <w:numPr>
          <w:ilvl w:val="0"/>
          <w:numId w:val="87"/>
        </w:numPr>
        <w:spacing w:after="0" w:line="240" w:lineRule="auto"/>
        <w:jc w:val="both"/>
        <w:rPr>
          <w:rFonts w:ascii="Neo Sans Pro" w:hAnsi="Neo Sans Pro" w:cs="Neo Sans Pro"/>
          <w:color w:val="000000"/>
          <w:sz w:val="20"/>
          <w:szCs w:val="20"/>
        </w:rPr>
      </w:pPr>
      <w:r w:rsidRPr="00852DE0">
        <w:rPr>
          <w:rFonts w:ascii="Neo Sans Pro" w:hAnsi="Neo Sans Pro" w:cs="Neo Sans Pro"/>
          <w:color w:val="000000"/>
          <w:sz w:val="20"/>
          <w:szCs w:val="20"/>
        </w:rPr>
        <w:t>Zamawiający wymaga, aby oferowany asortyment był wyrobem medycznym.</w:t>
      </w:r>
    </w:p>
    <w:p w14:paraId="6FDEFA3D" w14:textId="77777777" w:rsidR="00B539C7" w:rsidRDefault="00B539C7">
      <w:pPr>
        <w:numPr>
          <w:ilvl w:val="0"/>
          <w:numId w:val="87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5832EC65" w14:textId="77777777" w:rsidR="00B539C7" w:rsidRPr="003F6446" w:rsidRDefault="00B539C7" w:rsidP="00B539C7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34A3D0CF" w14:textId="77777777" w:rsidR="00B539C7" w:rsidRPr="003F6446" w:rsidRDefault="00B539C7" w:rsidP="00B539C7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0B8E612E" w14:textId="77777777" w:rsidR="00B539C7" w:rsidRPr="003F6446" w:rsidRDefault="00B539C7" w:rsidP="00B539C7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7032DC3A" w14:textId="77777777" w:rsidR="00B539C7" w:rsidRDefault="00B539C7" w:rsidP="00B539C7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6A3797F3" w14:textId="77777777" w:rsidR="0002080A" w:rsidRDefault="0002080A" w:rsidP="0002080A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 xml:space="preserve">……………………...……. (miejscowość), dnia …………………. </w:t>
      </w:r>
    </w:p>
    <w:p w14:paraId="71CD4148" w14:textId="77777777" w:rsidR="0002080A" w:rsidRDefault="0002080A" w:rsidP="00891B41">
      <w:pPr>
        <w:rPr>
          <w:rFonts w:ascii="Neo Sans Pro" w:hAnsi="Neo Sans Pro"/>
          <w:b/>
          <w:color w:val="000000"/>
          <w:sz w:val="20"/>
          <w:szCs w:val="20"/>
        </w:rPr>
      </w:pPr>
    </w:p>
    <w:p w14:paraId="6A4E5898" w14:textId="77777777" w:rsidR="0002080A" w:rsidRDefault="0002080A" w:rsidP="00891B41">
      <w:pPr>
        <w:rPr>
          <w:rFonts w:ascii="Neo Sans Pro" w:hAnsi="Neo Sans Pro"/>
          <w:b/>
          <w:color w:val="000000"/>
          <w:sz w:val="20"/>
          <w:szCs w:val="20"/>
        </w:rPr>
      </w:pPr>
    </w:p>
    <w:p w14:paraId="5AA9BFB8" w14:textId="5CC94D35" w:rsidR="0002080A" w:rsidRDefault="0002080A" w:rsidP="0002080A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</w:t>
      </w:r>
      <w:r w:rsidR="00141D76">
        <w:rPr>
          <w:rFonts w:ascii="Neo Sans Pro" w:hAnsi="Neo Sans Pro"/>
          <w:b/>
          <w:bCs/>
          <w:color w:val="000000"/>
          <w:sz w:val="20"/>
          <w:szCs w:val="20"/>
        </w:rPr>
        <w:t>42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3D2CE364" w14:textId="77777777" w:rsidR="0002080A" w:rsidRPr="00B42D9D" w:rsidRDefault="0002080A" w:rsidP="0002080A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lastRenderedPageBreak/>
        <w:t>Nazwa Wykonawcy</w:t>
      </w:r>
    </w:p>
    <w:p w14:paraId="7E1C3C3B" w14:textId="77777777" w:rsidR="0002080A" w:rsidRDefault="0002080A" w:rsidP="0002080A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02080A" w:rsidRPr="001A7732" w14:paraId="4EF16758" w14:textId="77777777" w:rsidTr="000308AB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9986" w14:textId="77777777" w:rsidR="0002080A" w:rsidRPr="001A7732" w:rsidRDefault="0002080A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02080A" w:rsidRPr="001A7732" w14:paraId="5A2DE8F5" w14:textId="77777777" w:rsidTr="000308AB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879E" w14:textId="77777777" w:rsidR="0002080A" w:rsidRPr="001A7732" w:rsidRDefault="0002080A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615D7A69" w14:textId="77777777" w:rsidR="0002080A" w:rsidRPr="001A7732" w:rsidRDefault="0002080A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2E4EDE8A" w14:textId="77777777" w:rsidR="0002080A" w:rsidRDefault="0002080A" w:rsidP="00891B41">
      <w:pPr>
        <w:rPr>
          <w:rFonts w:ascii="Neo Sans Pro" w:hAnsi="Neo Sans Pro"/>
          <w:b/>
          <w:color w:val="000000"/>
          <w:sz w:val="20"/>
          <w:szCs w:val="20"/>
        </w:rPr>
      </w:pPr>
    </w:p>
    <w:p w14:paraId="22BC1E50" w14:textId="77777777" w:rsidR="00891B41" w:rsidRPr="001F4139" w:rsidRDefault="00891B41" w:rsidP="00891B41">
      <w:pPr>
        <w:rPr>
          <w:rFonts w:ascii="Neo Sans Pro" w:hAnsi="Neo Sans Pro"/>
          <w:b/>
          <w:bCs/>
          <w:color w:val="000000"/>
          <w:sz w:val="20"/>
          <w:szCs w:val="20"/>
        </w:rPr>
      </w:pPr>
      <w:r w:rsidRPr="001F4139">
        <w:rPr>
          <w:rFonts w:ascii="Neo Sans Pro" w:hAnsi="Neo Sans Pro"/>
          <w:b/>
          <w:color w:val="000000"/>
          <w:sz w:val="20"/>
          <w:szCs w:val="20"/>
        </w:rPr>
        <w:t>Część nr 37 - ZESTAW DO WKŁUCIA PODOBOJCZYKOWEGO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6509"/>
        <w:gridCol w:w="1493"/>
        <w:gridCol w:w="1271"/>
        <w:gridCol w:w="1454"/>
        <w:gridCol w:w="1263"/>
        <w:gridCol w:w="1454"/>
      </w:tblGrid>
      <w:tr w:rsidR="00C70BFC" w:rsidRPr="001F4139" w14:paraId="7E4DAFE5" w14:textId="77777777" w:rsidTr="00B539C7">
        <w:tc>
          <w:tcPr>
            <w:tcW w:w="550" w:type="dxa"/>
          </w:tcPr>
          <w:p w14:paraId="25E3B629" w14:textId="77777777" w:rsidR="00C70BFC" w:rsidRPr="007109F0" w:rsidRDefault="00C70BFC" w:rsidP="00C70BFC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6643" w:type="dxa"/>
          </w:tcPr>
          <w:p w14:paraId="2BD0073B" w14:textId="77777777" w:rsidR="00C70BFC" w:rsidRPr="007109F0" w:rsidRDefault="00C70BFC" w:rsidP="00C70BFC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493" w:type="dxa"/>
          </w:tcPr>
          <w:p w14:paraId="66B22F15" w14:textId="77777777" w:rsidR="00C70BFC" w:rsidRPr="007109F0" w:rsidRDefault="00C70BFC" w:rsidP="00C70BFC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Parametry oferowane (należy podać parametry techniczne oferowanego towaru)</w:t>
            </w:r>
          </w:p>
        </w:tc>
        <w:tc>
          <w:tcPr>
            <w:tcW w:w="1271" w:type="dxa"/>
          </w:tcPr>
          <w:p w14:paraId="5CC531DD" w14:textId="77777777" w:rsidR="00C70BFC" w:rsidRPr="007109F0" w:rsidRDefault="00C70BFC" w:rsidP="00C70BFC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ILOŚĆ NA OKRES 24 MIESIĘCY</w:t>
            </w:r>
          </w:p>
        </w:tc>
        <w:tc>
          <w:tcPr>
            <w:tcW w:w="1454" w:type="dxa"/>
          </w:tcPr>
          <w:p w14:paraId="1416C115" w14:textId="77777777" w:rsidR="00C70BFC" w:rsidRPr="007109F0" w:rsidRDefault="00C70BFC" w:rsidP="00C70BFC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Cena jednostkowa netto za 1 sztukę w PLN</w:t>
            </w:r>
          </w:p>
        </w:tc>
        <w:tc>
          <w:tcPr>
            <w:tcW w:w="1271" w:type="dxa"/>
          </w:tcPr>
          <w:p w14:paraId="47F9F548" w14:textId="77777777" w:rsidR="00C70BFC" w:rsidRPr="007109F0" w:rsidRDefault="00C70BFC" w:rsidP="00C70BFC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Stawka podatku VAT w %</w:t>
            </w:r>
          </w:p>
        </w:tc>
        <w:tc>
          <w:tcPr>
            <w:tcW w:w="1460" w:type="dxa"/>
          </w:tcPr>
          <w:p w14:paraId="5B439CE7" w14:textId="77777777" w:rsidR="00C70BFC" w:rsidRPr="007109F0" w:rsidRDefault="00C70BFC" w:rsidP="00C70BFC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Wartość oferowana brutto w PLN</w:t>
            </w:r>
          </w:p>
          <w:p w14:paraId="4BE72A46" w14:textId="77777777" w:rsidR="00C70BFC" w:rsidRPr="007109F0" w:rsidRDefault="00C70BFC" w:rsidP="00C70BFC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3427C5" w:rsidRPr="001F4139" w14:paraId="37BE77C4" w14:textId="77777777" w:rsidTr="00B539C7">
        <w:tc>
          <w:tcPr>
            <w:tcW w:w="550" w:type="dxa"/>
          </w:tcPr>
          <w:p w14:paraId="0561D6B0" w14:textId="77777777" w:rsidR="003427C5" w:rsidRPr="007109F0" w:rsidRDefault="003427C5" w:rsidP="003427C5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643" w:type="dxa"/>
          </w:tcPr>
          <w:p w14:paraId="1575C008" w14:textId="77777777" w:rsidR="003427C5" w:rsidRPr="007109F0" w:rsidRDefault="003427C5" w:rsidP="003427C5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93" w:type="dxa"/>
          </w:tcPr>
          <w:p w14:paraId="6154BF2E" w14:textId="77777777" w:rsidR="003427C5" w:rsidRPr="007109F0" w:rsidRDefault="003427C5" w:rsidP="003427C5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1" w:type="dxa"/>
          </w:tcPr>
          <w:p w14:paraId="0B374478" w14:textId="77777777" w:rsidR="003427C5" w:rsidRPr="007109F0" w:rsidRDefault="003427C5" w:rsidP="003427C5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4" w:type="dxa"/>
          </w:tcPr>
          <w:p w14:paraId="624A73A0" w14:textId="77777777" w:rsidR="003427C5" w:rsidRPr="007109F0" w:rsidRDefault="003427C5" w:rsidP="003427C5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1" w:type="dxa"/>
          </w:tcPr>
          <w:p w14:paraId="5D42BEA1" w14:textId="77777777" w:rsidR="003427C5" w:rsidRPr="007109F0" w:rsidRDefault="003427C5" w:rsidP="003427C5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60" w:type="dxa"/>
          </w:tcPr>
          <w:p w14:paraId="649809D7" w14:textId="77777777" w:rsidR="003427C5" w:rsidRPr="007109F0" w:rsidRDefault="003427C5" w:rsidP="003427C5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</w:tr>
      <w:tr w:rsidR="00C70BFC" w:rsidRPr="001F4139" w14:paraId="57E209E2" w14:textId="77777777" w:rsidTr="00B539C7">
        <w:tc>
          <w:tcPr>
            <w:tcW w:w="550" w:type="dxa"/>
          </w:tcPr>
          <w:p w14:paraId="21055AF2" w14:textId="77777777" w:rsidR="00C70BFC" w:rsidRPr="007109F0" w:rsidRDefault="00C70BFC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6643" w:type="dxa"/>
          </w:tcPr>
          <w:p w14:paraId="657EA6FD" w14:textId="77777777" w:rsidR="00C70BFC" w:rsidRPr="007109F0" w:rsidRDefault="00C70BFC" w:rsidP="007109F0">
            <w:pPr>
              <w:pStyle w:val="Standard"/>
              <w:jc w:val="both"/>
              <w:rPr>
                <w:rFonts w:ascii="Neo Sans Pro" w:hAnsi="Neo Sans Pro"/>
                <w:b/>
                <w:bCs/>
                <w:sz w:val="22"/>
                <w:szCs w:val="22"/>
              </w:rPr>
            </w:pPr>
            <w:r w:rsidRPr="007109F0">
              <w:rPr>
                <w:rFonts w:ascii="Neo Sans Pro" w:hAnsi="Neo Sans Pro"/>
                <w:b/>
                <w:bCs/>
                <w:sz w:val="22"/>
                <w:szCs w:val="22"/>
              </w:rPr>
              <w:t>Zestaw do wkłucia podobojczykowego</w:t>
            </w:r>
          </w:p>
          <w:p w14:paraId="46D93723" w14:textId="77777777" w:rsidR="00C70BFC" w:rsidRPr="007109F0" w:rsidRDefault="00C70BFC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Skład zestawu:</w:t>
            </w:r>
          </w:p>
          <w:p w14:paraId="162523E4" w14:textId="77777777" w:rsidR="00C70BFC" w:rsidRPr="007109F0" w:rsidRDefault="00C70BFC">
            <w:pPr>
              <w:pStyle w:val="Standard"/>
              <w:widowControl/>
              <w:numPr>
                <w:ilvl w:val="0"/>
                <w:numId w:val="30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1x </w:t>
            </w:r>
            <w:proofErr w:type="spellStart"/>
            <w:r w:rsidRPr="007109F0">
              <w:rPr>
                <w:rFonts w:ascii="Neo Sans Pro" w:hAnsi="Neo Sans Pro"/>
                <w:sz w:val="22"/>
                <w:szCs w:val="22"/>
              </w:rPr>
              <w:t>penseta</w:t>
            </w:r>
            <w:proofErr w:type="spellEnd"/>
            <w:r w:rsidRPr="007109F0">
              <w:rPr>
                <w:rFonts w:ascii="Neo Sans Pro" w:hAnsi="Neo Sans Pro"/>
                <w:sz w:val="22"/>
                <w:szCs w:val="22"/>
              </w:rPr>
              <w:t xml:space="preserve"> 13-15 cm plastikowa ,</w:t>
            </w:r>
          </w:p>
          <w:p w14:paraId="29DEA411" w14:textId="77777777" w:rsidR="00C70BFC" w:rsidRPr="007109F0" w:rsidRDefault="00C70BFC">
            <w:pPr>
              <w:pStyle w:val="Standard"/>
              <w:widowControl/>
              <w:numPr>
                <w:ilvl w:val="0"/>
                <w:numId w:val="30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1 x kleszczyki metalowe do igły ( imadło) 13-15 cm</w:t>
            </w:r>
          </w:p>
          <w:p w14:paraId="5D48E987" w14:textId="77777777" w:rsidR="00C70BFC" w:rsidRPr="007109F0" w:rsidRDefault="00C70BFC">
            <w:pPr>
              <w:pStyle w:val="Standard"/>
              <w:widowControl/>
              <w:numPr>
                <w:ilvl w:val="0"/>
                <w:numId w:val="30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Min. 10 x kompresy włókninowe min. 7,5x7,5 cm ,</w:t>
            </w:r>
          </w:p>
          <w:p w14:paraId="5133D993" w14:textId="77777777" w:rsidR="00C70BFC" w:rsidRPr="007109F0" w:rsidRDefault="00C70BFC">
            <w:pPr>
              <w:pStyle w:val="Standard"/>
              <w:widowControl/>
              <w:numPr>
                <w:ilvl w:val="0"/>
                <w:numId w:val="30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1 x serweta laminowana nieprzemakalna chłonna 90 cm x 70 cm (+/- 10 cm) o gramaturze min.  47g/m2, z otworem i przylepcem min. 75 cm x 45 cm</w:t>
            </w:r>
          </w:p>
          <w:p w14:paraId="4D2ECE11" w14:textId="77777777" w:rsidR="00C70BFC" w:rsidRPr="007109F0" w:rsidRDefault="00C70BFC">
            <w:pPr>
              <w:pStyle w:val="Standard"/>
              <w:widowControl/>
              <w:numPr>
                <w:ilvl w:val="0"/>
                <w:numId w:val="30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1 x serweta laminowana nieprzemakalna chłonna 130 cm x 90 cm (+/- 10cm) o gramaturze min. 47g/m2</w:t>
            </w:r>
          </w:p>
          <w:p w14:paraId="17A45113" w14:textId="77777777" w:rsidR="00C70BFC" w:rsidRPr="007109F0" w:rsidRDefault="00C70BFC">
            <w:pPr>
              <w:pStyle w:val="Standard"/>
              <w:widowControl/>
              <w:numPr>
                <w:ilvl w:val="0"/>
                <w:numId w:val="30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1 x miska nerkowata plastikowa 500-700 ml ,</w:t>
            </w:r>
          </w:p>
          <w:p w14:paraId="15C6F2CA" w14:textId="77777777" w:rsidR="00C70BFC" w:rsidRPr="007109F0" w:rsidRDefault="00C70BFC">
            <w:pPr>
              <w:pStyle w:val="Standard"/>
              <w:widowControl/>
              <w:numPr>
                <w:ilvl w:val="0"/>
                <w:numId w:val="30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1x opatrunek włókninowy samoprzylepny 5x7 cm (+/- 1 cm),</w:t>
            </w:r>
          </w:p>
          <w:p w14:paraId="0C5CDB4B" w14:textId="77777777" w:rsidR="00C70BFC" w:rsidRPr="007109F0" w:rsidRDefault="00C70BFC">
            <w:pPr>
              <w:pStyle w:val="Standard"/>
              <w:widowControl/>
              <w:numPr>
                <w:ilvl w:val="0"/>
                <w:numId w:val="30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1x strzykawka L 3 częściowa 5 ml,</w:t>
            </w:r>
          </w:p>
          <w:p w14:paraId="615590A7" w14:textId="77777777" w:rsidR="00C70BFC" w:rsidRPr="007109F0" w:rsidRDefault="00C70BFC">
            <w:pPr>
              <w:pStyle w:val="Standard"/>
              <w:widowControl/>
              <w:numPr>
                <w:ilvl w:val="0"/>
                <w:numId w:val="30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1x igła iniekcyjna 1,2x40 mm.</w:t>
            </w:r>
          </w:p>
          <w:p w14:paraId="2A9B50A7" w14:textId="77777777" w:rsidR="00C70BFC" w:rsidRPr="007109F0" w:rsidRDefault="00C70BFC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Opakowanie typu torebka foliowo-papierowa z wycięciem na kciuk . Opakowanie zestawu zaopatrzone w min. 2 etykiety przylepne zawierające numer katalogowy, datę ważności, nr serii (dane identyfikujące wyrób).</w:t>
            </w:r>
          </w:p>
        </w:tc>
        <w:tc>
          <w:tcPr>
            <w:tcW w:w="1493" w:type="dxa"/>
          </w:tcPr>
          <w:p w14:paraId="2371E56B" w14:textId="77777777" w:rsidR="00C70BFC" w:rsidRPr="007109F0" w:rsidRDefault="00C70BFC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637B1009" w14:textId="77777777" w:rsidR="00C70BFC" w:rsidRPr="007109F0" w:rsidRDefault="00C70BFC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03232521" w14:textId="77777777" w:rsidR="00C70BFC" w:rsidRPr="007109F0" w:rsidRDefault="00C70BFC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76542020" w14:textId="77777777" w:rsidR="00C70BFC" w:rsidRPr="007109F0" w:rsidRDefault="00C70BFC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2</w:t>
            </w:r>
            <w:r>
              <w:rPr>
                <w:rFonts w:ascii="Neo Sans Pro" w:hAnsi="Neo Sans Pro"/>
                <w:b/>
              </w:rPr>
              <w:t> </w:t>
            </w:r>
            <w:r w:rsidRPr="007109F0">
              <w:rPr>
                <w:rFonts w:ascii="Neo Sans Pro" w:hAnsi="Neo Sans Pro"/>
                <w:b/>
              </w:rPr>
              <w:t>500</w:t>
            </w:r>
            <w:r>
              <w:rPr>
                <w:rFonts w:ascii="Neo Sans Pro" w:hAnsi="Neo Sans Pro"/>
                <w:b/>
              </w:rPr>
              <w:t xml:space="preserve"> szt.</w:t>
            </w:r>
          </w:p>
        </w:tc>
        <w:tc>
          <w:tcPr>
            <w:tcW w:w="1454" w:type="dxa"/>
          </w:tcPr>
          <w:p w14:paraId="14617439" w14:textId="77777777" w:rsidR="00C70BFC" w:rsidRPr="007109F0" w:rsidRDefault="00C70BFC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79B47E34" w14:textId="77777777" w:rsidR="00C70BFC" w:rsidRPr="007109F0" w:rsidRDefault="00C70BFC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460" w:type="dxa"/>
          </w:tcPr>
          <w:p w14:paraId="1C5A8661" w14:textId="77777777" w:rsidR="00C70BFC" w:rsidRPr="007109F0" w:rsidRDefault="00C70BFC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15A20A5B" w14:textId="77777777" w:rsidR="00C70BFC" w:rsidRDefault="00C70BFC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04740414" w14:textId="77777777" w:rsidR="00B539C7" w:rsidRPr="00852DE0" w:rsidRDefault="00B539C7">
      <w:pPr>
        <w:pStyle w:val="Akapitzlist"/>
        <w:numPr>
          <w:ilvl w:val="0"/>
          <w:numId w:val="88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71CD1D86" w14:textId="77777777" w:rsidR="00B539C7" w:rsidRPr="00852DE0" w:rsidRDefault="00B539C7">
      <w:pPr>
        <w:pStyle w:val="Akapitzlist"/>
        <w:numPr>
          <w:ilvl w:val="0"/>
          <w:numId w:val="88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64F2889A" w14:textId="77777777" w:rsidR="00B539C7" w:rsidRPr="00852DE0" w:rsidRDefault="00B539C7">
      <w:pPr>
        <w:pStyle w:val="Akapitzlist"/>
        <w:numPr>
          <w:ilvl w:val="0"/>
          <w:numId w:val="88"/>
        </w:numPr>
        <w:spacing w:after="0" w:line="240" w:lineRule="auto"/>
        <w:jc w:val="both"/>
        <w:rPr>
          <w:rFonts w:ascii="Neo Sans Pro" w:hAnsi="Neo Sans Pro" w:cs="Neo Sans Pro"/>
          <w:color w:val="000000"/>
          <w:sz w:val="20"/>
          <w:szCs w:val="20"/>
        </w:rPr>
      </w:pPr>
      <w:r w:rsidRPr="00852DE0">
        <w:rPr>
          <w:rFonts w:ascii="Neo Sans Pro" w:hAnsi="Neo Sans Pro" w:cs="Neo Sans Pro"/>
          <w:color w:val="000000"/>
          <w:sz w:val="20"/>
          <w:szCs w:val="20"/>
        </w:rPr>
        <w:t>Zamawiający wymaga, aby oferowany asortyment był wyrobem medycznym.</w:t>
      </w:r>
    </w:p>
    <w:p w14:paraId="476F5D94" w14:textId="77777777" w:rsidR="00B539C7" w:rsidRDefault="00B539C7">
      <w:pPr>
        <w:numPr>
          <w:ilvl w:val="0"/>
          <w:numId w:val="88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1665C43F" w14:textId="77777777" w:rsidR="00B539C7" w:rsidRPr="003F6446" w:rsidRDefault="00B539C7" w:rsidP="00B539C7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59265151" w14:textId="77777777" w:rsidR="00B539C7" w:rsidRPr="003F6446" w:rsidRDefault="00B539C7" w:rsidP="00B539C7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2E0A859D" w14:textId="77777777" w:rsidR="00B539C7" w:rsidRPr="003F6446" w:rsidRDefault="00B539C7" w:rsidP="00B539C7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64B4B52B" w14:textId="77777777" w:rsidR="00B539C7" w:rsidRDefault="00B539C7" w:rsidP="00B539C7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03972A5C" w14:textId="77777777" w:rsidR="00C70BFC" w:rsidRDefault="00C70BFC" w:rsidP="00C70BFC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 xml:space="preserve">……………………...……. (miejscowość), dnia …………………. </w:t>
      </w:r>
    </w:p>
    <w:p w14:paraId="5940C8F0" w14:textId="77777777" w:rsidR="00C70BFC" w:rsidRDefault="00C70BFC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25697DE6" w14:textId="77777777" w:rsidR="00C70BFC" w:rsidRDefault="00C70BFC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5B0FAACF" w14:textId="77777777" w:rsidR="00C70BFC" w:rsidRDefault="00C70BFC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0318A144" w14:textId="726D20F9" w:rsidR="00C70BFC" w:rsidRDefault="00C70BFC" w:rsidP="00C70BFC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4</w:t>
      </w:r>
      <w:r w:rsidR="00141D76">
        <w:rPr>
          <w:rFonts w:ascii="Neo Sans Pro" w:hAnsi="Neo Sans Pro"/>
          <w:b/>
          <w:bCs/>
          <w:color w:val="000000"/>
          <w:sz w:val="20"/>
          <w:szCs w:val="20"/>
        </w:rPr>
        <w:t>3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62EF6DEA" w14:textId="77777777" w:rsidR="00C70BFC" w:rsidRPr="00B42D9D" w:rsidRDefault="00C70BFC" w:rsidP="00C70BFC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16589D67" w14:textId="77777777" w:rsidR="00C70BFC" w:rsidRDefault="00C70BFC" w:rsidP="00C70BFC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C70BFC" w:rsidRPr="001A7732" w14:paraId="3DCFCC44" w14:textId="77777777" w:rsidTr="000308AB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3868" w14:textId="77777777" w:rsidR="00C70BFC" w:rsidRPr="001A7732" w:rsidRDefault="00C70BFC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C70BFC" w:rsidRPr="001A7732" w14:paraId="27B8C647" w14:textId="77777777" w:rsidTr="000308AB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286A" w14:textId="77777777" w:rsidR="00C70BFC" w:rsidRPr="001A7732" w:rsidRDefault="00C70BFC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040750F0" w14:textId="77777777" w:rsidR="00C70BFC" w:rsidRPr="001A7732" w:rsidRDefault="00C70BFC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769B6962" w14:textId="77777777" w:rsidR="00C70BFC" w:rsidRDefault="00C70BFC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4326BB67" w14:textId="77777777" w:rsidR="00891B41" w:rsidRPr="001F4139" w:rsidRDefault="00891B41" w:rsidP="00891B41">
      <w:pPr>
        <w:rPr>
          <w:rFonts w:ascii="Neo Sans Pro" w:hAnsi="Neo Sans Pro"/>
          <w:b/>
          <w:bCs/>
          <w:sz w:val="20"/>
          <w:szCs w:val="20"/>
        </w:rPr>
      </w:pPr>
      <w:r w:rsidRPr="001F4139">
        <w:rPr>
          <w:rFonts w:ascii="Neo Sans Pro" w:hAnsi="Neo Sans Pro"/>
          <w:b/>
          <w:bCs/>
          <w:sz w:val="20"/>
          <w:szCs w:val="20"/>
        </w:rPr>
        <w:t>Część nr 38 - PODKŁAD PODFOLIOWANY W ROLCE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6643"/>
        <w:gridCol w:w="1493"/>
        <w:gridCol w:w="1271"/>
        <w:gridCol w:w="1454"/>
        <w:gridCol w:w="1270"/>
        <w:gridCol w:w="1270"/>
      </w:tblGrid>
      <w:tr w:rsidR="00D72D3E" w:rsidRPr="001F4139" w14:paraId="7024CABE" w14:textId="77777777" w:rsidTr="003427C5">
        <w:tc>
          <w:tcPr>
            <w:tcW w:w="550" w:type="dxa"/>
          </w:tcPr>
          <w:p w14:paraId="3FF04059" w14:textId="77777777" w:rsidR="00D72D3E" w:rsidRPr="007109F0" w:rsidRDefault="00D72D3E" w:rsidP="00D72D3E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6643" w:type="dxa"/>
          </w:tcPr>
          <w:p w14:paraId="7EE17FAD" w14:textId="77777777" w:rsidR="00D72D3E" w:rsidRPr="007109F0" w:rsidRDefault="00D72D3E" w:rsidP="00D72D3E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493" w:type="dxa"/>
          </w:tcPr>
          <w:p w14:paraId="2BEC1EE3" w14:textId="77777777" w:rsidR="00D72D3E" w:rsidRPr="007109F0" w:rsidRDefault="00D72D3E" w:rsidP="00D72D3E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Parametry oferowane (należy podać parametry techniczne oferowanego towaru)</w:t>
            </w:r>
          </w:p>
        </w:tc>
        <w:tc>
          <w:tcPr>
            <w:tcW w:w="1271" w:type="dxa"/>
          </w:tcPr>
          <w:p w14:paraId="1C69BADE" w14:textId="77777777" w:rsidR="00D72D3E" w:rsidRPr="0061407C" w:rsidRDefault="00D72D3E" w:rsidP="00D72D3E">
            <w:pPr>
              <w:jc w:val="center"/>
              <w:rPr>
                <w:rFonts w:ascii="Neo Sans Pro" w:hAnsi="Neo Sans Pro"/>
                <w:b/>
                <w:sz w:val="22"/>
                <w:szCs w:val="22"/>
              </w:rPr>
            </w:pPr>
            <w:r w:rsidRPr="0061407C">
              <w:rPr>
                <w:rFonts w:ascii="Neo Sans Pro" w:hAnsi="Neo Sans Pro"/>
                <w:b/>
                <w:sz w:val="22"/>
                <w:szCs w:val="22"/>
              </w:rPr>
              <w:t>ILOŚĆ NA OKRES 24 MIESIĘCY</w:t>
            </w:r>
          </w:p>
        </w:tc>
        <w:tc>
          <w:tcPr>
            <w:tcW w:w="1454" w:type="dxa"/>
          </w:tcPr>
          <w:p w14:paraId="1F32864E" w14:textId="77777777" w:rsidR="00D72D3E" w:rsidRPr="007109F0" w:rsidRDefault="00D72D3E" w:rsidP="00D72D3E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Cena jednostkowa netto za 1 sztukę w PLN</w:t>
            </w:r>
          </w:p>
        </w:tc>
        <w:tc>
          <w:tcPr>
            <w:tcW w:w="1270" w:type="dxa"/>
          </w:tcPr>
          <w:p w14:paraId="705725E4" w14:textId="77777777" w:rsidR="00D72D3E" w:rsidRPr="007109F0" w:rsidRDefault="00D72D3E" w:rsidP="00D72D3E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Stawka podatku VAT w %</w:t>
            </w:r>
          </w:p>
        </w:tc>
        <w:tc>
          <w:tcPr>
            <w:tcW w:w="1270" w:type="dxa"/>
          </w:tcPr>
          <w:p w14:paraId="5A558793" w14:textId="77777777" w:rsidR="00D72D3E" w:rsidRPr="007109F0" w:rsidRDefault="00D72D3E" w:rsidP="00D72D3E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Wartość oferowana brutto w PLN</w:t>
            </w:r>
          </w:p>
          <w:p w14:paraId="1E3EF409" w14:textId="77777777" w:rsidR="00D72D3E" w:rsidRPr="007109F0" w:rsidRDefault="00D72D3E" w:rsidP="00D72D3E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3427C5" w:rsidRPr="001F4139" w14:paraId="7EA6508B" w14:textId="77777777" w:rsidTr="003427C5">
        <w:tc>
          <w:tcPr>
            <w:tcW w:w="550" w:type="dxa"/>
          </w:tcPr>
          <w:p w14:paraId="4E82D42F" w14:textId="77777777" w:rsidR="003427C5" w:rsidRPr="007109F0" w:rsidRDefault="003427C5" w:rsidP="003427C5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643" w:type="dxa"/>
          </w:tcPr>
          <w:p w14:paraId="0C12DDFA" w14:textId="77777777" w:rsidR="003427C5" w:rsidRPr="007109F0" w:rsidRDefault="003427C5" w:rsidP="003427C5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93" w:type="dxa"/>
          </w:tcPr>
          <w:p w14:paraId="4ADA7D90" w14:textId="77777777" w:rsidR="003427C5" w:rsidRPr="007109F0" w:rsidRDefault="003427C5" w:rsidP="003427C5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1" w:type="dxa"/>
          </w:tcPr>
          <w:p w14:paraId="3B0FCA90" w14:textId="77777777" w:rsidR="003427C5" w:rsidRPr="007109F0" w:rsidRDefault="003427C5" w:rsidP="003427C5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4" w:type="dxa"/>
          </w:tcPr>
          <w:p w14:paraId="67DADA90" w14:textId="77777777" w:rsidR="003427C5" w:rsidRPr="007109F0" w:rsidRDefault="003427C5" w:rsidP="003427C5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0" w:type="dxa"/>
          </w:tcPr>
          <w:p w14:paraId="51FFC7DD" w14:textId="77777777" w:rsidR="003427C5" w:rsidRPr="007109F0" w:rsidRDefault="003427C5" w:rsidP="003427C5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0" w:type="dxa"/>
          </w:tcPr>
          <w:p w14:paraId="5CA3454C" w14:textId="77777777" w:rsidR="003427C5" w:rsidRPr="007109F0" w:rsidRDefault="003427C5" w:rsidP="003427C5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</w:tr>
      <w:tr w:rsidR="00D72D3E" w:rsidRPr="001F4139" w14:paraId="3FF9CF1E" w14:textId="77777777" w:rsidTr="003427C5">
        <w:tc>
          <w:tcPr>
            <w:tcW w:w="550" w:type="dxa"/>
          </w:tcPr>
          <w:p w14:paraId="4D6CDFD4" w14:textId="77777777" w:rsidR="00D72D3E" w:rsidRPr="007109F0" w:rsidRDefault="00D72D3E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6643" w:type="dxa"/>
          </w:tcPr>
          <w:p w14:paraId="64D3A141" w14:textId="77777777" w:rsidR="00D72D3E" w:rsidRPr="007109F0" w:rsidRDefault="00D72D3E" w:rsidP="007109F0">
            <w:pPr>
              <w:pStyle w:val="Standard"/>
              <w:jc w:val="both"/>
              <w:rPr>
                <w:rFonts w:ascii="Neo Sans Pro" w:hAnsi="Neo Sans Pro"/>
                <w:b/>
                <w:bCs/>
                <w:sz w:val="22"/>
                <w:szCs w:val="22"/>
              </w:rPr>
            </w:pPr>
            <w:r w:rsidRPr="007109F0">
              <w:rPr>
                <w:rFonts w:ascii="Neo Sans Pro" w:hAnsi="Neo Sans Pro"/>
                <w:b/>
                <w:bCs/>
                <w:sz w:val="22"/>
                <w:szCs w:val="22"/>
              </w:rPr>
              <w:t xml:space="preserve">Podkład </w:t>
            </w:r>
            <w:proofErr w:type="spellStart"/>
            <w:r w:rsidRPr="007109F0">
              <w:rPr>
                <w:rFonts w:ascii="Neo Sans Pro" w:hAnsi="Neo Sans Pro"/>
                <w:b/>
                <w:bCs/>
                <w:sz w:val="22"/>
                <w:szCs w:val="22"/>
              </w:rPr>
              <w:t>podfoliowany</w:t>
            </w:r>
            <w:proofErr w:type="spellEnd"/>
            <w:r w:rsidRPr="007109F0">
              <w:rPr>
                <w:rFonts w:ascii="Neo Sans Pro" w:hAnsi="Neo Sans Pro"/>
                <w:b/>
                <w:bCs/>
                <w:sz w:val="22"/>
                <w:szCs w:val="22"/>
              </w:rPr>
              <w:t xml:space="preserve"> w rolce</w:t>
            </w:r>
          </w:p>
          <w:p w14:paraId="25DE2144" w14:textId="77777777" w:rsidR="00D72D3E" w:rsidRPr="007109F0" w:rsidRDefault="00D72D3E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Jednorazowy produkt ochronny w formie rolki, stosowany w placówkach medycznych do zabezpieczania powierzchni łóżek, kozetek i foteli. </w:t>
            </w:r>
          </w:p>
          <w:p w14:paraId="55AF01B2" w14:textId="77777777" w:rsidR="00D72D3E" w:rsidRPr="007109F0" w:rsidRDefault="00D72D3E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lastRenderedPageBreak/>
              <w:t>Dwustronny, z warstwą absorpcyjną i nieprzemakalną. Warstwa absorpcyjna: włóknina polipropylenowa lub celuloza.</w:t>
            </w:r>
          </w:p>
          <w:p w14:paraId="35E0FB42" w14:textId="77777777" w:rsidR="00D72D3E" w:rsidRPr="007109F0" w:rsidRDefault="00D72D3E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Warstwa nieprzemakalna: folia polietylenowa. </w:t>
            </w:r>
          </w:p>
          <w:p w14:paraId="1313D48B" w14:textId="77777777" w:rsidR="00D72D3E" w:rsidRPr="007109F0" w:rsidRDefault="00D72D3E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Wymiary rolki: szerokość: 50 cm (+/- 2 cm); długość: 40 m (+/- 2 m) </w:t>
            </w:r>
          </w:p>
          <w:p w14:paraId="7ACD897F" w14:textId="77777777" w:rsidR="00D72D3E" w:rsidRPr="007109F0" w:rsidRDefault="00D72D3E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Wymiary odcinka: szerokość: 50 cm (+/- 2 cm); długość: 80 cm (+/- 2 cm) </w:t>
            </w:r>
          </w:p>
          <w:p w14:paraId="3A20C566" w14:textId="77777777" w:rsidR="00D72D3E" w:rsidRPr="007109F0" w:rsidRDefault="00D72D3E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Obecność perforacji ułatwiającej odrywanie poszczególnych odcinków. </w:t>
            </w:r>
          </w:p>
          <w:p w14:paraId="1641A210" w14:textId="77777777" w:rsidR="00D72D3E" w:rsidRPr="007109F0" w:rsidRDefault="00D72D3E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Każda rolka zapakowana w folię, aby zapewnić higienę podczas transportu i magazynowania. </w:t>
            </w:r>
          </w:p>
          <w:p w14:paraId="6EF308A4" w14:textId="77777777" w:rsidR="00D72D3E" w:rsidRPr="007109F0" w:rsidRDefault="00D72D3E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Produkt jednorazowy, do kontaktu ze skórą.</w:t>
            </w:r>
          </w:p>
        </w:tc>
        <w:tc>
          <w:tcPr>
            <w:tcW w:w="1493" w:type="dxa"/>
          </w:tcPr>
          <w:p w14:paraId="7C9F6AB2" w14:textId="77777777" w:rsidR="00D72D3E" w:rsidRPr="007109F0" w:rsidRDefault="00D72D3E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0ACD16E5" w14:textId="77777777" w:rsidR="00D72D3E" w:rsidRPr="007109F0" w:rsidRDefault="00D72D3E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78F3F5C7" w14:textId="77777777" w:rsidR="00D72D3E" w:rsidRPr="007109F0" w:rsidRDefault="00D72D3E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4228C20A" w14:textId="77777777" w:rsidR="00D72D3E" w:rsidRPr="007109F0" w:rsidRDefault="00D72D3E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30A8BF18" w14:textId="77777777" w:rsidR="00D72D3E" w:rsidRPr="007109F0" w:rsidRDefault="00D72D3E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8</w:t>
            </w:r>
            <w:r>
              <w:rPr>
                <w:rFonts w:ascii="Neo Sans Pro" w:hAnsi="Neo Sans Pro"/>
                <w:b/>
              </w:rPr>
              <w:t> </w:t>
            </w:r>
            <w:r w:rsidRPr="007109F0">
              <w:rPr>
                <w:rFonts w:ascii="Neo Sans Pro" w:hAnsi="Neo Sans Pro"/>
                <w:b/>
              </w:rPr>
              <w:t>500</w:t>
            </w:r>
            <w:r>
              <w:rPr>
                <w:rFonts w:ascii="Neo Sans Pro" w:hAnsi="Neo Sans Pro"/>
                <w:b/>
              </w:rPr>
              <w:t xml:space="preserve"> rolek</w:t>
            </w:r>
          </w:p>
        </w:tc>
        <w:tc>
          <w:tcPr>
            <w:tcW w:w="1454" w:type="dxa"/>
          </w:tcPr>
          <w:p w14:paraId="54B7BDCE" w14:textId="77777777" w:rsidR="00D72D3E" w:rsidRPr="007109F0" w:rsidRDefault="00D72D3E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0" w:type="dxa"/>
          </w:tcPr>
          <w:p w14:paraId="27F9699F" w14:textId="77777777" w:rsidR="00D72D3E" w:rsidRPr="007109F0" w:rsidRDefault="00D72D3E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0" w:type="dxa"/>
          </w:tcPr>
          <w:p w14:paraId="2655ADD0" w14:textId="77777777" w:rsidR="00D72D3E" w:rsidRPr="007109F0" w:rsidRDefault="00D72D3E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1BF2D50D" w14:textId="77777777" w:rsidR="00B539C7" w:rsidRPr="00852DE0" w:rsidRDefault="00B539C7">
      <w:pPr>
        <w:pStyle w:val="Akapitzlist"/>
        <w:numPr>
          <w:ilvl w:val="0"/>
          <w:numId w:val="89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4DE42252" w14:textId="77777777" w:rsidR="00B539C7" w:rsidRPr="00852DE0" w:rsidRDefault="00B539C7">
      <w:pPr>
        <w:pStyle w:val="Akapitzlist"/>
        <w:numPr>
          <w:ilvl w:val="0"/>
          <w:numId w:val="89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44059262" w14:textId="77777777" w:rsidR="00B539C7" w:rsidRPr="00852DE0" w:rsidRDefault="00B539C7">
      <w:pPr>
        <w:pStyle w:val="Akapitzlist"/>
        <w:numPr>
          <w:ilvl w:val="0"/>
          <w:numId w:val="89"/>
        </w:numPr>
        <w:spacing w:after="0" w:line="240" w:lineRule="auto"/>
        <w:jc w:val="both"/>
        <w:rPr>
          <w:rFonts w:ascii="Neo Sans Pro" w:hAnsi="Neo Sans Pro" w:cs="Neo Sans Pro"/>
          <w:color w:val="000000"/>
          <w:sz w:val="20"/>
          <w:szCs w:val="20"/>
        </w:rPr>
      </w:pPr>
      <w:r w:rsidRPr="00852DE0">
        <w:rPr>
          <w:rFonts w:ascii="Neo Sans Pro" w:hAnsi="Neo Sans Pro" w:cs="Neo Sans Pro"/>
          <w:color w:val="000000"/>
          <w:sz w:val="20"/>
          <w:szCs w:val="20"/>
        </w:rPr>
        <w:t>Zamawiający wymaga, aby oferowany asortyment był wyrobem medycznym.</w:t>
      </w:r>
    </w:p>
    <w:p w14:paraId="24CD9757" w14:textId="77777777" w:rsidR="00B539C7" w:rsidRDefault="00B539C7">
      <w:pPr>
        <w:numPr>
          <w:ilvl w:val="0"/>
          <w:numId w:val="89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7E33A0FF" w14:textId="77777777" w:rsidR="00B539C7" w:rsidRPr="003F6446" w:rsidRDefault="00B539C7" w:rsidP="00B539C7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1DB43FEA" w14:textId="77777777" w:rsidR="00B539C7" w:rsidRPr="003F6446" w:rsidRDefault="00B539C7" w:rsidP="00B539C7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2704AF6E" w14:textId="77777777" w:rsidR="00B539C7" w:rsidRPr="003F6446" w:rsidRDefault="00B539C7" w:rsidP="00B539C7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79CAC402" w14:textId="77777777" w:rsidR="00B539C7" w:rsidRDefault="00B539C7" w:rsidP="00B539C7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72CE71A4" w14:textId="77777777" w:rsidR="00A23184" w:rsidRDefault="00A23184" w:rsidP="00A23184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 xml:space="preserve">……………………...……. (miejscowość), dnia …………………. </w:t>
      </w:r>
    </w:p>
    <w:p w14:paraId="74EA9696" w14:textId="77777777" w:rsidR="00A23184" w:rsidRDefault="00A23184" w:rsidP="00891B41">
      <w:pPr>
        <w:rPr>
          <w:rFonts w:ascii="Neo Sans Pro" w:hAnsi="Neo Sans Pro"/>
          <w:b/>
          <w:bCs/>
          <w:color w:val="000000"/>
          <w:sz w:val="20"/>
          <w:szCs w:val="20"/>
        </w:rPr>
      </w:pPr>
    </w:p>
    <w:p w14:paraId="669FFBFD" w14:textId="3D648C17" w:rsidR="00A23184" w:rsidRDefault="00A23184" w:rsidP="00A23184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4</w:t>
      </w:r>
      <w:r w:rsidR="00141D76">
        <w:rPr>
          <w:rFonts w:ascii="Neo Sans Pro" w:hAnsi="Neo Sans Pro"/>
          <w:b/>
          <w:bCs/>
          <w:color w:val="000000"/>
          <w:sz w:val="20"/>
          <w:szCs w:val="20"/>
        </w:rPr>
        <w:t>4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229310B9" w14:textId="77777777" w:rsidR="00A23184" w:rsidRPr="00B42D9D" w:rsidRDefault="00A23184" w:rsidP="00A23184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7EF54DB0" w14:textId="77777777" w:rsidR="00A23184" w:rsidRDefault="00A23184" w:rsidP="00A23184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A23184" w:rsidRPr="001A7732" w14:paraId="0C2F4A89" w14:textId="77777777" w:rsidTr="000308AB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259E4" w14:textId="77777777" w:rsidR="00A23184" w:rsidRPr="001A7732" w:rsidRDefault="00A23184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A23184" w:rsidRPr="001A7732" w14:paraId="62E14AFB" w14:textId="77777777" w:rsidTr="000308AB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20EC" w14:textId="77777777" w:rsidR="00A23184" w:rsidRPr="001A7732" w:rsidRDefault="00A23184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163AA539" w14:textId="77777777" w:rsidR="00A23184" w:rsidRPr="001A7732" w:rsidRDefault="00A23184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78065FC3" w14:textId="77777777" w:rsidR="00A23184" w:rsidRDefault="00A23184" w:rsidP="00891B41">
      <w:pPr>
        <w:rPr>
          <w:rFonts w:ascii="Neo Sans Pro" w:hAnsi="Neo Sans Pro"/>
          <w:b/>
          <w:bCs/>
          <w:color w:val="000000"/>
          <w:sz w:val="20"/>
          <w:szCs w:val="20"/>
        </w:rPr>
      </w:pPr>
    </w:p>
    <w:p w14:paraId="2794C137" w14:textId="77777777" w:rsidR="00891B41" w:rsidRPr="001F4139" w:rsidRDefault="00891B41" w:rsidP="00891B41">
      <w:pPr>
        <w:rPr>
          <w:rFonts w:ascii="Neo Sans Pro" w:hAnsi="Neo Sans Pro"/>
          <w:b/>
          <w:bCs/>
          <w:color w:val="000000"/>
          <w:sz w:val="20"/>
          <w:szCs w:val="20"/>
        </w:rPr>
      </w:pPr>
      <w:r w:rsidRPr="001F4139">
        <w:rPr>
          <w:rFonts w:ascii="Neo Sans Pro" w:hAnsi="Neo Sans Pro"/>
          <w:b/>
          <w:bCs/>
          <w:color w:val="000000"/>
          <w:sz w:val="20"/>
          <w:szCs w:val="20"/>
        </w:rPr>
        <w:t>Część nr 39 - ZESTAW SERWET DO PORODU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6643"/>
        <w:gridCol w:w="1493"/>
        <w:gridCol w:w="1271"/>
        <w:gridCol w:w="1454"/>
        <w:gridCol w:w="1270"/>
        <w:gridCol w:w="1602"/>
      </w:tblGrid>
      <w:tr w:rsidR="006976E8" w:rsidRPr="001F4139" w14:paraId="53C7CD7F" w14:textId="77777777" w:rsidTr="006976E8">
        <w:tc>
          <w:tcPr>
            <w:tcW w:w="550" w:type="dxa"/>
          </w:tcPr>
          <w:p w14:paraId="10C51ABF" w14:textId="77777777" w:rsidR="006976E8" w:rsidRPr="007109F0" w:rsidRDefault="006976E8" w:rsidP="006976E8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6643" w:type="dxa"/>
          </w:tcPr>
          <w:p w14:paraId="749FDAF7" w14:textId="77777777" w:rsidR="006976E8" w:rsidRPr="007109F0" w:rsidRDefault="006976E8" w:rsidP="006976E8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493" w:type="dxa"/>
          </w:tcPr>
          <w:p w14:paraId="33A01DCF" w14:textId="77777777" w:rsidR="006976E8" w:rsidRPr="007109F0" w:rsidRDefault="006976E8" w:rsidP="006976E8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Parametry oferowane (należy podać parametry </w:t>
            </w: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lastRenderedPageBreak/>
              <w:t>techniczne oferowanego towaru)</w:t>
            </w:r>
          </w:p>
        </w:tc>
        <w:tc>
          <w:tcPr>
            <w:tcW w:w="1271" w:type="dxa"/>
          </w:tcPr>
          <w:p w14:paraId="20A44D37" w14:textId="77777777" w:rsidR="006976E8" w:rsidRPr="007109F0" w:rsidRDefault="006976E8" w:rsidP="006976E8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lastRenderedPageBreak/>
              <w:t>ILOŚĆ NA OKRES 24 MIESIĘCY</w:t>
            </w:r>
          </w:p>
        </w:tc>
        <w:tc>
          <w:tcPr>
            <w:tcW w:w="1454" w:type="dxa"/>
          </w:tcPr>
          <w:p w14:paraId="5A33079A" w14:textId="77777777" w:rsidR="006976E8" w:rsidRPr="007109F0" w:rsidRDefault="006976E8" w:rsidP="006976E8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Cena jednostkowa netto za 1 sztukę w PLN</w:t>
            </w:r>
          </w:p>
        </w:tc>
        <w:tc>
          <w:tcPr>
            <w:tcW w:w="1270" w:type="dxa"/>
          </w:tcPr>
          <w:p w14:paraId="72B789DD" w14:textId="77777777" w:rsidR="006976E8" w:rsidRPr="007109F0" w:rsidRDefault="006976E8" w:rsidP="006976E8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Stawka podatku VAT w %</w:t>
            </w:r>
          </w:p>
        </w:tc>
        <w:tc>
          <w:tcPr>
            <w:tcW w:w="1602" w:type="dxa"/>
          </w:tcPr>
          <w:p w14:paraId="0630EB35" w14:textId="77777777" w:rsidR="006976E8" w:rsidRPr="007109F0" w:rsidRDefault="006976E8" w:rsidP="006976E8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Wartość oferowana brutto w PLN</w:t>
            </w:r>
          </w:p>
          <w:p w14:paraId="1DBC16EA" w14:textId="77777777" w:rsidR="006976E8" w:rsidRPr="007109F0" w:rsidRDefault="006976E8" w:rsidP="006976E8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3427C5" w:rsidRPr="001F4139" w14:paraId="4FD9800F" w14:textId="77777777" w:rsidTr="006976E8">
        <w:tc>
          <w:tcPr>
            <w:tcW w:w="550" w:type="dxa"/>
          </w:tcPr>
          <w:p w14:paraId="33236DB5" w14:textId="77777777" w:rsidR="003427C5" w:rsidRPr="007109F0" w:rsidRDefault="003427C5" w:rsidP="003427C5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643" w:type="dxa"/>
          </w:tcPr>
          <w:p w14:paraId="71349A28" w14:textId="77777777" w:rsidR="003427C5" w:rsidRPr="007109F0" w:rsidRDefault="003427C5" w:rsidP="003427C5">
            <w:pPr>
              <w:jc w:val="center"/>
              <w:rPr>
                <w:rFonts w:ascii="Neo Sans Pro" w:hAnsi="Neo Sans Pro"/>
                <w:b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93" w:type="dxa"/>
          </w:tcPr>
          <w:p w14:paraId="0A0AF5D5" w14:textId="77777777" w:rsidR="003427C5" w:rsidRPr="007109F0" w:rsidRDefault="003427C5" w:rsidP="003427C5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CF78AB"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1" w:type="dxa"/>
          </w:tcPr>
          <w:p w14:paraId="6185A53F" w14:textId="77777777" w:rsidR="003427C5" w:rsidRPr="007109F0" w:rsidRDefault="003427C5" w:rsidP="003427C5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4" w:type="dxa"/>
          </w:tcPr>
          <w:p w14:paraId="5F215CEB" w14:textId="77777777" w:rsidR="003427C5" w:rsidRPr="007109F0" w:rsidRDefault="003427C5" w:rsidP="003427C5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0" w:type="dxa"/>
          </w:tcPr>
          <w:p w14:paraId="1DF686F4" w14:textId="77777777" w:rsidR="003427C5" w:rsidRPr="007109F0" w:rsidRDefault="003427C5" w:rsidP="003427C5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02" w:type="dxa"/>
          </w:tcPr>
          <w:p w14:paraId="15A4017B" w14:textId="77777777" w:rsidR="003427C5" w:rsidRPr="007109F0" w:rsidRDefault="003427C5" w:rsidP="003427C5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color w:val="000000"/>
                <w:sz w:val="20"/>
                <w:szCs w:val="20"/>
              </w:rPr>
              <w:t>7</w:t>
            </w:r>
          </w:p>
        </w:tc>
      </w:tr>
      <w:tr w:rsidR="00A23184" w:rsidRPr="001F4139" w14:paraId="0A43C411" w14:textId="77777777" w:rsidTr="006976E8">
        <w:tc>
          <w:tcPr>
            <w:tcW w:w="550" w:type="dxa"/>
          </w:tcPr>
          <w:p w14:paraId="66129803" w14:textId="77777777" w:rsidR="00A23184" w:rsidRPr="007109F0" w:rsidRDefault="00A23184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6643" w:type="dxa"/>
          </w:tcPr>
          <w:p w14:paraId="725E9FC0" w14:textId="77777777" w:rsidR="00A23184" w:rsidRPr="007109F0" w:rsidRDefault="00A23184" w:rsidP="007109F0">
            <w:pPr>
              <w:pStyle w:val="Standard"/>
              <w:widowControl/>
              <w:jc w:val="both"/>
              <w:rPr>
                <w:rFonts w:ascii="Neo Sans Pro" w:hAnsi="Neo Sans Pro"/>
                <w:b/>
                <w:bCs/>
                <w:color w:val="000000"/>
                <w:sz w:val="22"/>
                <w:szCs w:val="22"/>
              </w:rPr>
            </w:pPr>
            <w:r w:rsidRPr="007109F0">
              <w:rPr>
                <w:rFonts w:ascii="Neo Sans Pro" w:hAnsi="Neo Sans Pro"/>
                <w:b/>
                <w:bCs/>
                <w:color w:val="000000"/>
                <w:sz w:val="22"/>
                <w:szCs w:val="22"/>
              </w:rPr>
              <w:t>Zestaw serwet do porodu</w:t>
            </w:r>
          </w:p>
          <w:p w14:paraId="332381D6" w14:textId="77777777" w:rsidR="00A23184" w:rsidRPr="007109F0" w:rsidRDefault="00A23184" w:rsidP="007109F0">
            <w:pPr>
              <w:pStyle w:val="Standard"/>
              <w:widowControl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color w:val="000000"/>
                <w:sz w:val="22"/>
                <w:szCs w:val="22"/>
              </w:rPr>
              <w:t xml:space="preserve">Skład zestawu:                                                                                                                       </w:t>
            </w:r>
          </w:p>
          <w:p w14:paraId="7438B698" w14:textId="77777777" w:rsidR="00A23184" w:rsidRPr="007109F0" w:rsidRDefault="00A23184">
            <w:pPr>
              <w:pStyle w:val="Standard"/>
              <w:widowControl/>
              <w:numPr>
                <w:ilvl w:val="0"/>
                <w:numId w:val="31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wzmocniona serweta porodowa, wykonana z chłonnego i nieprzemakalnego laminatu dwuwarstwowego, zintegrowana torba do zbiórki płynów o wymiarach 78-80 cm x 114-150 cm</w:t>
            </w:r>
          </w:p>
          <w:p w14:paraId="3EC1ECD7" w14:textId="77777777" w:rsidR="00A23184" w:rsidRPr="007109F0" w:rsidRDefault="00A23184">
            <w:pPr>
              <w:pStyle w:val="Standard"/>
              <w:widowControl/>
              <w:numPr>
                <w:ilvl w:val="0"/>
                <w:numId w:val="31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ręcznik chłonny z bibuły celulozowej o wymiarach min. 30cm x 34cm – min. 2 sztuki</w:t>
            </w:r>
          </w:p>
          <w:p w14:paraId="30A7C541" w14:textId="77777777" w:rsidR="00A23184" w:rsidRPr="007109F0" w:rsidRDefault="00A23184">
            <w:pPr>
              <w:pStyle w:val="Standard"/>
              <w:widowControl/>
              <w:numPr>
                <w:ilvl w:val="0"/>
                <w:numId w:val="31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serweta chłonna dla noworodka wykonana z włókniny typu </w:t>
            </w:r>
            <w:proofErr w:type="spellStart"/>
            <w:r w:rsidRPr="007109F0">
              <w:rPr>
                <w:rFonts w:ascii="Neo Sans Pro" w:hAnsi="Neo Sans Pro"/>
                <w:sz w:val="22"/>
                <w:szCs w:val="22"/>
              </w:rPr>
              <w:t>spunlace</w:t>
            </w:r>
            <w:proofErr w:type="spellEnd"/>
            <w:r w:rsidRPr="007109F0">
              <w:rPr>
                <w:rFonts w:ascii="Neo Sans Pro" w:hAnsi="Neo Sans Pro"/>
                <w:sz w:val="22"/>
                <w:szCs w:val="22"/>
              </w:rPr>
              <w:t xml:space="preserve"> o wymiarach min. 75cm x 85cm – min. 1 sztuka</w:t>
            </w:r>
          </w:p>
          <w:p w14:paraId="2F471D97" w14:textId="77777777" w:rsidR="00A23184" w:rsidRPr="007109F0" w:rsidRDefault="00A23184">
            <w:pPr>
              <w:pStyle w:val="Standard"/>
              <w:widowControl/>
              <w:numPr>
                <w:ilvl w:val="0"/>
                <w:numId w:val="31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wzmocniona serweta na stół instrumentalny stanowiąca owinięcie zestawu, wykonana z warstwy nieprzemakalnej oraz włókninowej warstwy chłonnej min. 150cm x  190cm – 1 sztuka</w:t>
            </w:r>
          </w:p>
        </w:tc>
        <w:tc>
          <w:tcPr>
            <w:tcW w:w="1493" w:type="dxa"/>
          </w:tcPr>
          <w:p w14:paraId="5646EE90" w14:textId="77777777" w:rsidR="00A23184" w:rsidRPr="007109F0" w:rsidRDefault="00A23184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7A3AF9CD" w14:textId="77777777" w:rsidR="00A23184" w:rsidRPr="007109F0" w:rsidRDefault="00A23184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438E3877" w14:textId="77777777" w:rsidR="00A23184" w:rsidRPr="007109F0" w:rsidRDefault="00A23184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421904F9" w14:textId="77777777" w:rsidR="00A23184" w:rsidRPr="007109F0" w:rsidRDefault="00A23184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500</w:t>
            </w:r>
            <w:r>
              <w:rPr>
                <w:rFonts w:ascii="Neo Sans Pro" w:hAnsi="Neo Sans Pro"/>
                <w:b/>
              </w:rPr>
              <w:t xml:space="preserve"> szt.</w:t>
            </w:r>
          </w:p>
        </w:tc>
        <w:tc>
          <w:tcPr>
            <w:tcW w:w="1454" w:type="dxa"/>
          </w:tcPr>
          <w:p w14:paraId="54E092D5" w14:textId="77777777" w:rsidR="00A23184" w:rsidRPr="007109F0" w:rsidRDefault="00A23184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0" w:type="dxa"/>
          </w:tcPr>
          <w:p w14:paraId="466DCF11" w14:textId="77777777" w:rsidR="00A23184" w:rsidRPr="007109F0" w:rsidRDefault="00A23184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602" w:type="dxa"/>
          </w:tcPr>
          <w:p w14:paraId="7DADA945" w14:textId="77777777" w:rsidR="00A23184" w:rsidRPr="007109F0" w:rsidRDefault="00A23184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64C5675D" w14:textId="77777777" w:rsidR="00B539C7" w:rsidRPr="00852DE0" w:rsidRDefault="00B539C7">
      <w:pPr>
        <w:pStyle w:val="Akapitzlist"/>
        <w:numPr>
          <w:ilvl w:val="0"/>
          <w:numId w:val="90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041B348E" w14:textId="77777777" w:rsidR="00B539C7" w:rsidRPr="00852DE0" w:rsidRDefault="00B539C7">
      <w:pPr>
        <w:pStyle w:val="Akapitzlist"/>
        <w:numPr>
          <w:ilvl w:val="0"/>
          <w:numId w:val="90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22BBCFEE" w14:textId="77777777" w:rsidR="00B539C7" w:rsidRPr="00852DE0" w:rsidRDefault="00B539C7">
      <w:pPr>
        <w:pStyle w:val="Akapitzlist"/>
        <w:numPr>
          <w:ilvl w:val="0"/>
          <w:numId w:val="90"/>
        </w:numPr>
        <w:spacing w:after="0" w:line="240" w:lineRule="auto"/>
        <w:jc w:val="both"/>
        <w:rPr>
          <w:rFonts w:ascii="Neo Sans Pro" w:hAnsi="Neo Sans Pro" w:cs="Neo Sans Pro"/>
          <w:color w:val="000000"/>
          <w:sz w:val="20"/>
          <w:szCs w:val="20"/>
        </w:rPr>
      </w:pPr>
      <w:r w:rsidRPr="00852DE0">
        <w:rPr>
          <w:rFonts w:ascii="Neo Sans Pro" w:hAnsi="Neo Sans Pro" w:cs="Neo Sans Pro"/>
          <w:color w:val="000000"/>
          <w:sz w:val="20"/>
          <w:szCs w:val="20"/>
        </w:rPr>
        <w:t>Zamawiający wymaga, aby oferowany asortyment był wyrobem medycznym.</w:t>
      </w:r>
    </w:p>
    <w:p w14:paraId="1A24949C" w14:textId="77777777" w:rsidR="00B539C7" w:rsidRDefault="00B539C7">
      <w:pPr>
        <w:numPr>
          <w:ilvl w:val="0"/>
          <w:numId w:val="90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0865F287" w14:textId="77777777" w:rsidR="00B539C7" w:rsidRPr="003F6446" w:rsidRDefault="00B539C7" w:rsidP="00B539C7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4A15CDF4" w14:textId="77777777" w:rsidR="00B539C7" w:rsidRPr="003F6446" w:rsidRDefault="00B539C7" w:rsidP="00B539C7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418AEA39" w14:textId="77777777" w:rsidR="00B539C7" w:rsidRPr="003F6446" w:rsidRDefault="00B539C7" w:rsidP="00B539C7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09486BB8" w14:textId="77777777" w:rsidR="00B539C7" w:rsidRDefault="00B539C7" w:rsidP="00B539C7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3A59319C" w14:textId="77777777" w:rsidR="006976E8" w:rsidRDefault="006976E8" w:rsidP="006976E8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 xml:space="preserve">……………………...……. (miejscowość), dnia …………………. </w:t>
      </w:r>
    </w:p>
    <w:p w14:paraId="0AD0F741" w14:textId="77777777" w:rsidR="006976E8" w:rsidRDefault="006976E8" w:rsidP="00891B41">
      <w:pPr>
        <w:pStyle w:val="Standard"/>
        <w:rPr>
          <w:rFonts w:ascii="Neo Sans Pro" w:hAnsi="Neo Sans Pro"/>
          <w:b/>
          <w:bCs/>
          <w:color w:val="000000"/>
          <w:sz w:val="20"/>
        </w:rPr>
      </w:pPr>
    </w:p>
    <w:p w14:paraId="0DAA3A54" w14:textId="77777777" w:rsidR="006976E8" w:rsidRDefault="006976E8" w:rsidP="00891B41">
      <w:pPr>
        <w:pStyle w:val="Standard"/>
        <w:rPr>
          <w:rFonts w:ascii="Neo Sans Pro" w:hAnsi="Neo Sans Pro"/>
          <w:b/>
          <w:bCs/>
          <w:color w:val="000000"/>
          <w:sz w:val="20"/>
        </w:rPr>
      </w:pPr>
    </w:p>
    <w:p w14:paraId="568C6774" w14:textId="3C934EFC" w:rsidR="006976E8" w:rsidRDefault="006976E8" w:rsidP="006976E8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4</w:t>
      </w:r>
      <w:r w:rsidR="00141D76">
        <w:rPr>
          <w:rFonts w:ascii="Neo Sans Pro" w:hAnsi="Neo Sans Pro"/>
          <w:b/>
          <w:bCs/>
          <w:color w:val="000000"/>
          <w:sz w:val="20"/>
          <w:szCs w:val="20"/>
        </w:rPr>
        <w:t>5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6369BD28" w14:textId="77777777" w:rsidR="006976E8" w:rsidRPr="00B42D9D" w:rsidRDefault="006976E8" w:rsidP="006976E8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6A8A9693" w14:textId="77777777" w:rsidR="006976E8" w:rsidRDefault="006976E8" w:rsidP="006976E8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6976E8" w:rsidRPr="001A7732" w14:paraId="06CF5286" w14:textId="77777777" w:rsidTr="000308AB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F6695" w14:textId="77777777" w:rsidR="006976E8" w:rsidRPr="001A7732" w:rsidRDefault="006976E8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6976E8" w:rsidRPr="001A7732" w14:paraId="4D35747A" w14:textId="77777777" w:rsidTr="000308AB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A3D6" w14:textId="77777777" w:rsidR="006976E8" w:rsidRPr="001A7732" w:rsidRDefault="006976E8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6CA33BAE" w14:textId="77777777" w:rsidR="006976E8" w:rsidRPr="001A7732" w:rsidRDefault="006976E8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16C24650" w14:textId="77777777" w:rsidR="006976E8" w:rsidRDefault="006976E8" w:rsidP="00891B41">
      <w:pPr>
        <w:pStyle w:val="Standard"/>
        <w:rPr>
          <w:rFonts w:ascii="Neo Sans Pro" w:hAnsi="Neo Sans Pro"/>
          <w:b/>
          <w:bCs/>
          <w:color w:val="000000"/>
          <w:sz w:val="20"/>
        </w:rPr>
      </w:pPr>
    </w:p>
    <w:p w14:paraId="3610244F" w14:textId="77777777" w:rsidR="00891B41" w:rsidRPr="00713345" w:rsidRDefault="00891B41" w:rsidP="00891B41">
      <w:pPr>
        <w:pStyle w:val="Standard"/>
        <w:rPr>
          <w:rFonts w:ascii="Neo Sans Pro" w:hAnsi="Neo Sans Pro"/>
          <w:b/>
          <w:bCs/>
          <w:sz w:val="20"/>
        </w:rPr>
      </w:pPr>
      <w:r w:rsidRPr="00713345">
        <w:rPr>
          <w:rFonts w:ascii="Neo Sans Pro" w:hAnsi="Neo Sans Pro"/>
          <w:b/>
          <w:bCs/>
          <w:color w:val="000000"/>
          <w:sz w:val="20"/>
        </w:rPr>
        <w:t>Część nr 40 - JEDNORAZOWY KOMPLET POŚCIELI MEDYCZNEJ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6643"/>
        <w:gridCol w:w="1493"/>
        <w:gridCol w:w="1271"/>
        <w:gridCol w:w="1454"/>
        <w:gridCol w:w="1270"/>
        <w:gridCol w:w="1270"/>
      </w:tblGrid>
      <w:tr w:rsidR="007E3976" w:rsidRPr="00C74F2B" w14:paraId="60A9AEAA" w14:textId="77777777" w:rsidTr="001069DF">
        <w:tc>
          <w:tcPr>
            <w:tcW w:w="550" w:type="dxa"/>
          </w:tcPr>
          <w:p w14:paraId="244DBBD9" w14:textId="77777777" w:rsidR="007E3976" w:rsidRPr="007109F0" w:rsidRDefault="007E3976" w:rsidP="007E3976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6643" w:type="dxa"/>
          </w:tcPr>
          <w:p w14:paraId="552C42CE" w14:textId="77777777" w:rsidR="007E3976" w:rsidRPr="007109F0" w:rsidRDefault="007E3976" w:rsidP="007E3976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493" w:type="dxa"/>
          </w:tcPr>
          <w:p w14:paraId="1E0BC3E9" w14:textId="77777777" w:rsidR="007E3976" w:rsidRPr="007109F0" w:rsidRDefault="007E3976" w:rsidP="007E3976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Parametry oferowane (należy podać parametry techniczne oferowanego towaru)</w:t>
            </w:r>
          </w:p>
        </w:tc>
        <w:tc>
          <w:tcPr>
            <w:tcW w:w="1271" w:type="dxa"/>
          </w:tcPr>
          <w:p w14:paraId="44678AC6" w14:textId="77777777" w:rsidR="007E3976" w:rsidRPr="007109F0" w:rsidRDefault="007E3976" w:rsidP="007E3976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ILOŚĆ NA OKRES 24 MIESIĘCY</w:t>
            </w:r>
          </w:p>
        </w:tc>
        <w:tc>
          <w:tcPr>
            <w:tcW w:w="1454" w:type="dxa"/>
          </w:tcPr>
          <w:p w14:paraId="5343B28F" w14:textId="77777777" w:rsidR="007E3976" w:rsidRPr="007109F0" w:rsidRDefault="007E3976" w:rsidP="007E3976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Cena jednostkowa netto za 1 sztukę w PLN</w:t>
            </w:r>
          </w:p>
        </w:tc>
        <w:tc>
          <w:tcPr>
            <w:tcW w:w="1270" w:type="dxa"/>
          </w:tcPr>
          <w:p w14:paraId="6725EF9D" w14:textId="77777777" w:rsidR="007E3976" w:rsidRPr="007109F0" w:rsidRDefault="007E3976" w:rsidP="007E3976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Stawka podatku VAT w %</w:t>
            </w:r>
          </w:p>
        </w:tc>
        <w:tc>
          <w:tcPr>
            <w:tcW w:w="1270" w:type="dxa"/>
          </w:tcPr>
          <w:p w14:paraId="356647CE" w14:textId="77777777" w:rsidR="007E3976" w:rsidRPr="007109F0" w:rsidRDefault="007E3976" w:rsidP="007E3976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Wartość oferowana brutto w PLN</w:t>
            </w:r>
          </w:p>
          <w:p w14:paraId="2FDD87A6" w14:textId="77777777" w:rsidR="007E3976" w:rsidRPr="007109F0" w:rsidRDefault="007E3976" w:rsidP="007E3976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1069DF" w:rsidRPr="00C74F2B" w14:paraId="6F26AD58" w14:textId="77777777" w:rsidTr="001069DF">
        <w:tc>
          <w:tcPr>
            <w:tcW w:w="550" w:type="dxa"/>
          </w:tcPr>
          <w:p w14:paraId="689E94E9" w14:textId="77777777" w:rsidR="001069DF" w:rsidRPr="007109F0" w:rsidRDefault="001069DF" w:rsidP="001069DF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6643" w:type="dxa"/>
          </w:tcPr>
          <w:p w14:paraId="26C390BA" w14:textId="77777777" w:rsidR="001069DF" w:rsidRPr="007109F0" w:rsidRDefault="001069DF" w:rsidP="001069DF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493" w:type="dxa"/>
          </w:tcPr>
          <w:p w14:paraId="3794007E" w14:textId="77777777" w:rsidR="001069DF" w:rsidRPr="007109F0" w:rsidRDefault="001069DF" w:rsidP="001069DF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1" w:type="dxa"/>
          </w:tcPr>
          <w:p w14:paraId="43E3C235" w14:textId="77777777" w:rsidR="001069DF" w:rsidRPr="007109F0" w:rsidRDefault="001069DF" w:rsidP="001069DF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454" w:type="dxa"/>
          </w:tcPr>
          <w:p w14:paraId="139E3C54" w14:textId="77777777" w:rsidR="001069DF" w:rsidRPr="007109F0" w:rsidRDefault="001069DF" w:rsidP="001069DF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270" w:type="dxa"/>
          </w:tcPr>
          <w:p w14:paraId="387D2A86" w14:textId="77777777" w:rsidR="001069DF" w:rsidRPr="007109F0" w:rsidRDefault="001069DF" w:rsidP="001069DF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1270" w:type="dxa"/>
          </w:tcPr>
          <w:p w14:paraId="34D51F83" w14:textId="77777777" w:rsidR="001069DF" w:rsidRPr="007109F0" w:rsidRDefault="001069DF" w:rsidP="001069DF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7</w:t>
            </w:r>
          </w:p>
        </w:tc>
      </w:tr>
      <w:tr w:rsidR="007E3976" w:rsidRPr="001F4139" w14:paraId="41D1EF1E" w14:textId="77777777" w:rsidTr="001069DF">
        <w:tc>
          <w:tcPr>
            <w:tcW w:w="550" w:type="dxa"/>
          </w:tcPr>
          <w:p w14:paraId="39D4F11F" w14:textId="77777777" w:rsidR="007E3976" w:rsidRPr="007109F0" w:rsidRDefault="007E3976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6643" w:type="dxa"/>
          </w:tcPr>
          <w:p w14:paraId="3932F852" w14:textId="77777777" w:rsidR="007E3976" w:rsidRPr="007109F0" w:rsidRDefault="007E3976" w:rsidP="005D2855">
            <w:pPr>
              <w:pStyle w:val="Standard"/>
              <w:rPr>
                <w:rFonts w:ascii="Neo Sans Pro" w:hAnsi="Neo Sans Pro"/>
                <w:b/>
                <w:bCs/>
                <w:sz w:val="22"/>
                <w:szCs w:val="22"/>
              </w:rPr>
            </w:pPr>
            <w:r w:rsidRPr="007109F0">
              <w:rPr>
                <w:rFonts w:ascii="Neo Sans Pro" w:hAnsi="Neo Sans Pro"/>
                <w:b/>
                <w:bCs/>
                <w:sz w:val="22"/>
                <w:szCs w:val="22"/>
              </w:rPr>
              <w:t>Jednorazowy komplet pościeli medycznej</w:t>
            </w:r>
          </w:p>
          <w:p w14:paraId="736D3542" w14:textId="77777777" w:rsidR="007E3976" w:rsidRPr="007109F0" w:rsidRDefault="007E3976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CHARAKTERYSTYKA</w:t>
            </w:r>
          </w:p>
          <w:p w14:paraId="3FA10C27" w14:textId="77777777" w:rsidR="007E3976" w:rsidRPr="007109F0" w:rsidRDefault="007E3976">
            <w:pPr>
              <w:pStyle w:val="Standard"/>
              <w:widowControl/>
              <w:numPr>
                <w:ilvl w:val="0"/>
                <w:numId w:val="32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materiał: włóknina polipropylenowa </w:t>
            </w:r>
          </w:p>
          <w:p w14:paraId="205C12A8" w14:textId="77777777" w:rsidR="007E3976" w:rsidRPr="007109F0" w:rsidRDefault="007E3976">
            <w:pPr>
              <w:pStyle w:val="Standard"/>
              <w:widowControl/>
              <w:numPr>
                <w:ilvl w:val="0"/>
                <w:numId w:val="32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gramatura: min. 20g/m2</w:t>
            </w:r>
          </w:p>
          <w:p w14:paraId="07446C62" w14:textId="77777777" w:rsidR="007E3976" w:rsidRPr="007109F0" w:rsidRDefault="007E3976">
            <w:pPr>
              <w:pStyle w:val="Standard"/>
              <w:widowControl/>
              <w:numPr>
                <w:ilvl w:val="0"/>
                <w:numId w:val="32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wyrób medyczny</w:t>
            </w:r>
          </w:p>
          <w:p w14:paraId="66FEABAA" w14:textId="77777777" w:rsidR="007E3976" w:rsidRPr="007109F0" w:rsidRDefault="007E3976">
            <w:pPr>
              <w:pStyle w:val="Standard"/>
              <w:widowControl/>
              <w:numPr>
                <w:ilvl w:val="0"/>
                <w:numId w:val="32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stosowana jako higieniczne zabezpieczenie łóżka</w:t>
            </w:r>
          </w:p>
          <w:p w14:paraId="530C7E36" w14:textId="77777777" w:rsidR="007E3976" w:rsidRPr="007109F0" w:rsidRDefault="007E3976">
            <w:pPr>
              <w:pStyle w:val="Standard"/>
              <w:widowControl/>
              <w:numPr>
                <w:ilvl w:val="0"/>
                <w:numId w:val="32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1 opakowanie zawiera 1 komplet</w:t>
            </w:r>
          </w:p>
          <w:p w14:paraId="2152B536" w14:textId="77777777" w:rsidR="007E3976" w:rsidRPr="007109F0" w:rsidRDefault="007E3976">
            <w:pPr>
              <w:pStyle w:val="Standard"/>
              <w:widowControl/>
              <w:numPr>
                <w:ilvl w:val="0"/>
                <w:numId w:val="32"/>
              </w:num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1 komplet zawiera: prześcieradło, poszwę na kołdrę, poszwę na poduszkę</w:t>
            </w:r>
          </w:p>
          <w:p w14:paraId="7CFE990D" w14:textId="77777777" w:rsidR="007E3976" w:rsidRPr="007109F0" w:rsidRDefault="007E3976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WYMIARY</w:t>
            </w:r>
          </w:p>
          <w:p w14:paraId="4E429004" w14:textId="77777777" w:rsidR="007E3976" w:rsidRPr="007109F0" w:rsidRDefault="007E3976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poszwa na poduszkę – 70 x 80 cm (zakładka 10cm)</w:t>
            </w:r>
          </w:p>
          <w:p w14:paraId="6A9BD2E0" w14:textId="77777777" w:rsidR="007E3976" w:rsidRPr="007109F0" w:rsidRDefault="007E3976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poszwa na kołdrę – 140 x 200 cm  </w:t>
            </w:r>
          </w:p>
          <w:p w14:paraId="76F5CB04" w14:textId="77777777" w:rsidR="007E3976" w:rsidRPr="007109F0" w:rsidRDefault="007E3976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prześcieradło - 160 x 210 cm</w:t>
            </w:r>
          </w:p>
        </w:tc>
        <w:tc>
          <w:tcPr>
            <w:tcW w:w="1493" w:type="dxa"/>
          </w:tcPr>
          <w:p w14:paraId="4E7A4B05" w14:textId="77777777" w:rsidR="007E3976" w:rsidRPr="007109F0" w:rsidRDefault="007E3976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449CCE51" w14:textId="77777777" w:rsidR="007E3976" w:rsidRPr="007109F0" w:rsidRDefault="007E3976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4EA3C88D" w14:textId="77777777" w:rsidR="007E3976" w:rsidRPr="007109F0" w:rsidRDefault="007E3976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7C519BDD" w14:textId="77777777" w:rsidR="007E3976" w:rsidRPr="007109F0" w:rsidRDefault="007E3976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10</w:t>
            </w:r>
            <w:r>
              <w:rPr>
                <w:rFonts w:ascii="Neo Sans Pro" w:hAnsi="Neo Sans Pro"/>
                <w:b/>
              </w:rPr>
              <w:t> </w:t>
            </w:r>
            <w:r w:rsidRPr="007109F0">
              <w:rPr>
                <w:rFonts w:ascii="Neo Sans Pro" w:hAnsi="Neo Sans Pro"/>
                <w:b/>
              </w:rPr>
              <w:t>000</w:t>
            </w:r>
            <w:r>
              <w:rPr>
                <w:rFonts w:ascii="Neo Sans Pro" w:hAnsi="Neo Sans Pro"/>
                <w:b/>
              </w:rPr>
              <w:t xml:space="preserve"> szt.</w:t>
            </w:r>
          </w:p>
        </w:tc>
        <w:tc>
          <w:tcPr>
            <w:tcW w:w="1454" w:type="dxa"/>
          </w:tcPr>
          <w:p w14:paraId="61D57AE6" w14:textId="77777777" w:rsidR="007E3976" w:rsidRPr="007109F0" w:rsidRDefault="007E3976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0" w:type="dxa"/>
          </w:tcPr>
          <w:p w14:paraId="55D8AF15" w14:textId="77777777" w:rsidR="007E3976" w:rsidRPr="007109F0" w:rsidRDefault="007E3976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0" w:type="dxa"/>
          </w:tcPr>
          <w:p w14:paraId="74C1972F" w14:textId="77777777" w:rsidR="007E3976" w:rsidRPr="007109F0" w:rsidRDefault="007E3976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2DCF3448" w14:textId="77777777" w:rsidR="007E3976" w:rsidRDefault="007E3976" w:rsidP="00891B41">
      <w:pPr>
        <w:pStyle w:val="Standard"/>
        <w:rPr>
          <w:rFonts w:ascii="Neo Sans Pro" w:hAnsi="Neo Sans Pro"/>
          <w:b/>
          <w:bCs/>
          <w:sz w:val="20"/>
        </w:rPr>
      </w:pPr>
    </w:p>
    <w:p w14:paraId="01157498" w14:textId="77777777" w:rsidR="00AC0A58" w:rsidRPr="00852DE0" w:rsidRDefault="00AC0A58">
      <w:pPr>
        <w:pStyle w:val="Akapitzlist"/>
        <w:numPr>
          <w:ilvl w:val="0"/>
          <w:numId w:val="91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2F2694CE" w14:textId="77777777" w:rsidR="00AC0A58" w:rsidRPr="00852DE0" w:rsidRDefault="00AC0A58">
      <w:pPr>
        <w:pStyle w:val="Akapitzlist"/>
        <w:numPr>
          <w:ilvl w:val="0"/>
          <w:numId w:val="91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76277568" w14:textId="77777777" w:rsidR="00AC0A58" w:rsidRPr="00852DE0" w:rsidRDefault="00AC0A58">
      <w:pPr>
        <w:pStyle w:val="Akapitzlist"/>
        <w:numPr>
          <w:ilvl w:val="0"/>
          <w:numId w:val="91"/>
        </w:numPr>
        <w:spacing w:after="0" w:line="240" w:lineRule="auto"/>
        <w:jc w:val="both"/>
        <w:rPr>
          <w:rFonts w:ascii="Neo Sans Pro" w:hAnsi="Neo Sans Pro" w:cs="Neo Sans Pro"/>
          <w:color w:val="000000"/>
          <w:sz w:val="20"/>
          <w:szCs w:val="20"/>
        </w:rPr>
      </w:pPr>
      <w:r w:rsidRPr="00852DE0">
        <w:rPr>
          <w:rFonts w:ascii="Neo Sans Pro" w:hAnsi="Neo Sans Pro" w:cs="Neo Sans Pro"/>
          <w:color w:val="000000"/>
          <w:sz w:val="20"/>
          <w:szCs w:val="20"/>
        </w:rPr>
        <w:t>Zamawiający wymaga, aby oferowany asortyment był wyrobem medycznym.</w:t>
      </w:r>
    </w:p>
    <w:p w14:paraId="62D00290" w14:textId="77777777" w:rsidR="00AC0A58" w:rsidRDefault="00AC0A58">
      <w:pPr>
        <w:numPr>
          <w:ilvl w:val="0"/>
          <w:numId w:val="91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60FF4692" w14:textId="77777777" w:rsidR="00AC0A58" w:rsidRPr="003F6446" w:rsidRDefault="00AC0A58" w:rsidP="00AC0A58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3C433D56" w14:textId="77777777" w:rsidR="00AC0A58" w:rsidRPr="003F6446" w:rsidRDefault="00AC0A58" w:rsidP="00AC0A5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7A94CE1A" w14:textId="77777777" w:rsidR="00AC0A58" w:rsidRPr="003F6446" w:rsidRDefault="00AC0A58" w:rsidP="00AC0A5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39B3AEB0" w14:textId="77777777" w:rsidR="00AC0A58" w:rsidRDefault="00AC0A58" w:rsidP="00AC0A5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3D415780" w14:textId="77777777" w:rsidR="006E37C8" w:rsidRDefault="006E37C8" w:rsidP="006E37C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>.</w:t>
      </w:r>
    </w:p>
    <w:p w14:paraId="0EC6A0DF" w14:textId="77777777" w:rsidR="006E37C8" w:rsidRDefault="006E37C8" w:rsidP="006E37C8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lastRenderedPageBreak/>
        <w:t xml:space="preserve">……………………...……. (miejscowość), dnia …………………. </w:t>
      </w:r>
    </w:p>
    <w:p w14:paraId="7516368B" w14:textId="77777777" w:rsidR="007E3976" w:rsidRDefault="007E3976" w:rsidP="00891B41">
      <w:pPr>
        <w:pStyle w:val="Standard"/>
        <w:rPr>
          <w:rFonts w:ascii="Neo Sans Pro" w:hAnsi="Neo Sans Pro"/>
          <w:b/>
          <w:bCs/>
          <w:sz w:val="20"/>
        </w:rPr>
      </w:pPr>
    </w:p>
    <w:p w14:paraId="703760CA" w14:textId="034A0049" w:rsidR="006C4F95" w:rsidRDefault="006C4F95" w:rsidP="006C4F95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4</w:t>
      </w:r>
      <w:r w:rsidR="00141D76">
        <w:rPr>
          <w:rFonts w:ascii="Neo Sans Pro" w:hAnsi="Neo Sans Pro"/>
          <w:b/>
          <w:bCs/>
          <w:color w:val="000000"/>
          <w:sz w:val="20"/>
          <w:szCs w:val="20"/>
        </w:rPr>
        <w:t>6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17890D9C" w14:textId="77777777" w:rsidR="006C4F95" w:rsidRPr="00B42D9D" w:rsidRDefault="006C4F95" w:rsidP="006C4F95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7FDBE69F" w14:textId="77777777" w:rsidR="006C4F95" w:rsidRDefault="006C4F95" w:rsidP="006C4F95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6C4F95" w:rsidRPr="001A7732" w14:paraId="42BC50AF" w14:textId="77777777" w:rsidTr="000308AB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B5082" w14:textId="77777777" w:rsidR="006C4F95" w:rsidRPr="001A7732" w:rsidRDefault="006C4F95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6C4F95" w:rsidRPr="001A7732" w14:paraId="6ABE45C7" w14:textId="77777777" w:rsidTr="000308AB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3206" w14:textId="77777777" w:rsidR="006C4F95" w:rsidRPr="001A7732" w:rsidRDefault="006C4F95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643BF1F6" w14:textId="77777777" w:rsidR="006C4F95" w:rsidRPr="001A7732" w:rsidRDefault="006C4F95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2087D436" w14:textId="77777777" w:rsidR="007E3976" w:rsidRDefault="007E3976" w:rsidP="00891B41">
      <w:pPr>
        <w:pStyle w:val="Standard"/>
        <w:rPr>
          <w:rFonts w:ascii="Neo Sans Pro" w:hAnsi="Neo Sans Pro"/>
          <w:b/>
          <w:bCs/>
          <w:sz w:val="20"/>
        </w:rPr>
      </w:pPr>
    </w:p>
    <w:p w14:paraId="15E4EB32" w14:textId="77777777" w:rsidR="007E3976" w:rsidRDefault="007E3976" w:rsidP="00891B41">
      <w:pPr>
        <w:pStyle w:val="Standard"/>
        <w:rPr>
          <w:rFonts w:ascii="Neo Sans Pro" w:hAnsi="Neo Sans Pro"/>
          <w:b/>
          <w:bCs/>
          <w:sz w:val="20"/>
        </w:rPr>
      </w:pPr>
    </w:p>
    <w:p w14:paraId="0A1F8CE6" w14:textId="77777777" w:rsidR="00891B41" w:rsidRPr="00713345" w:rsidRDefault="00891B41" w:rsidP="00891B41">
      <w:pPr>
        <w:pStyle w:val="Standard"/>
        <w:rPr>
          <w:rFonts w:ascii="Neo Sans Pro" w:hAnsi="Neo Sans Pro"/>
          <w:sz w:val="20"/>
        </w:rPr>
      </w:pPr>
      <w:r w:rsidRPr="00713345">
        <w:rPr>
          <w:rFonts w:ascii="Neo Sans Pro" w:hAnsi="Neo Sans Pro"/>
          <w:b/>
          <w:bCs/>
          <w:sz w:val="20"/>
        </w:rPr>
        <w:t>Część nr 41 - KOSZULA DLA PACJENTA- JEDNORAZOWA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6475"/>
        <w:gridCol w:w="1493"/>
        <w:gridCol w:w="1344"/>
        <w:gridCol w:w="1454"/>
        <w:gridCol w:w="1335"/>
        <w:gridCol w:w="1343"/>
      </w:tblGrid>
      <w:tr w:rsidR="006C4F95" w:rsidRPr="00713345" w14:paraId="1ADDD3E1" w14:textId="77777777" w:rsidTr="006E37C8">
        <w:tc>
          <w:tcPr>
            <w:tcW w:w="550" w:type="dxa"/>
          </w:tcPr>
          <w:p w14:paraId="776CFBB7" w14:textId="77777777" w:rsidR="006C4F95" w:rsidRPr="007109F0" w:rsidRDefault="006C4F95" w:rsidP="006C4F95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6643" w:type="dxa"/>
          </w:tcPr>
          <w:p w14:paraId="2B01831C" w14:textId="77777777" w:rsidR="006C4F95" w:rsidRPr="007109F0" w:rsidRDefault="006C4F95" w:rsidP="006C4F95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493" w:type="dxa"/>
          </w:tcPr>
          <w:p w14:paraId="740F84BD" w14:textId="77777777" w:rsidR="006C4F95" w:rsidRPr="007109F0" w:rsidRDefault="006C4F95" w:rsidP="006C4F95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Parametry oferowane (należy podać parametry techniczne oferowanego towaru)</w:t>
            </w:r>
          </w:p>
        </w:tc>
        <w:tc>
          <w:tcPr>
            <w:tcW w:w="1347" w:type="dxa"/>
          </w:tcPr>
          <w:p w14:paraId="12643003" w14:textId="77777777" w:rsidR="006C4F95" w:rsidRPr="007109F0" w:rsidRDefault="006C4F95" w:rsidP="006C4F95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ILOŚĆ NA OKRES 24 MIESIĘCY</w:t>
            </w:r>
          </w:p>
        </w:tc>
        <w:tc>
          <w:tcPr>
            <w:tcW w:w="1454" w:type="dxa"/>
          </w:tcPr>
          <w:p w14:paraId="2892A58E" w14:textId="77777777" w:rsidR="006C4F95" w:rsidRPr="007109F0" w:rsidRDefault="006C4F95" w:rsidP="006C4F95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Cena jednostkowa netto za 1 sztukę w PLN</w:t>
            </w:r>
          </w:p>
        </w:tc>
        <w:tc>
          <w:tcPr>
            <w:tcW w:w="1347" w:type="dxa"/>
          </w:tcPr>
          <w:p w14:paraId="1CE5F07C" w14:textId="77777777" w:rsidR="006C4F95" w:rsidRPr="007109F0" w:rsidRDefault="006C4F95" w:rsidP="006C4F95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Stawka podatku VAT w %</w:t>
            </w:r>
          </w:p>
        </w:tc>
        <w:tc>
          <w:tcPr>
            <w:tcW w:w="1347" w:type="dxa"/>
          </w:tcPr>
          <w:p w14:paraId="3C478BDB" w14:textId="77777777" w:rsidR="006C4F95" w:rsidRPr="007109F0" w:rsidRDefault="006C4F95" w:rsidP="006C4F95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Wartość oferowana brutto w PLN</w:t>
            </w:r>
          </w:p>
          <w:p w14:paraId="1FCD1CFD" w14:textId="77777777" w:rsidR="006C4F95" w:rsidRPr="007109F0" w:rsidRDefault="006C4F95" w:rsidP="006C4F95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6E37C8" w:rsidRPr="006E37C8" w14:paraId="48AA9F62" w14:textId="77777777" w:rsidTr="006E37C8">
        <w:tc>
          <w:tcPr>
            <w:tcW w:w="550" w:type="dxa"/>
          </w:tcPr>
          <w:p w14:paraId="4B161A88" w14:textId="77777777" w:rsidR="006E37C8" w:rsidRPr="006E37C8" w:rsidRDefault="006E37C8" w:rsidP="006C4F95">
            <w:pPr>
              <w:jc w:val="center"/>
              <w:rPr>
                <w:rFonts w:ascii="Neo Sans Pro" w:hAnsi="Neo Sans Pro"/>
                <w:b/>
                <w:i/>
                <w:iCs/>
                <w:sz w:val="22"/>
                <w:szCs w:val="22"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6643" w:type="dxa"/>
          </w:tcPr>
          <w:p w14:paraId="2A04AB4C" w14:textId="77777777" w:rsidR="006E37C8" w:rsidRPr="006E37C8" w:rsidRDefault="006E37C8" w:rsidP="006C4F95">
            <w:pPr>
              <w:jc w:val="center"/>
              <w:rPr>
                <w:rFonts w:ascii="Neo Sans Pro" w:hAnsi="Neo Sans Pro"/>
                <w:b/>
                <w:i/>
                <w:iCs/>
                <w:sz w:val="22"/>
                <w:szCs w:val="22"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493" w:type="dxa"/>
          </w:tcPr>
          <w:p w14:paraId="102C5EED" w14:textId="77777777" w:rsidR="006E37C8" w:rsidRPr="006E37C8" w:rsidRDefault="006E37C8" w:rsidP="006C4F95">
            <w:pPr>
              <w:jc w:val="center"/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347" w:type="dxa"/>
          </w:tcPr>
          <w:p w14:paraId="1142552F" w14:textId="77777777" w:rsidR="006E37C8" w:rsidRPr="006E37C8" w:rsidRDefault="006E37C8" w:rsidP="006C4F95">
            <w:pPr>
              <w:jc w:val="center"/>
              <w:rPr>
                <w:rFonts w:ascii="Neo Sans Pro" w:hAnsi="Neo Sans Pro"/>
                <w:b/>
                <w:i/>
                <w:iCs/>
                <w:sz w:val="22"/>
                <w:szCs w:val="22"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454" w:type="dxa"/>
          </w:tcPr>
          <w:p w14:paraId="38CAB08F" w14:textId="77777777" w:rsidR="006E37C8" w:rsidRPr="006E37C8" w:rsidRDefault="006E37C8" w:rsidP="006C4F95">
            <w:pPr>
              <w:jc w:val="center"/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347" w:type="dxa"/>
          </w:tcPr>
          <w:p w14:paraId="52E43889" w14:textId="77777777" w:rsidR="006E37C8" w:rsidRPr="006E37C8" w:rsidRDefault="006E37C8" w:rsidP="006C4F95">
            <w:pPr>
              <w:jc w:val="center"/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1347" w:type="dxa"/>
          </w:tcPr>
          <w:p w14:paraId="1859D0C4" w14:textId="77777777" w:rsidR="006E37C8" w:rsidRPr="006E37C8" w:rsidRDefault="006E37C8" w:rsidP="006E37C8">
            <w:pPr>
              <w:jc w:val="center"/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7</w:t>
            </w:r>
          </w:p>
        </w:tc>
      </w:tr>
      <w:tr w:rsidR="006C4F95" w:rsidRPr="001F4139" w14:paraId="246BAAD3" w14:textId="77777777" w:rsidTr="006E37C8">
        <w:tc>
          <w:tcPr>
            <w:tcW w:w="550" w:type="dxa"/>
          </w:tcPr>
          <w:p w14:paraId="54B14492" w14:textId="77777777" w:rsidR="006C4F95" w:rsidRPr="007109F0" w:rsidRDefault="006C4F95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6643" w:type="dxa"/>
          </w:tcPr>
          <w:p w14:paraId="2FA08A4E" w14:textId="77777777" w:rsidR="006C4F95" w:rsidRPr="007109F0" w:rsidRDefault="006C4F95" w:rsidP="005D2855">
            <w:pPr>
              <w:pStyle w:val="Standard"/>
              <w:rPr>
                <w:rFonts w:ascii="Neo Sans Pro" w:hAnsi="Neo Sans Pro"/>
                <w:b/>
                <w:bCs/>
                <w:sz w:val="22"/>
                <w:szCs w:val="22"/>
              </w:rPr>
            </w:pPr>
            <w:r w:rsidRPr="007109F0">
              <w:rPr>
                <w:rFonts w:ascii="Neo Sans Pro" w:hAnsi="Neo Sans Pro"/>
                <w:b/>
                <w:bCs/>
                <w:sz w:val="22"/>
                <w:szCs w:val="22"/>
              </w:rPr>
              <w:t>Koszula dla pacjenta – jednorazowa</w:t>
            </w:r>
          </w:p>
          <w:p w14:paraId="3CE69014" w14:textId="77777777" w:rsidR="006C4F95" w:rsidRPr="007109F0" w:rsidRDefault="006C4F95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Posiadająca wiązanie, które ułatwia jej zakładanie pacjentom leżącym.</w:t>
            </w:r>
          </w:p>
          <w:p w14:paraId="74321C84" w14:textId="77777777" w:rsidR="006C4F95" w:rsidRPr="007109F0" w:rsidRDefault="006C4F95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Wykonana z włókniny SMMS o gramaturze min. 35 g/m²</w:t>
            </w:r>
          </w:p>
          <w:p w14:paraId="417CD835" w14:textId="77777777" w:rsidR="006C4F95" w:rsidRPr="007109F0" w:rsidRDefault="006C4F95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Wiązana na troki przy szyi i w talii</w:t>
            </w:r>
          </w:p>
          <w:p w14:paraId="6D7F4497" w14:textId="77777777" w:rsidR="006C4F95" w:rsidRPr="007109F0" w:rsidRDefault="006C4F95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Krótkie rękawy</w:t>
            </w:r>
          </w:p>
          <w:p w14:paraId="46773ECE" w14:textId="77777777" w:rsidR="006C4F95" w:rsidRPr="007109F0" w:rsidRDefault="006C4F95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Rozmiar uniwersalny </w:t>
            </w:r>
          </w:p>
        </w:tc>
        <w:tc>
          <w:tcPr>
            <w:tcW w:w="1493" w:type="dxa"/>
          </w:tcPr>
          <w:p w14:paraId="67B138AE" w14:textId="77777777" w:rsidR="006C4F95" w:rsidRPr="007109F0" w:rsidRDefault="006C4F95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14D84EDE" w14:textId="77777777" w:rsidR="006C4F95" w:rsidRPr="007109F0" w:rsidRDefault="006C4F95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347" w:type="dxa"/>
          </w:tcPr>
          <w:p w14:paraId="49566474" w14:textId="77777777" w:rsidR="006C4F95" w:rsidRPr="007109F0" w:rsidRDefault="006C4F95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12588CC3" w14:textId="77777777" w:rsidR="006C4F95" w:rsidRPr="007109F0" w:rsidRDefault="006C4F95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20</w:t>
            </w:r>
            <w:r>
              <w:rPr>
                <w:rFonts w:ascii="Neo Sans Pro" w:hAnsi="Neo Sans Pro"/>
                <w:b/>
              </w:rPr>
              <w:t> </w:t>
            </w:r>
            <w:r w:rsidRPr="007109F0">
              <w:rPr>
                <w:rFonts w:ascii="Neo Sans Pro" w:hAnsi="Neo Sans Pro"/>
                <w:b/>
              </w:rPr>
              <w:t>000</w:t>
            </w:r>
            <w:r>
              <w:rPr>
                <w:rFonts w:ascii="Neo Sans Pro" w:hAnsi="Neo Sans Pro"/>
                <w:b/>
              </w:rPr>
              <w:t xml:space="preserve"> szt.</w:t>
            </w:r>
          </w:p>
        </w:tc>
        <w:tc>
          <w:tcPr>
            <w:tcW w:w="1454" w:type="dxa"/>
          </w:tcPr>
          <w:p w14:paraId="6A1CC76A" w14:textId="77777777" w:rsidR="006C4F95" w:rsidRPr="007109F0" w:rsidRDefault="006C4F95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347" w:type="dxa"/>
          </w:tcPr>
          <w:p w14:paraId="6D1B1EA6" w14:textId="77777777" w:rsidR="006C4F95" w:rsidRPr="007109F0" w:rsidRDefault="006C4F95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347" w:type="dxa"/>
          </w:tcPr>
          <w:p w14:paraId="4473AAC9" w14:textId="77777777" w:rsidR="006C4F95" w:rsidRPr="007109F0" w:rsidRDefault="006C4F95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51853745" w14:textId="77777777" w:rsidR="00891B41" w:rsidRPr="00891B41" w:rsidRDefault="00891B41" w:rsidP="006C4F95">
      <w:pPr>
        <w:pStyle w:val="Akapitzlist"/>
        <w:spacing w:after="0" w:line="240" w:lineRule="auto"/>
        <w:ind w:left="360"/>
        <w:jc w:val="both"/>
        <w:rPr>
          <w:rFonts w:ascii="Neo Sans Pro" w:eastAsia="Calibri" w:hAnsi="Neo Sans Pro"/>
          <w:color w:val="000000"/>
          <w:sz w:val="20"/>
          <w:szCs w:val="20"/>
        </w:rPr>
      </w:pPr>
    </w:p>
    <w:p w14:paraId="7EA62B01" w14:textId="77777777" w:rsidR="00AC0A58" w:rsidRPr="00852DE0" w:rsidRDefault="00AC0A58">
      <w:pPr>
        <w:pStyle w:val="Akapitzlist"/>
        <w:numPr>
          <w:ilvl w:val="0"/>
          <w:numId w:val="92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47CCB681" w14:textId="77777777" w:rsidR="00AC0A58" w:rsidRPr="00852DE0" w:rsidRDefault="00AC0A58">
      <w:pPr>
        <w:pStyle w:val="Akapitzlist"/>
        <w:numPr>
          <w:ilvl w:val="0"/>
          <w:numId w:val="92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0A635471" w14:textId="77777777" w:rsidR="00AC0A58" w:rsidRDefault="00AC0A58">
      <w:pPr>
        <w:numPr>
          <w:ilvl w:val="0"/>
          <w:numId w:val="92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1FAB3A76" w14:textId="77777777" w:rsidR="00AC0A58" w:rsidRPr="003F6446" w:rsidRDefault="00AC0A58" w:rsidP="00AC0A58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06EE7851" w14:textId="77777777" w:rsidR="00AC0A58" w:rsidRPr="003F6446" w:rsidRDefault="00AC0A58" w:rsidP="00AC0A5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058A7ECA" w14:textId="77777777" w:rsidR="00AC0A58" w:rsidRPr="003F6446" w:rsidRDefault="00AC0A58" w:rsidP="00AC0A5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2D2ECA2D" w14:textId="77777777" w:rsidR="00AC0A58" w:rsidRDefault="00AC0A58" w:rsidP="00AC0A5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lastRenderedPageBreak/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770EDC10" w14:textId="77777777" w:rsidR="006D7319" w:rsidRDefault="006D7319" w:rsidP="006D7319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 xml:space="preserve">……………………...……. (miejscowość), dnia …………………. </w:t>
      </w:r>
    </w:p>
    <w:p w14:paraId="101D491A" w14:textId="77777777" w:rsidR="00891B41" w:rsidRPr="001F4139" w:rsidRDefault="00891B41" w:rsidP="00891B41">
      <w:pPr>
        <w:pStyle w:val="Standard"/>
        <w:rPr>
          <w:rFonts w:ascii="Neo Sans Pro" w:hAnsi="Neo Sans Pro"/>
          <w:b/>
          <w:bCs/>
          <w:sz w:val="20"/>
          <w:highlight w:val="cyan"/>
        </w:rPr>
      </w:pPr>
    </w:p>
    <w:p w14:paraId="4E8A2484" w14:textId="2C76FAEA" w:rsidR="006D7319" w:rsidRDefault="006D7319" w:rsidP="006D7319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4</w:t>
      </w:r>
      <w:r w:rsidR="00141D76">
        <w:rPr>
          <w:rFonts w:ascii="Neo Sans Pro" w:hAnsi="Neo Sans Pro"/>
          <w:b/>
          <w:bCs/>
          <w:color w:val="000000"/>
          <w:sz w:val="20"/>
          <w:szCs w:val="20"/>
        </w:rPr>
        <w:t>7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24A7AD07" w14:textId="77777777" w:rsidR="006D7319" w:rsidRPr="00B42D9D" w:rsidRDefault="006D7319" w:rsidP="006D7319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4FA5AD8C" w14:textId="77777777" w:rsidR="006D7319" w:rsidRDefault="006D7319" w:rsidP="006D7319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6D7319" w:rsidRPr="001A7732" w14:paraId="6BEAB8D7" w14:textId="77777777" w:rsidTr="000308AB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C30E" w14:textId="77777777" w:rsidR="006D7319" w:rsidRPr="001A7732" w:rsidRDefault="006D7319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6D7319" w:rsidRPr="001A7732" w14:paraId="79E9A6BD" w14:textId="77777777" w:rsidTr="000308AB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F842" w14:textId="77777777" w:rsidR="006D7319" w:rsidRPr="001A7732" w:rsidRDefault="006D7319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7A5DC208" w14:textId="77777777" w:rsidR="006D7319" w:rsidRPr="001A7732" w:rsidRDefault="006D7319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13AE87FD" w14:textId="77777777" w:rsidR="006D7319" w:rsidRDefault="006D7319" w:rsidP="00891B41">
      <w:pPr>
        <w:pStyle w:val="Standard"/>
        <w:rPr>
          <w:rFonts w:ascii="Neo Sans Pro" w:hAnsi="Neo Sans Pro"/>
          <w:b/>
          <w:bCs/>
          <w:sz w:val="20"/>
        </w:rPr>
      </w:pPr>
    </w:p>
    <w:p w14:paraId="29A3BAF8" w14:textId="77777777" w:rsidR="00891B41" w:rsidRPr="001F4139" w:rsidRDefault="00891B41" w:rsidP="00891B41">
      <w:pPr>
        <w:pStyle w:val="Standard"/>
        <w:rPr>
          <w:rFonts w:ascii="Neo Sans Pro" w:hAnsi="Neo Sans Pro"/>
          <w:sz w:val="20"/>
        </w:rPr>
      </w:pPr>
      <w:r w:rsidRPr="001F4139">
        <w:rPr>
          <w:rFonts w:ascii="Neo Sans Pro" w:hAnsi="Neo Sans Pro"/>
          <w:b/>
          <w:bCs/>
          <w:sz w:val="20"/>
        </w:rPr>
        <w:t>Część nr 4</w:t>
      </w:r>
      <w:r>
        <w:rPr>
          <w:rFonts w:ascii="Neo Sans Pro" w:hAnsi="Neo Sans Pro"/>
          <w:b/>
          <w:bCs/>
          <w:sz w:val="20"/>
        </w:rPr>
        <w:t>2</w:t>
      </w:r>
      <w:r w:rsidRPr="001F4139">
        <w:rPr>
          <w:rFonts w:ascii="Neo Sans Pro" w:hAnsi="Neo Sans Pro"/>
          <w:b/>
          <w:bCs/>
          <w:sz w:val="20"/>
        </w:rPr>
        <w:t xml:space="preserve"> - FOLIA NRC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6509"/>
        <w:gridCol w:w="1493"/>
        <w:gridCol w:w="1271"/>
        <w:gridCol w:w="1454"/>
        <w:gridCol w:w="1262"/>
        <w:gridCol w:w="1455"/>
      </w:tblGrid>
      <w:tr w:rsidR="008B4DFB" w:rsidRPr="001F4139" w14:paraId="7D716AEA" w14:textId="77777777" w:rsidTr="007D18DB">
        <w:tc>
          <w:tcPr>
            <w:tcW w:w="550" w:type="dxa"/>
          </w:tcPr>
          <w:p w14:paraId="09488F91" w14:textId="77777777" w:rsidR="008B4DFB" w:rsidRPr="007109F0" w:rsidRDefault="008B4DFB" w:rsidP="008B4DFB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6643" w:type="dxa"/>
          </w:tcPr>
          <w:p w14:paraId="3FB86E7D" w14:textId="77777777" w:rsidR="008B4DFB" w:rsidRPr="007109F0" w:rsidRDefault="008B4DFB" w:rsidP="008B4DFB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493" w:type="dxa"/>
          </w:tcPr>
          <w:p w14:paraId="21738FD2" w14:textId="77777777" w:rsidR="008B4DFB" w:rsidRPr="007109F0" w:rsidRDefault="008B4DFB" w:rsidP="008B4DFB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Parametry oferowane (należy podać parametry techniczne oferowanego towaru)</w:t>
            </w:r>
          </w:p>
        </w:tc>
        <w:tc>
          <w:tcPr>
            <w:tcW w:w="1271" w:type="dxa"/>
          </w:tcPr>
          <w:p w14:paraId="69614008" w14:textId="77777777" w:rsidR="008B4DFB" w:rsidRPr="007109F0" w:rsidRDefault="008B4DFB" w:rsidP="008B4DFB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ILOŚĆ NA OKRES 24 MIESIĘCY</w:t>
            </w:r>
          </w:p>
        </w:tc>
        <w:tc>
          <w:tcPr>
            <w:tcW w:w="1454" w:type="dxa"/>
          </w:tcPr>
          <w:p w14:paraId="52E25D74" w14:textId="77777777" w:rsidR="008B4DFB" w:rsidRPr="007109F0" w:rsidRDefault="008B4DFB" w:rsidP="008B4DFB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Cena jednostkowa netto za 1 sztukę w PLN</w:t>
            </w:r>
          </w:p>
        </w:tc>
        <w:tc>
          <w:tcPr>
            <w:tcW w:w="1270" w:type="dxa"/>
          </w:tcPr>
          <w:p w14:paraId="51281038" w14:textId="77777777" w:rsidR="008B4DFB" w:rsidRPr="007109F0" w:rsidRDefault="008B4DFB" w:rsidP="008B4DFB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Stawka podatku VAT w %</w:t>
            </w:r>
          </w:p>
        </w:tc>
        <w:tc>
          <w:tcPr>
            <w:tcW w:w="1461" w:type="dxa"/>
          </w:tcPr>
          <w:p w14:paraId="09030F76" w14:textId="77777777" w:rsidR="008B4DFB" w:rsidRPr="007109F0" w:rsidRDefault="008B4DFB" w:rsidP="008B4DFB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Wartość oferowana brutto w PLN</w:t>
            </w:r>
          </w:p>
          <w:p w14:paraId="5574D08C" w14:textId="77777777" w:rsidR="008B4DFB" w:rsidRPr="007109F0" w:rsidRDefault="008B4DFB" w:rsidP="008B4DFB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7D18DB" w:rsidRPr="001F4139" w14:paraId="65D053CE" w14:textId="77777777" w:rsidTr="007D18DB">
        <w:tc>
          <w:tcPr>
            <w:tcW w:w="550" w:type="dxa"/>
          </w:tcPr>
          <w:p w14:paraId="031F8DF8" w14:textId="77777777" w:rsidR="007D18DB" w:rsidRPr="007109F0" w:rsidRDefault="007D18DB" w:rsidP="007D18DB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6643" w:type="dxa"/>
          </w:tcPr>
          <w:p w14:paraId="6C96196A" w14:textId="77777777" w:rsidR="007D18DB" w:rsidRPr="007109F0" w:rsidRDefault="007D18DB" w:rsidP="007D18DB">
            <w:pPr>
              <w:pStyle w:val="Standard"/>
              <w:jc w:val="center"/>
              <w:rPr>
                <w:rFonts w:ascii="Neo Sans Pro" w:hAnsi="Neo Sans Pro"/>
                <w:b/>
                <w:bCs/>
                <w:sz w:val="22"/>
                <w:szCs w:val="22"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493" w:type="dxa"/>
          </w:tcPr>
          <w:p w14:paraId="5559EBCC" w14:textId="77777777" w:rsidR="007D18DB" w:rsidRPr="007109F0" w:rsidRDefault="007D18DB" w:rsidP="007D18DB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1" w:type="dxa"/>
          </w:tcPr>
          <w:p w14:paraId="75B7DE6D" w14:textId="77777777" w:rsidR="007D18DB" w:rsidRPr="007109F0" w:rsidRDefault="007D18DB" w:rsidP="007D18DB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454" w:type="dxa"/>
          </w:tcPr>
          <w:p w14:paraId="29DCFC53" w14:textId="77777777" w:rsidR="007D18DB" w:rsidRPr="007109F0" w:rsidRDefault="007D18DB" w:rsidP="007D18DB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270" w:type="dxa"/>
          </w:tcPr>
          <w:p w14:paraId="1DC8D864" w14:textId="77777777" w:rsidR="007D18DB" w:rsidRPr="007109F0" w:rsidRDefault="007D18DB" w:rsidP="007D18DB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1461" w:type="dxa"/>
          </w:tcPr>
          <w:p w14:paraId="3D223ECF" w14:textId="77777777" w:rsidR="007D18DB" w:rsidRPr="007109F0" w:rsidRDefault="007D18DB" w:rsidP="007D18DB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7</w:t>
            </w:r>
          </w:p>
        </w:tc>
      </w:tr>
      <w:tr w:rsidR="00937FB7" w:rsidRPr="001F4139" w14:paraId="2D1EB1DE" w14:textId="77777777" w:rsidTr="007D18DB">
        <w:tc>
          <w:tcPr>
            <w:tcW w:w="550" w:type="dxa"/>
          </w:tcPr>
          <w:p w14:paraId="042BE00E" w14:textId="77777777" w:rsidR="00937FB7" w:rsidRPr="007109F0" w:rsidRDefault="00937FB7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6643" w:type="dxa"/>
          </w:tcPr>
          <w:p w14:paraId="223F20E0" w14:textId="77777777" w:rsidR="00937FB7" w:rsidRPr="007109F0" w:rsidRDefault="00937FB7" w:rsidP="005D2855">
            <w:pPr>
              <w:pStyle w:val="Standard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b/>
                <w:bCs/>
                <w:sz w:val="22"/>
                <w:szCs w:val="22"/>
              </w:rPr>
              <w:t>Folia RNC</w:t>
            </w:r>
          </w:p>
          <w:p w14:paraId="6ADCF628" w14:textId="77777777" w:rsidR="00937FB7" w:rsidRPr="007109F0" w:rsidRDefault="00937FB7" w:rsidP="007109F0">
            <w:pPr>
              <w:pStyle w:val="Standard"/>
              <w:jc w:val="both"/>
              <w:rPr>
                <w:rFonts w:ascii="Neo Sans Pro" w:hAnsi="Neo Sans Pro"/>
                <w:color w:val="000000"/>
                <w:sz w:val="22"/>
                <w:szCs w:val="22"/>
              </w:rPr>
            </w:pPr>
            <w:r w:rsidRPr="007109F0">
              <w:rPr>
                <w:rFonts w:ascii="Neo Sans Pro" w:hAnsi="Neo Sans Pro"/>
                <w:color w:val="000000"/>
                <w:sz w:val="22"/>
                <w:szCs w:val="22"/>
              </w:rPr>
              <w:t>WYMIARY min. 160 X 210  folia termiczna – koc termiczny. wykonany z cienkiej metalicznej folii poliestrowej.</w:t>
            </w:r>
          </w:p>
          <w:p w14:paraId="39DC52FE" w14:textId="77777777" w:rsidR="00937FB7" w:rsidRPr="007109F0" w:rsidRDefault="00937FB7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color w:val="000000"/>
                <w:sz w:val="22"/>
                <w:szCs w:val="22"/>
              </w:rPr>
              <w:t>Jest wyposażony w oznaczenia kolorystyczne – złote i srebrne</w:t>
            </w:r>
          </w:p>
        </w:tc>
        <w:tc>
          <w:tcPr>
            <w:tcW w:w="1493" w:type="dxa"/>
          </w:tcPr>
          <w:p w14:paraId="5468BADB" w14:textId="77777777" w:rsidR="00937FB7" w:rsidRPr="007109F0" w:rsidRDefault="00937FB7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50D54291" w14:textId="77777777" w:rsidR="00937FB7" w:rsidRPr="007109F0" w:rsidRDefault="00937FB7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20679ACE" w14:textId="77777777" w:rsidR="00937FB7" w:rsidRPr="007109F0" w:rsidRDefault="00937FB7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41AA9A6A" w14:textId="77777777" w:rsidR="00937FB7" w:rsidRPr="007109F0" w:rsidRDefault="00937FB7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  <w:r>
              <w:rPr>
                <w:rFonts w:ascii="Neo Sans Pro" w:hAnsi="Neo Sans Pro"/>
                <w:b/>
              </w:rPr>
              <w:t> </w:t>
            </w:r>
            <w:r w:rsidRPr="007109F0">
              <w:rPr>
                <w:rFonts w:ascii="Neo Sans Pro" w:hAnsi="Neo Sans Pro"/>
                <w:b/>
              </w:rPr>
              <w:t>000</w:t>
            </w:r>
            <w:r>
              <w:rPr>
                <w:rFonts w:ascii="Neo Sans Pro" w:hAnsi="Neo Sans Pro"/>
                <w:b/>
              </w:rPr>
              <w:t xml:space="preserve"> szt</w:t>
            </w:r>
            <w:r w:rsidR="007D18DB">
              <w:rPr>
                <w:rFonts w:ascii="Neo Sans Pro" w:hAnsi="Neo Sans Pro"/>
                <w:b/>
              </w:rPr>
              <w:t>.</w:t>
            </w:r>
          </w:p>
        </w:tc>
        <w:tc>
          <w:tcPr>
            <w:tcW w:w="1454" w:type="dxa"/>
          </w:tcPr>
          <w:p w14:paraId="48F2BC95" w14:textId="77777777" w:rsidR="00937FB7" w:rsidRPr="007109F0" w:rsidRDefault="00937FB7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0" w:type="dxa"/>
          </w:tcPr>
          <w:p w14:paraId="2339856F" w14:textId="77777777" w:rsidR="00937FB7" w:rsidRPr="007109F0" w:rsidRDefault="00937FB7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461" w:type="dxa"/>
          </w:tcPr>
          <w:p w14:paraId="70C0BCFA" w14:textId="77777777" w:rsidR="00937FB7" w:rsidRPr="007109F0" w:rsidRDefault="00937FB7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0D9A4C9F" w14:textId="77777777" w:rsidR="00AC0A58" w:rsidRPr="00852DE0" w:rsidRDefault="00AC0A58">
      <w:pPr>
        <w:pStyle w:val="Akapitzlist"/>
        <w:numPr>
          <w:ilvl w:val="0"/>
          <w:numId w:val="93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737A215D" w14:textId="77777777" w:rsidR="00AC0A58" w:rsidRPr="00852DE0" w:rsidRDefault="00AC0A58">
      <w:pPr>
        <w:pStyle w:val="Akapitzlist"/>
        <w:numPr>
          <w:ilvl w:val="0"/>
          <w:numId w:val="93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6360E993" w14:textId="77777777" w:rsidR="00AC0A58" w:rsidRDefault="00AC0A58">
      <w:pPr>
        <w:numPr>
          <w:ilvl w:val="0"/>
          <w:numId w:val="93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17ED9E99" w14:textId="77777777" w:rsidR="00AC0A58" w:rsidRPr="003F6446" w:rsidRDefault="00AC0A58" w:rsidP="00AC0A58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11EA002B" w14:textId="77777777" w:rsidR="00AC0A58" w:rsidRPr="003F6446" w:rsidRDefault="00AC0A58" w:rsidP="00AC0A5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59152805" w14:textId="77777777" w:rsidR="00AC0A58" w:rsidRPr="003F6446" w:rsidRDefault="00AC0A58" w:rsidP="00AC0A5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1BAD1CB6" w14:textId="77777777" w:rsidR="00AC0A58" w:rsidRDefault="00AC0A58" w:rsidP="00AC0A5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5B33443D" w14:textId="77777777" w:rsidR="007D18DB" w:rsidRDefault="007D18DB" w:rsidP="007D18DB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 xml:space="preserve">……………………...……. (miejscowość), dnia …………………. </w:t>
      </w:r>
    </w:p>
    <w:p w14:paraId="58CDB4FF" w14:textId="77777777" w:rsidR="00891B41" w:rsidRPr="001F4139" w:rsidRDefault="00891B41" w:rsidP="00891B41">
      <w:pPr>
        <w:rPr>
          <w:rFonts w:ascii="Neo Sans Pro" w:eastAsia="SimSun" w:hAnsi="Neo Sans Pro"/>
          <w:b/>
          <w:kern w:val="3"/>
          <w:sz w:val="20"/>
          <w:szCs w:val="20"/>
          <w:lang w:bidi="hi-IN"/>
        </w:rPr>
      </w:pPr>
    </w:p>
    <w:p w14:paraId="66A5767F" w14:textId="5DEEC6C5" w:rsidR="00631CEB" w:rsidRDefault="00631CEB" w:rsidP="00631CEB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lastRenderedPageBreak/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4</w:t>
      </w:r>
      <w:r w:rsidR="00141D76">
        <w:rPr>
          <w:rFonts w:ascii="Neo Sans Pro" w:hAnsi="Neo Sans Pro"/>
          <w:b/>
          <w:bCs/>
          <w:color w:val="000000"/>
          <w:sz w:val="20"/>
          <w:szCs w:val="20"/>
        </w:rPr>
        <w:t>8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74BFDA7F" w14:textId="77777777" w:rsidR="00631CEB" w:rsidRPr="00B42D9D" w:rsidRDefault="00631CEB" w:rsidP="00631CEB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7F2E3DB5" w14:textId="77777777" w:rsidR="00631CEB" w:rsidRDefault="00631CEB" w:rsidP="00631CEB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631CEB" w:rsidRPr="001A7732" w14:paraId="6E7C3356" w14:textId="77777777" w:rsidTr="000308AB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4776" w14:textId="77777777" w:rsidR="00631CEB" w:rsidRPr="001A7732" w:rsidRDefault="00631CEB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631CEB" w:rsidRPr="001A7732" w14:paraId="096DAE49" w14:textId="77777777" w:rsidTr="000308AB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504C" w14:textId="77777777" w:rsidR="00631CEB" w:rsidRPr="001A7732" w:rsidRDefault="00631CEB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4577365F" w14:textId="77777777" w:rsidR="00631CEB" w:rsidRPr="001A7732" w:rsidRDefault="00631CEB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4FC3DCD8" w14:textId="77777777" w:rsidR="007D18DB" w:rsidRDefault="007D18DB" w:rsidP="00891B41">
      <w:pPr>
        <w:rPr>
          <w:rFonts w:ascii="Neo Sans Pro" w:eastAsia="SimSun" w:hAnsi="Neo Sans Pro"/>
          <w:b/>
          <w:kern w:val="3"/>
          <w:sz w:val="20"/>
          <w:szCs w:val="20"/>
          <w:lang w:bidi="hi-IN"/>
        </w:rPr>
      </w:pPr>
    </w:p>
    <w:p w14:paraId="27FC1865" w14:textId="77777777" w:rsidR="00891B41" w:rsidRPr="001F4139" w:rsidRDefault="00891B41" w:rsidP="00891B41">
      <w:pPr>
        <w:rPr>
          <w:rFonts w:ascii="Neo Sans Pro" w:hAnsi="Neo Sans Pro"/>
          <w:b/>
          <w:bCs/>
          <w:sz w:val="20"/>
          <w:szCs w:val="20"/>
        </w:rPr>
      </w:pPr>
      <w:r w:rsidRPr="001F4139">
        <w:rPr>
          <w:rFonts w:ascii="Neo Sans Pro" w:eastAsia="SimSun" w:hAnsi="Neo Sans Pro"/>
          <w:b/>
          <w:kern w:val="3"/>
          <w:sz w:val="20"/>
          <w:szCs w:val="20"/>
          <w:lang w:bidi="hi-IN"/>
        </w:rPr>
        <w:t>Część nr 4</w:t>
      </w:r>
      <w:r>
        <w:rPr>
          <w:rFonts w:ascii="Neo Sans Pro" w:eastAsia="SimSun" w:hAnsi="Neo Sans Pro"/>
          <w:b/>
          <w:kern w:val="3"/>
          <w:sz w:val="20"/>
          <w:szCs w:val="20"/>
          <w:lang w:bidi="hi-IN"/>
        </w:rPr>
        <w:t>3</w:t>
      </w:r>
      <w:r w:rsidRPr="001F4139">
        <w:rPr>
          <w:rFonts w:ascii="Neo Sans Pro" w:eastAsia="SimSun" w:hAnsi="Neo Sans Pro"/>
          <w:b/>
          <w:kern w:val="3"/>
          <w:sz w:val="20"/>
          <w:szCs w:val="20"/>
          <w:lang w:bidi="hi-IN"/>
        </w:rPr>
        <w:t xml:space="preserve"> - CHUSTA TRÓJKĄTNA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5887"/>
        <w:gridCol w:w="1493"/>
        <w:gridCol w:w="1271"/>
        <w:gridCol w:w="1454"/>
        <w:gridCol w:w="1227"/>
        <w:gridCol w:w="2401"/>
      </w:tblGrid>
      <w:tr w:rsidR="00631CEB" w:rsidRPr="001F4139" w14:paraId="05EBF7AA" w14:textId="77777777" w:rsidTr="00E5044E">
        <w:tc>
          <w:tcPr>
            <w:tcW w:w="550" w:type="dxa"/>
          </w:tcPr>
          <w:p w14:paraId="0D40B0F0" w14:textId="77777777" w:rsidR="00631CEB" w:rsidRPr="007109F0" w:rsidRDefault="00631CEB" w:rsidP="00631CEB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5887" w:type="dxa"/>
          </w:tcPr>
          <w:p w14:paraId="05D09D4A" w14:textId="77777777" w:rsidR="00631CEB" w:rsidRPr="007109F0" w:rsidRDefault="00631CEB" w:rsidP="00631CEB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493" w:type="dxa"/>
          </w:tcPr>
          <w:p w14:paraId="2F2ED8E8" w14:textId="77777777" w:rsidR="00631CEB" w:rsidRPr="007109F0" w:rsidRDefault="00631CEB" w:rsidP="00631CEB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Parametry oferowane (należy podać parametry techniczne oferowanego towaru)</w:t>
            </w:r>
          </w:p>
        </w:tc>
        <w:tc>
          <w:tcPr>
            <w:tcW w:w="1271" w:type="dxa"/>
          </w:tcPr>
          <w:p w14:paraId="3343F886" w14:textId="77777777" w:rsidR="00631CEB" w:rsidRPr="007109F0" w:rsidRDefault="00631CEB" w:rsidP="00631CEB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ILOŚĆ NA OKRES 24 MIESIĘCY</w:t>
            </w:r>
          </w:p>
        </w:tc>
        <w:tc>
          <w:tcPr>
            <w:tcW w:w="1454" w:type="dxa"/>
          </w:tcPr>
          <w:p w14:paraId="51A20804" w14:textId="77777777" w:rsidR="00631CEB" w:rsidRPr="007109F0" w:rsidRDefault="00631CEB" w:rsidP="00631CEB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Cena jednostkowa netto za 1 sztukę w PLN</w:t>
            </w:r>
          </w:p>
        </w:tc>
        <w:tc>
          <w:tcPr>
            <w:tcW w:w="1227" w:type="dxa"/>
          </w:tcPr>
          <w:p w14:paraId="501A6B67" w14:textId="77777777" w:rsidR="00631CEB" w:rsidRPr="007109F0" w:rsidRDefault="00631CEB" w:rsidP="00631CEB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Stawka podatku VAT w %</w:t>
            </w:r>
          </w:p>
        </w:tc>
        <w:tc>
          <w:tcPr>
            <w:tcW w:w="2401" w:type="dxa"/>
          </w:tcPr>
          <w:p w14:paraId="2097221D" w14:textId="77777777" w:rsidR="00631CEB" w:rsidRPr="007109F0" w:rsidRDefault="00631CEB" w:rsidP="00631CEB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Wartość oferowana brutto w PLN</w:t>
            </w:r>
          </w:p>
          <w:p w14:paraId="61048840" w14:textId="77777777" w:rsidR="00631CEB" w:rsidRPr="007109F0" w:rsidRDefault="00631CEB" w:rsidP="00631CEB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E5044E" w:rsidRPr="001F4139" w14:paraId="3FE3419B" w14:textId="77777777" w:rsidTr="00E5044E">
        <w:tc>
          <w:tcPr>
            <w:tcW w:w="550" w:type="dxa"/>
          </w:tcPr>
          <w:p w14:paraId="4888E443" w14:textId="77777777" w:rsidR="00E5044E" w:rsidRPr="00E5044E" w:rsidRDefault="00E5044E" w:rsidP="00631CEB">
            <w:pPr>
              <w:jc w:val="center"/>
              <w:rPr>
                <w:rFonts w:ascii="Neo Sans Pro" w:hAnsi="Neo Sans Pro"/>
                <w:b/>
                <w:i/>
                <w:iCs/>
                <w:sz w:val="22"/>
                <w:szCs w:val="22"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5887" w:type="dxa"/>
          </w:tcPr>
          <w:p w14:paraId="46A9BE53" w14:textId="77777777" w:rsidR="00E5044E" w:rsidRPr="00E5044E" w:rsidRDefault="00E5044E" w:rsidP="00631CEB">
            <w:pPr>
              <w:jc w:val="center"/>
              <w:rPr>
                <w:rFonts w:ascii="Neo Sans Pro" w:hAnsi="Neo Sans Pro"/>
                <w:b/>
                <w:i/>
                <w:iCs/>
                <w:sz w:val="22"/>
                <w:szCs w:val="22"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493" w:type="dxa"/>
          </w:tcPr>
          <w:p w14:paraId="78F743C6" w14:textId="77777777" w:rsidR="00E5044E" w:rsidRPr="00E5044E" w:rsidRDefault="00E5044E" w:rsidP="00631CEB">
            <w:pPr>
              <w:jc w:val="center"/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1" w:type="dxa"/>
          </w:tcPr>
          <w:p w14:paraId="40F00A07" w14:textId="77777777" w:rsidR="00E5044E" w:rsidRPr="00E5044E" w:rsidRDefault="00E5044E" w:rsidP="00631CEB">
            <w:pPr>
              <w:jc w:val="center"/>
              <w:rPr>
                <w:rFonts w:ascii="Neo Sans Pro" w:hAnsi="Neo Sans Pro"/>
                <w:b/>
                <w:i/>
                <w:iCs/>
                <w:sz w:val="22"/>
                <w:szCs w:val="22"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454" w:type="dxa"/>
          </w:tcPr>
          <w:p w14:paraId="53BD7533" w14:textId="77777777" w:rsidR="00E5044E" w:rsidRPr="00E5044E" w:rsidRDefault="00E5044E" w:rsidP="00631CEB">
            <w:pPr>
              <w:jc w:val="center"/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227" w:type="dxa"/>
          </w:tcPr>
          <w:p w14:paraId="26460A62" w14:textId="77777777" w:rsidR="00E5044E" w:rsidRPr="00E5044E" w:rsidRDefault="00E5044E" w:rsidP="00631CEB">
            <w:pPr>
              <w:jc w:val="center"/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2401" w:type="dxa"/>
          </w:tcPr>
          <w:p w14:paraId="680917CF" w14:textId="77777777" w:rsidR="00E5044E" w:rsidRPr="00E5044E" w:rsidRDefault="00E5044E" w:rsidP="00E5044E">
            <w:pPr>
              <w:jc w:val="both"/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7</w:t>
            </w:r>
          </w:p>
        </w:tc>
      </w:tr>
      <w:tr w:rsidR="00631CEB" w:rsidRPr="001F4139" w14:paraId="650B9FA2" w14:textId="77777777" w:rsidTr="00E5044E">
        <w:tc>
          <w:tcPr>
            <w:tcW w:w="550" w:type="dxa"/>
          </w:tcPr>
          <w:p w14:paraId="0C58B63F" w14:textId="77777777" w:rsidR="00631CEB" w:rsidRPr="007109F0" w:rsidRDefault="00631CEB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5887" w:type="dxa"/>
          </w:tcPr>
          <w:p w14:paraId="425447AF" w14:textId="77777777" w:rsidR="00631CEB" w:rsidRPr="007109F0" w:rsidRDefault="00631CEB" w:rsidP="007109F0">
            <w:pPr>
              <w:pStyle w:val="Standard"/>
              <w:jc w:val="both"/>
              <w:rPr>
                <w:rFonts w:ascii="Neo Sans Pro" w:hAnsi="Neo Sans Pro"/>
                <w:b/>
                <w:bCs/>
                <w:sz w:val="22"/>
                <w:szCs w:val="22"/>
              </w:rPr>
            </w:pPr>
            <w:r w:rsidRPr="007109F0">
              <w:rPr>
                <w:rFonts w:ascii="Neo Sans Pro" w:hAnsi="Neo Sans Pro"/>
                <w:b/>
                <w:bCs/>
                <w:sz w:val="22"/>
                <w:szCs w:val="22"/>
              </w:rPr>
              <w:t xml:space="preserve">Chusta trójkątna                                                                                                 </w:t>
            </w:r>
          </w:p>
          <w:p w14:paraId="364ED247" w14:textId="77777777" w:rsidR="00631CEB" w:rsidRPr="007109F0" w:rsidRDefault="00631CEB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Wymiary produktu min. 100x100x141 cm</w:t>
            </w:r>
          </w:p>
          <w:p w14:paraId="08E5AF22" w14:textId="77777777" w:rsidR="00631CEB" w:rsidRPr="007109F0" w:rsidRDefault="00631CEB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Niejałowy. Produkt wykonany z włókniny polipropylenowej</w:t>
            </w:r>
          </w:p>
        </w:tc>
        <w:tc>
          <w:tcPr>
            <w:tcW w:w="1493" w:type="dxa"/>
          </w:tcPr>
          <w:p w14:paraId="6E7C6DCF" w14:textId="77777777" w:rsidR="00631CEB" w:rsidRPr="007109F0" w:rsidRDefault="00631CEB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368DA2D3" w14:textId="77777777" w:rsidR="00631CEB" w:rsidRPr="007109F0" w:rsidRDefault="00631CEB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72AC3F9B" w14:textId="77777777" w:rsidR="00631CEB" w:rsidRPr="007109F0" w:rsidRDefault="00631CEB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55111E09" w14:textId="77777777" w:rsidR="00631CEB" w:rsidRPr="007109F0" w:rsidRDefault="00631CEB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  <w:r>
              <w:rPr>
                <w:rFonts w:ascii="Neo Sans Pro" w:hAnsi="Neo Sans Pro"/>
                <w:b/>
              </w:rPr>
              <w:t> </w:t>
            </w:r>
            <w:r w:rsidRPr="007109F0">
              <w:rPr>
                <w:rFonts w:ascii="Neo Sans Pro" w:hAnsi="Neo Sans Pro"/>
                <w:b/>
              </w:rPr>
              <w:t>000</w:t>
            </w:r>
            <w:r>
              <w:rPr>
                <w:rFonts w:ascii="Neo Sans Pro" w:hAnsi="Neo Sans Pro"/>
                <w:b/>
              </w:rPr>
              <w:t xml:space="preserve"> szt.</w:t>
            </w:r>
          </w:p>
        </w:tc>
        <w:tc>
          <w:tcPr>
            <w:tcW w:w="1454" w:type="dxa"/>
          </w:tcPr>
          <w:p w14:paraId="0CBA1B82" w14:textId="77777777" w:rsidR="00631CEB" w:rsidRPr="007109F0" w:rsidRDefault="00631CEB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27" w:type="dxa"/>
          </w:tcPr>
          <w:p w14:paraId="5ABE14B4" w14:textId="77777777" w:rsidR="00631CEB" w:rsidRPr="007109F0" w:rsidRDefault="00631CEB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2401" w:type="dxa"/>
          </w:tcPr>
          <w:p w14:paraId="492D2C5C" w14:textId="77777777" w:rsidR="00631CEB" w:rsidRPr="007109F0" w:rsidRDefault="00631CEB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09F7FE5E" w14:textId="77777777" w:rsidR="00891B41" w:rsidRPr="001F4139" w:rsidRDefault="00891B41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09E620F0" w14:textId="77777777" w:rsidR="00AC0A58" w:rsidRPr="00852DE0" w:rsidRDefault="00AC0A58">
      <w:pPr>
        <w:pStyle w:val="Akapitzlist"/>
        <w:numPr>
          <w:ilvl w:val="0"/>
          <w:numId w:val="94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5C8A40EC" w14:textId="77777777" w:rsidR="00AC0A58" w:rsidRPr="00852DE0" w:rsidRDefault="00AC0A58">
      <w:pPr>
        <w:pStyle w:val="Akapitzlist"/>
        <w:numPr>
          <w:ilvl w:val="0"/>
          <w:numId w:val="94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1E9CE891" w14:textId="77777777" w:rsidR="00AC0A58" w:rsidRDefault="00AC0A58">
      <w:pPr>
        <w:numPr>
          <w:ilvl w:val="0"/>
          <w:numId w:val="94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0492C691" w14:textId="77777777" w:rsidR="00AC0A58" w:rsidRPr="003F6446" w:rsidRDefault="00AC0A58" w:rsidP="00AC0A58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0DD84B85" w14:textId="77777777" w:rsidR="00AC0A58" w:rsidRPr="003F6446" w:rsidRDefault="00AC0A58" w:rsidP="00AC0A5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3DD5F28D" w14:textId="77777777" w:rsidR="00AC0A58" w:rsidRPr="003F6446" w:rsidRDefault="00AC0A58" w:rsidP="00AC0A5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53C6DEC4" w14:textId="77777777" w:rsidR="00AC0A58" w:rsidRDefault="00AC0A58" w:rsidP="00AC0A5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0F5CF35A" w14:textId="77777777" w:rsidR="00E5044E" w:rsidRDefault="00E5044E" w:rsidP="00E5044E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 xml:space="preserve">……………………...……. (miejscowość), dnia …………………. </w:t>
      </w:r>
    </w:p>
    <w:p w14:paraId="7BF0779E" w14:textId="77777777" w:rsidR="00891B41" w:rsidRDefault="00891B41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5329E3E1" w14:textId="77777777" w:rsidR="00E5044E" w:rsidRDefault="00E5044E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091815C5" w14:textId="0955FD05" w:rsidR="00E5044E" w:rsidRDefault="00E5044E" w:rsidP="00E5044E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4</w:t>
      </w:r>
      <w:r w:rsidR="00141D76">
        <w:rPr>
          <w:rFonts w:ascii="Neo Sans Pro" w:hAnsi="Neo Sans Pro"/>
          <w:b/>
          <w:bCs/>
          <w:color w:val="000000"/>
          <w:sz w:val="20"/>
          <w:szCs w:val="20"/>
        </w:rPr>
        <w:t>9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7C07D0AC" w14:textId="77777777" w:rsidR="00E5044E" w:rsidRPr="00B42D9D" w:rsidRDefault="00E5044E" w:rsidP="00E5044E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52DD59D5" w14:textId="77777777" w:rsidR="00E5044E" w:rsidRDefault="00E5044E" w:rsidP="00E5044E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E5044E" w:rsidRPr="001A7732" w14:paraId="037DCC58" w14:textId="77777777" w:rsidTr="000308AB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C2A41" w14:textId="77777777" w:rsidR="00E5044E" w:rsidRPr="001A7732" w:rsidRDefault="00E5044E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lastRenderedPageBreak/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E5044E" w:rsidRPr="001A7732" w14:paraId="22F64762" w14:textId="77777777" w:rsidTr="000308AB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FF73" w14:textId="77777777" w:rsidR="00E5044E" w:rsidRPr="001A7732" w:rsidRDefault="00E5044E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1C988A17" w14:textId="77777777" w:rsidR="00E5044E" w:rsidRPr="001A7732" w:rsidRDefault="00E5044E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5D1D48D3" w14:textId="77777777" w:rsidR="00E5044E" w:rsidRDefault="00E5044E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477FB8C5" w14:textId="77777777" w:rsidR="00891B41" w:rsidRPr="001F4139" w:rsidRDefault="00891B41" w:rsidP="00891B41">
      <w:pPr>
        <w:rPr>
          <w:rFonts w:ascii="Neo Sans Pro" w:hAnsi="Neo Sans Pro"/>
          <w:b/>
          <w:bCs/>
          <w:sz w:val="20"/>
          <w:szCs w:val="20"/>
        </w:rPr>
      </w:pPr>
      <w:r w:rsidRPr="001F4139">
        <w:rPr>
          <w:rFonts w:ascii="Neo Sans Pro" w:hAnsi="Neo Sans Pro"/>
          <w:b/>
          <w:bCs/>
          <w:sz w:val="20"/>
          <w:szCs w:val="20"/>
        </w:rPr>
        <w:t>Część nr 4</w:t>
      </w:r>
      <w:r>
        <w:rPr>
          <w:rFonts w:ascii="Neo Sans Pro" w:hAnsi="Neo Sans Pro"/>
          <w:b/>
          <w:bCs/>
          <w:sz w:val="20"/>
          <w:szCs w:val="20"/>
        </w:rPr>
        <w:t>4</w:t>
      </w:r>
      <w:r w:rsidRPr="001F4139">
        <w:rPr>
          <w:rFonts w:ascii="Neo Sans Pro" w:hAnsi="Neo Sans Pro"/>
          <w:b/>
          <w:bCs/>
          <w:sz w:val="20"/>
          <w:szCs w:val="20"/>
        </w:rPr>
        <w:t xml:space="preserve"> - KOC OGRZEWAJĄCY JEDNORAZOWEGO UŻYTKU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6643"/>
        <w:gridCol w:w="1493"/>
        <w:gridCol w:w="1271"/>
        <w:gridCol w:w="1454"/>
        <w:gridCol w:w="1271"/>
        <w:gridCol w:w="1271"/>
      </w:tblGrid>
      <w:tr w:rsidR="00E5044E" w:rsidRPr="001F4139" w14:paraId="0119B621" w14:textId="77777777" w:rsidTr="00863C11">
        <w:tc>
          <w:tcPr>
            <w:tcW w:w="550" w:type="dxa"/>
          </w:tcPr>
          <w:p w14:paraId="09E0298C" w14:textId="77777777" w:rsidR="00E5044E" w:rsidRPr="007109F0" w:rsidRDefault="00E5044E" w:rsidP="00E5044E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6643" w:type="dxa"/>
          </w:tcPr>
          <w:p w14:paraId="77A69A60" w14:textId="77777777" w:rsidR="00E5044E" w:rsidRPr="007109F0" w:rsidRDefault="00E5044E" w:rsidP="00E5044E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493" w:type="dxa"/>
          </w:tcPr>
          <w:p w14:paraId="4D7D4FC2" w14:textId="77777777" w:rsidR="00E5044E" w:rsidRPr="007109F0" w:rsidRDefault="00E5044E" w:rsidP="00E5044E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Parametry oferowane (należy podać parametry techniczne oferowanego towaru)</w:t>
            </w:r>
          </w:p>
        </w:tc>
        <w:tc>
          <w:tcPr>
            <w:tcW w:w="1271" w:type="dxa"/>
          </w:tcPr>
          <w:p w14:paraId="5B699B1E" w14:textId="77777777" w:rsidR="00E5044E" w:rsidRPr="007109F0" w:rsidRDefault="00E5044E" w:rsidP="00E5044E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ILOŚĆ NA OKRES 24 MIESIĘCY</w:t>
            </w:r>
          </w:p>
        </w:tc>
        <w:tc>
          <w:tcPr>
            <w:tcW w:w="1454" w:type="dxa"/>
          </w:tcPr>
          <w:p w14:paraId="7D70BF56" w14:textId="77777777" w:rsidR="00E5044E" w:rsidRPr="007109F0" w:rsidRDefault="00E5044E" w:rsidP="00E5044E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Cena jednostkowa netto za 1 sztukę w PLN</w:t>
            </w:r>
          </w:p>
        </w:tc>
        <w:tc>
          <w:tcPr>
            <w:tcW w:w="1271" w:type="dxa"/>
          </w:tcPr>
          <w:p w14:paraId="69694698" w14:textId="77777777" w:rsidR="00E5044E" w:rsidRPr="007109F0" w:rsidRDefault="00E5044E" w:rsidP="00E5044E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Stawka podatku VAT w %</w:t>
            </w:r>
          </w:p>
        </w:tc>
        <w:tc>
          <w:tcPr>
            <w:tcW w:w="1271" w:type="dxa"/>
          </w:tcPr>
          <w:p w14:paraId="06C614E8" w14:textId="77777777" w:rsidR="00E5044E" w:rsidRPr="007109F0" w:rsidRDefault="00E5044E" w:rsidP="00E5044E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Wartość oferowana brutto w PLN</w:t>
            </w:r>
          </w:p>
          <w:p w14:paraId="781CBA08" w14:textId="77777777" w:rsidR="00E5044E" w:rsidRPr="007109F0" w:rsidRDefault="00E5044E" w:rsidP="00E5044E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863C11" w:rsidRPr="001F4139" w14:paraId="4FE57D13" w14:textId="77777777" w:rsidTr="00863C11">
        <w:tc>
          <w:tcPr>
            <w:tcW w:w="550" w:type="dxa"/>
          </w:tcPr>
          <w:p w14:paraId="526CAEC8" w14:textId="77777777" w:rsidR="00863C11" w:rsidRPr="007109F0" w:rsidRDefault="00863C11" w:rsidP="00863C11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6643" w:type="dxa"/>
          </w:tcPr>
          <w:p w14:paraId="2E7A2199" w14:textId="77777777" w:rsidR="00863C11" w:rsidRPr="007109F0" w:rsidRDefault="00863C11" w:rsidP="00863C11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493" w:type="dxa"/>
          </w:tcPr>
          <w:p w14:paraId="1E67C1F3" w14:textId="77777777" w:rsidR="00863C11" w:rsidRPr="007109F0" w:rsidRDefault="00863C11" w:rsidP="00863C11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1" w:type="dxa"/>
          </w:tcPr>
          <w:p w14:paraId="0D88592D" w14:textId="77777777" w:rsidR="00863C11" w:rsidRPr="007109F0" w:rsidRDefault="00863C11" w:rsidP="00863C11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454" w:type="dxa"/>
          </w:tcPr>
          <w:p w14:paraId="42D1DB47" w14:textId="77777777" w:rsidR="00863C11" w:rsidRPr="007109F0" w:rsidRDefault="00863C11" w:rsidP="00863C11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271" w:type="dxa"/>
          </w:tcPr>
          <w:p w14:paraId="07D61B06" w14:textId="77777777" w:rsidR="00863C11" w:rsidRPr="007109F0" w:rsidRDefault="00863C11" w:rsidP="00863C11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1271" w:type="dxa"/>
          </w:tcPr>
          <w:p w14:paraId="3BD75BB2" w14:textId="77777777" w:rsidR="00863C11" w:rsidRPr="007109F0" w:rsidRDefault="00863C11" w:rsidP="00863C11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7</w:t>
            </w:r>
          </w:p>
        </w:tc>
      </w:tr>
      <w:tr w:rsidR="00E5044E" w:rsidRPr="001F4139" w14:paraId="2B43D65B" w14:textId="77777777" w:rsidTr="00863C11">
        <w:tc>
          <w:tcPr>
            <w:tcW w:w="550" w:type="dxa"/>
          </w:tcPr>
          <w:p w14:paraId="31FC31B2" w14:textId="77777777" w:rsidR="00E5044E" w:rsidRPr="007109F0" w:rsidRDefault="00E5044E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6643" w:type="dxa"/>
          </w:tcPr>
          <w:p w14:paraId="330B53CE" w14:textId="77777777" w:rsidR="00E5044E" w:rsidRPr="007109F0" w:rsidRDefault="00E5044E" w:rsidP="007109F0">
            <w:pPr>
              <w:pStyle w:val="Standard"/>
              <w:jc w:val="both"/>
              <w:rPr>
                <w:rFonts w:ascii="Neo Sans Pro" w:hAnsi="Neo Sans Pro"/>
                <w:b/>
                <w:bCs/>
                <w:sz w:val="22"/>
                <w:szCs w:val="22"/>
              </w:rPr>
            </w:pPr>
            <w:r w:rsidRPr="007109F0">
              <w:rPr>
                <w:rFonts w:ascii="Neo Sans Pro" w:hAnsi="Neo Sans Pro"/>
                <w:b/>
                <w:bCs/>
                <w:sz w:val="22"/>
                <w:szCs w:val="22"/>
              </w:rPr>
              <w:t>Koc ogrzewający jednorazowego użytku</w:t>
            </w:r>
          </w:p>
          <w:p w14:paraId="549ACD04" w14:textId="77777777" w:rsidR="00E5044E" w:rsidRPr="007109F0" w:rsidRDefault="00E5044E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materiał włókninowy, hipoalergiczny</w:t>
            </w:r>
          </w:p>
          <w:p w14:paraId="51B801B9" w14:textId="77777777" w:rsidR="00E5044E" w:rsidRPr="007109F0" w:rsidRDefault="00E5044E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Produkt jednorazowy.</w:t>
            </w:r>
          </w:p>
          <w:p w14:paraId="1B26E5EF" w14:textId="77777777" w:rsidR="00E5044E" w:rsidRPr="007109F0" w:rsidRDefault="00E5044E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Koc można ogrzewać w cieplarce do temperatury 40</w:t>
            </w:r>
            <w:r w:rsidRPr="007109F0">
              <w:rPr>
                <w:rFonts w:ascii="Cambria Math" w:hAnsi="Cambria Math" w:cs="Cambria Math"/>
                <w:sz w:val="22"/>
                <w:szCs w:val="22"/>
              </w:rPr>
              <w:t>℃</w:t>
            </w:r>
            <w:r w:rsidRPr="007109F0">
              <w:rPr>
                <w:rFonts w:ascii="Neo Sans Pro" w:hAnsi="Neo Sans Pro"/>
                <w:sz w:val="22"/>
                <w:szCs w:val="22"/>
              </w:rPr>
              <w:t>.</w:t>
            </w:r>
          </w:p>
          <w:p w14:paraId="3E4FBF7E" w14:textId="77777777" w:rsidR="00E5044E" w:rsidRPr="007109F0" w:rsidRDefault="00E5044E" w:rsidP="007109F0">
            <w:pPr>
              <w:pStyle w:val="Standard"/>
              <w:jc w:val="both"/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rozmiar: min. 110 cm x 220 cm,</w:t>
            </w:r>
          </w:p>
        </w:tc>
        <w:tc>
          <w:tcPr>
            <w:tcW w:w="1493" w:type="dxa"/>
          </w:tcPr>
          <w:p w14:paraId="14720B0F" w14:textId="77777777" w:rsidR="00E5044E" w:rsidRPr="007109F0" w:rsidRDefault="00E5044E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761F0075" w14:textId="77777777" w:rsidR="00E5044E" w:rsidRPr="007109F0" w:rsidRDefault="00E5044E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1E6189AF" w14:textId="77777777" w:rsidR="00E5044E" w:rsidRPr="007109F0" w:rsidRDefault="00E5044E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1EEBB7BF" w14:textId="77777777" w:rsidR="00E5044E" w:rsidRPr="007109F0" w:rsidRDefault="00E5044E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10</w:t>
            </w:r>
            <w:r>
              <w:rPr>
                <w:rFonts w:ascii="Neo Sans Pro" w:hAnsi="Neo Sans Pro"/>
                <w:b/>
              </w:rPr>
              <w:t> </w:t>
            </w:r>
            <w:r w:rsidRPr="007109F0">
              <w:rPr>
                <w:rFonts w:ascii="Neo Sans Pro" w:hAnsi="Neo Sans Pro"/>
                <w:b/>
              </w:rPr>
              <w:t>000</w:t>
            </w:r>
            <w:r>
              <w:rPr>
                <w:rFonts w:ascii="Neo Sans Pro" w:hAnsi="Neo Sans Pro"/>
                <w:b/>
              </w:rPr>
              <w:t xml:space="preserve"> szt.</w:t>
            </w:r>
          </w:p>
        </w:tc>
        <w:tc>
          <w:tcPr>
            <w:tcW w:w="1454" w:type="dxa"/>
          </w:tcPr>
          <w:p w14:paraId="53F4E491" w14:textId="77777777" w:rsidR="00E5044E" w:rsidRPr="007109F0" w:rsidRDefault="00E5044E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74F161C5" w14:textId="77777777" w:rsidR="00E5044E" w:rsidRPr="007109F0" w:rsidRDefault="00E5044E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6B40AD43" w14:textId="77777777" w:rsidR="00E5044E" w:rsidRPr="007109F0" w:rsidRDefault="00E5044E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64833401" w14:textId="77777777" w:rsidR="00891B41" w:rsidRDefault="00891B41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186EE721" w14:textId="77777777" w:rsidR="00AC0A58" w:rsidRPr="00852DE0" w:rsidRDefault="00AC0A58">
      <w:pPr>
        <w:pStyle w:val="Akapitzlist"/>
        <w:numPr>
          <w:ilvl w:val="0"/>
          <w:numId w:val="95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71A58B84" w14:textId="77777777" w:rsidR="00AC0A58" w:rsidRPr="00852DE0" w:rsidRDefault="00AC0A58">
      <w:pPr>
        <w:pStyle w:val="Akapitzlist"/>
        <w:numPr>
          <w:ilvl w:val="0"/>
          <w:numId w:val="95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7A1C8885" w14:textId="77777777" w:rsidR="00AC0A58" w:rsidRDefault="00AC0A58">
      <w:pPr>
        <w:numPr>
          <w:ilvl w:val="0"/>
          <w:numId w:val="95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33AE589E" w14:textId="77777777" w:rsidR="00AC0A58" w:rsidRPr="003F6446" w:rsidRDefault="00AC0A58" w:rsidP="00AC0A58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428A7A71" w14:textId="77777777" w:rsidR="00AC0A58" w:rsidRPr="003F6446" w:rsidRDefault="00AC0A58" w:rsidP="00AC0A5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5588211C" w14:textId="77777777" w:rsidR="00AC0A58" w:rsidRPr="003F6446" w:rsidRDefault="00AC0A58" w:rsidP="00AC0A5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626B03C4" w14:textId="77777777" w:rsidR="00AC0A58" w:rsidRDefault="00AC0A58" w:rsidP="00AC0A5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3E7C52D1" w14:textId="77777777" w:rsidR="00E5044E" w:rsidRDefault="00E5044E" w:rsidP="00E5044E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 xml:space="preserve">……………………...……. (miejscowość), dnia …………………. </w:t>
      </w:r>
    </w:p>
    <w:p w14:paraId="4281E2E2" w14:textId="77777777" w:rsidR="00E5044E" w:rsidRDefault="00E5044E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0BE9D278" w14:textId="6AFB9AA6" w:rsidR="00863C11" w:rsidRDefault="00863C11" w:rsidP="00863C11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</w:t>
      </w:r>
      <w:r w:rsidR="00141D76">
        <w:rPr>
          <w:rFonts w:ascii="Neo Sans Pro" w:hAnsi="Neo Sans Pro"/>
          <w:b/>
          <w:bCs/>
          <w:color w:val="000000"/>
          <w:sz w:val="20"/>
          <w:szCs w:val="20"/>
        </w:rPr>
        <w:t>50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243BFB52" w14:textId="77777777" w:rsidR="00863C11" w:rsidRPr="00B42D9D" w:rsidRDefault="00863C11" w:rsidP="00863C11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2C253555" w14:textId="77777777" w:rsidR="00863C11" w:rsidRDefault="00863C11" w:rsidP="00863C11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863C11" w:rsidRPr="001A7732" w14:paraId="6AB68F08" w14:textId="77777777" w:rsidTr="000308AB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CEBA" w14:textId="77777777" w:rsidR="00863C11" w:rsidRPr="001A7732" w:rsidRDefault="00863C11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863C11" w:rsidRPr="001A7732" w14:paraId="1AD57FA4" w14:textId="77777777" w:rsidTr="000308AB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2176" w14:textId="77777777" w:rsidR="00863C11" w:rsidRPr="001A7732" w:rsidRDefault="00863C11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lastRenderedPageBreak/>
              <w:t>Producent: ………………………………………………………………………</w:t>
            </w:r>
          </w:p>
          <w:p w14:paraId="4C0299DD" w14:textId="77777777" w:rsidR="00863C11" w:rsidRPr="001A7732" w:rsidRDefault="00863C11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0B8E6D94" w14:textId="77777777" w:rsidR="00E5044E" w:rsidRPr="001F4139" w:rsidRDefault="00E5044E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720E86AD" w14:textId="77777777" w:rsidR="00891B41" w:rsidRPr="001F4139" w:rsidRDefault="00891B41" w:rsidP="00891B41">
      <w:pPr>
        <w:rPr>
          <w:rFonts w:ascii="Neo Sans Pro" w:hAnsi="Neo Sans Pro"/>
          <w:b/>
          <w:bCs/>
          <w:sz w:val="20"/>
          <w:szCs w:val="20"/>
        </w:rPr>
      </w:pPr>
      <w:r w:rsidRPr="001F4139">
        <w:rPr>
          <w:rFonts w:ascii="Neo Sans Pro" w:hAnsi="Neo Sans Pro"/>
          <w:b/>
          <w:bCs/>
          <w:sz w:val="20"/>
          <w:szCs w:val="20"/>
        </w:rPr>
        <w:t>Część nr 4</w:t>
      </w:r>
      <w:r>
        <w:rPr>
          <w:rFonts w:ascii="Neo Sans Pro" w:hAnsi="Neo Sans Pro"/>
          <w:b/>
          <w:bCs/>
          <w:sz w:val="20"/>
          <w:szCs w:val="20"/>
        </w:rPr>
        <w:t>5</w:t>
      </w:r>
      <w:r w:rsidRPr="001F4139">
        <w:rPr>
          <w:rFonts w:ascii="Neo Sans Pro" w:hAnsi="Neo Sans Pro"/>
          <w:b/>
          <w:bCs/>
          <w:sz w:val="20"/>
          <w:szCs w:val="20"/>
        </w:rPr>
        <w:t xml:space="preserve"> - KOSZULA DLA PACJENTEK GIN POŁ.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6643"/>
        <w:gridCol w:w="1493"/>
        <w:gridCol w:w="1271"/>
        <w:gridCol w:w="1454"/>
        <w:gridCol w:w="1271"/>
        <w:gridCol w:w="1271"/>
      </w:tblGrid>
      <w:tr w:rsidR="00863C11" w:rsidRPr="001F4139" w14:paraId="0641F1C2" w14:textId="77777777" w:rsidTr="00EE199D">
        <w:tc>
          <w:tcPr>
            <w:tcW w:w="550" w:type="dxa"/>
          </w:tcPr>
          <w:p w14:paraId="325198BA" w14:textId="77777777" w:rsidR="00863C11" w:rsidRPr="007109F0" w:rsidRDefault="00863C11" w:rsidP="00863C11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6643" w:type="dxa"/>
          </w:tcPr>
          <w:p w14:paraId="7F5CF766" w14:textId="77777777" w:rsidR="00863C11" w:rsidRPr="007109F0" w:rsidRDefault="00863C11" w:rsidP="00863C11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493" w:type="dxa"/>
          </w:tcPr>
          <w:p w14:paraId="2C8C1079" w14:textId="77777777" w:rsidR="00863C11" w:rsidRPr="007109F0" w:rsidRDefault="00863C11" w:rsidP="00863C11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Parametry oferowane (należy podać parametry techniczne oferowanego towaru)</w:t>
            </w:r>
          </w:p>
        </w:tc>
        <w:tc>
          <w:tcPr>
            <w:tcW w:w="1271" w:type="dxa"/>
          </w:tcPr>
          <w:p w14:paraId="1460B4B9" w14:textId="77777777" w:rsidR="00863C11" w:rsidRPr="007109F0" w:rsidRDefault="00863C11" w:rsidP="00863C11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ILOŚĆ NA OKRES 24 MIESIĘCY</w:t>
            </w:r>
          </w:p>
        </w:tc>
        <w:tc>
          <w:tcPr>
            <w:tcW w:w="1454" w:type="dxa"/>
          </w:tcPr>
          <w:p w14:paraId="5D01CA9D" w14:textId="77777777" w:rsidR="00863C11" w:rsidRPr="007109F0" w:rsidRDefault="00863C11" w:rsidP="00863C11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Cena jednostkowa netto za 1 sztukę w PLN</w:t>
            </w:r>
          </w:p>
        </w:tc>
        <w:tc>
          <w:tcPr>
            <w:tcW w:w="1271" w:type="dxa"/>
          </w:tcPr>
          <w:p w14:paraId="28C6C5B9" w14:textId="77777777" w:rsidR="00863C11" w:rsidRPr="007109F0" w:rsidRDefault="00863C11" w:rsidP="00863C11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Stawka podatku VAT w %</w:t>
            </w:r>
          </w:p>
        </w:tc>
        <w:tc>
          <w:tcPr>
            <w:tcW w:w="1271" w:type="dxa"/>
          </w:tcPr>
          <w:p w14:paraId="6C9C1821" w14:textId="77777777" w:rsidR="00863C11" w:rsidRPr="007109F0" w:rsidRDefault="00863C11" w:rsidP="00863C11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Wartość oferowana brutto w PLN</w:t>
            </w:r>
          </w:p>
          <w:p w14:paraId="3B56A698" w14:textId="77777777" w:rsidR="00863C11" w:rsidRPr="007109F0" w:rsidRDefault="00863C11" w:rsidP="00863C11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EE199D" w:rsidRPr="001F4139" w14:paraId="597E1594" w14:textId="77777777" w:rsidTr="00EE199D">
        <w:tc>
          <w:tcPr>
            <w:tcW w:w="550" w:type="dxa"/>
          </w:tcPr>
          <w:p w14:paraId="2AE45F78" w14:textId="77777777" w:rsidR="00EE199D" w:rsidRPr="007109F0" w:rsidRDefault="00EE199D" w:rsidP="00EE199D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6643" w:type="dxa"/>
          </w:tcPr>
          <w:p w14:paraId="162F36B8" w14:textId="77777777" w:rsidR="00EE199D" w:rsidRPr="007109F0" w:rsidRDefault="00EE199D" w:rsidP="00EE199D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493" w:type="dxa"/>
          </w:tcPr>
          <w:p w14:paraId="2C52E632" w14:textId="77777777" w:rsidR="00EE199D" w:rsidRPr="007109F0" w:rsidRDefault="00EE199D" w:rsidP="00EE199D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1" w:type="dxa"/>
          </w:tcPr>
          <w:p w14:paraId="0355CC3B" w14:textId="77777777" w:rsidR="00EE199D" w:rsidRPr="007109F0" w:rsidRDefault="00EE199D" w:rsidP="00EE199D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454" w:type="dxa"/>
          </w:tcPr>
          <w:p w14:paraId="0D88B287" w14:textId="77777777" w:rsidR="00EE199D" w:rsidRPr="007109F0" w:rsidRDefault="00EE199D" w:rsidP="00EE199D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271" w:type="dxa"/>
          </w:tcPr>
          <w:p w14:paraId="50359645" w14:textId="77777777" w:rsidR="00EE199D" w:rsidRPr="007109F0" w:rsidRDefault="00EE199D" w:rsidP="00EE199D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1271" w:type="dxa"/>
          </w:tcPr>
          <w:p w14:paraId="32D2BBDF" w14:textId="77777777" w:rsidR="00EE199D" w:rsidRPr="007109F0" w:rsidRDefault="00EE199D" w:rsidP="00EE199D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7</w:t>
            </w:r>
          </w:p>
        </w:tc>
      </w:tr>
      <w:tr w:rsidR="00863C11" w:rsidRPr="001F4139" w14:paraId="487ACCC1" w14:textId="77777777" w:rsidTr="00EE199D">
        <w:tc>
          <w:tcPr>
            <w:tcW w:w="550" w:type="dxa"/>
          </w:tcPr>
          <w:p w14:paraId="550EB81D" w14:textId="77777777" w:rsidR="00863C11" w:rsidRPr="007109F0" w:rsidRDefault="00863C11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6643" w:type="dxa"/>
          </w:tcPr>
          <w:p w14:paraId="30BA1936" w14:textId="77777777" w:rsidR="00863C11" w:rsidRPr="007109F0" w:rsidRDefault="00863C11" w:rsidP="005D2855">
            <w:pPr>
              <w:rPr>
                <w:rFonts w:ascii="Neo Sans Pro" w:hAnsi="Neo Sans Pro"/>
                <w:b/>
                <w:bCs/>
              </w:rPr>
            </w:pPr>
            <w:r w:rsidRPr="007109F0">
              <w:rPr>
                <w:rFonts w:ascii="Neo Sans Pro" w:hAnsi="Neo Sans Pro"/>
                <w:b/>
                <w:bCs/>
              </w:rPr>
              <w:t>Koszula dla pacjentek gin poł.</w:t>
            </w:r>
          </w:p>
          <w:p w14:paraId="6E65FCF0" w14:textId="77777777" w:rsidR="00863C11" w:rsidRPr="007109F0" w:rsidRDefault="00863C11" w:rsidP="007109F0">
            <w:pPr>
              <w:pStyle w:val="Standard"/>
              <w:jc w:val="both"/>
              <w:rPr>
                <w:rFonts w:ascii="Neo Sans Pro" w:hAnsi="Neo Sans Pro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Koszula pacjenta położnicza, włóknikowa nieprzezierna, </w:t>
            </w:r>
            <w:r w:rsidRPr="007109F0">
              <w:rPr>
                <w:rFonts w:ascii="Neo Sans Pro" w:hAnsi="Neo Sans Pro"/>
              </w:rPr>
              <w:t>gramatura min. 35 g/m²</w:t>
            </w:r>
          </w:p>
          <w:p w14:paraId="59A57899" w14:textId="77777777" w:rsidR="00863C11" w:rsidRPr="007109F0" w:rsidRDefault="00863C11">
            <w:pPr>
              <w:pStyle w:val="Textbody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Neo Sans Pro" w:hAnsi="Neo Sans Pro" w:cs="Times New Roman"/>
              </w:rPr>
            </w:pPr>
            <w:r w:rsidRPr="007109F0">
              <w:rPr>
                <w:rFonts w:ascii="Neo Sans Pro" w:hAnsi="Neo Sans Pro" w:cs="Times New Roman"/>
              </w:rPr>
              <w:t>z krótkim rękawem</w:t>
            </w:r>
          </w:p>
          <w:p w14:paraId="3C1077B3" w14:textId="77777777" w:rsidR="00863C11" w:rsidRPr="007109F0" w:rsidRDefault="00863C11">
            <w:pPr>
              <w:pStyle w:val="Textbody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Neo Sans Pro" w:hAnsi="Neo Sans Pro" w:cs="Times New Roman"/>
              </w:rPr>
            </w:pPr>
            <w:r w:rsidRPr="007109F0">
              <w:rPr>
                <w:rFonts w:ascii="Neo Sans Pro" w:hAnsi="Neo Sans Pro" w:cs="Times New Roman"/>
              </w:rPr>
              <w:t>wiązana na troki przy szyi i w pasie</w:t>
            </w:r>
          </w:p>
          <w:p w14:paraId="5ECCDA01" w14:textId="77777777" w:rsidR="00863C11" w:rsidRPr="007109F0" w:rsidRDefault="00863C11">
            <w:pPr>
              <w:pStyle w:val="Textbody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Neo Sans Pro" w:hAnsi="Neo Sans Pro" w:cs="Times New Roman"/>
              </w:rPr>
            </w:pPr>
            <w:r w:rsidRPr="007109F0">
              <w:rPr>
                <w:rFonts w:ascii="Neo Sans Pro" w:hAnsi="Neo Sans Pro" w:cs="Times New Roman"/>
              </w:rPr>
              <w:t>rozmiar XXL</w:t>
            </w:r>
          </w:p>
          <w:p w14:paraId="73D4393E" w14:textId="77777777" w:rsidR="00863C11" w:rsidRPr="007109F0" w:rsidRDefault="00863C11">
            <w:pPr>
              <w:pStyle w:val="Textbody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Neo Sans Pro" w:hAnsi="Neo Sans Pro" w:cs="Times New Roman"/>
              </w:rPr>
            </w:pPr>
            <w:r w:rsidRPr="007109F0">
              <w:rPr>
                <w:rFonts w:ascii="Neo Sans Pro" w:hAnsi="Neo Sans Pro" w:cs="Times New Roman"/>
              </w:rPr>
              <w:t>niejałowa</w:t>
            </w:r>
          </w:p>
          <w:p w14:paraId="2FA4FA68" w14:textId="77777777" w:rsidR="00863C11" w:rsidRPr="007109F0" w:rsidRDefault="00863C11">
            <w:pPr>
              <w:pStyle w:val="Textbody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Neo Sans Pro" w:hAnsi="Neo Sans Pro" w:cs="Times New Roman"/>
              </w:rPr>
            </w:pPr>
            <w:r w:rsidRPr="007109F0">
              <w:rPr>
                <w:rFonts w:ascii="Neo Sans Pro" w:hAnsi="Neo Sans Pro" w:cs="Times New Roman"/>
              </w:rPr>
              <w:t>jednorazowego użytku</w:t>
            </w:r>
          </w:p>
        </w:tc>
        <w:tc>
          <w:tcPr>
            <w:tcW w:w="1493" w:type="dxa"/>
          </w:tcPr>
          <w:p w14:paraId="67273D6C" w14:textId="77777777" w:rsidR="00863C11" w:rsidRPr="007109F0" w:rsidRDefault="00863C11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676C49AC" w14:textId="77777777" w:rsidR="00863C11" w:rsidRPr="007109F0" w:rsidRDefault="00863C11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40534BD6" w14:textId="77777777" w:rsidR="00863C11" w:rsidRPr="007109F0" w:rsidRDefault="00863C11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5691305A" w14:textId="77777777" w:rsidR="00863C11" w:rsidRPr="007109F0" w:rsidRDefault="00863C11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2</w:t>
            </w:r>
            <w:r>
              <w:rPr>
                <w:rFonts w:ascii="Neo Sans Pro" w:hAnsi="Neo Sans Pro"/>
                <w:b/>
              </w:rPr>
              <w:t> </w:t>
            </w:r>
            <w:r w:rsidRPr="007109F0">
              <w:rPr>
                <w:rFonts w:ascii="Neo Sans Pro" w:hAnsi="Neo Sans Pro"/>
                <w:b/>
              </w:rPr>
              <w:t>400</w:t>
            </w:r>
            <w:r>
              <w:rPr>
                <w:rFonts w:ascii="Neo Sans Pro" w:hAnsi="Neo Sans Pro"/>
                <w:b/>
              </w:rPr>
              <w:t xml:space="preserve"> szt.</w:t>
            </w:r>
          </w:p>
        </w:tc>
        <w:tc>
          <w:tcPr>
            <w:tcW w:w="1454" w:type="dxa"/>
          </w:tcPr>
          <w:p w14:paraId="1AF8BDD8" w14:textId="77777777" w:rsidR="00863C11" w:rsidRPr="007109F0" w:rsidRDefault="00863C11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5397D671" w14:textId="77777777" w:rsidR="00863C11" w:rsidRPr="007109F0" w:rsidRDefault="00863C11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030A9821" w14:textId="77777777" w:rsidR="00863C11" w:rsidRPr="007109F0" w:rsidRDefault="00863C11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2A0DECBF" w14:textId="77777777" w:rsidR="00AC0A58" w:rsidRPr="00852DE0" w:rsidRDefault="00AC0A58">
      <w:pPr>
        <w:pStyle w:val="Akapitzlist"/>
        <w:numPr>
          <w:ilvl w:val="0"/>
          <w:numId w:val="96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734023B1" w14:textId="77777777" w:rsidR="00AC0A58" w:rsidRPr="00852DE0" w:rsidRDefault="00AC0A58">
      <w:pPr>
        <w:pStyle w:val="Akapitzlist"/>
        <w:numPr>
          <w:ilvl w:val="0"/>
          <w:numId w:val="96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46735EFF" w14:textId="77777777" w:rsidR="00AC0A58" w:rsidRDefault="00AC0A58">
      <w:pPr>
        <w:numPr>
          <w:ilvl w:val="0"/>
          <w:numId w:val="96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5310465C" w14:textId="77777777" w:rsidR="00AC0A58" w:rsidRPr="003F6446" w:rsidRDefault="00AC0A58" w:rsidP="00AC0A58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32681C94" w14:textId="77777777" w:rsidR="00AC0A58" w:rsidRPr="003F6446" w:rsidRDefault="00AC0A58" w:rsidP="00AC0A5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5F1D157B" w14:textId="77777777" w:rsidR="00AC0A58" w:rsidRPr="003F6446" w:rsidRDefault="00AC0A58" w:rsidP="00AC0A5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79CE06F7" w14:textId="77777777" w:rsidR="00AC0A58" w:rsidRDefault="00AC0A58" w:rsidP="00AC0A5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6FEE3886" w14:textId="77777777" w:rsidR="00EE199D" w:rsidRDefault="00EE199D" w:rsidP="00EE199D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 xml:space="preserve">……………………...……. (miejscowość), dnia …………………. </w:t>
      </w:r>
    </w:p>
    <w:p w14:paraId="20FB6431" w14:textId="77777777" w:rsidR="00891B41" w:rsidRDefault="00891B41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673F7AD9" w14:textId="7655249B" w:rsidR="00237A99" w:rsidRDefault="00237A99" w:rsidP="00237A99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</w:t>
      </w:r>
      <w:r w:rsidR="00141D76">
        <w:rPr>
          <w:rFonts w:ascii="Neo Sans Pro" w:hAnsi="Neo Sans Pro"/>
          <w:b/>
          <w:bCs/>
          <w:color w:val="000000"/>
          <w:sz w:val="20"/>
          <w:szCs w:val="20"/>
        </w:rPr>
        <w:t>51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0958C8E0" w14:textId="77777777" w:rsidR="00237A99" w:rsidRPr="00B42D9D" w:rsidRDefault="00237A99" w:rsidP="00237A99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2E1EFE63" w14:textId="77777777" w:rsidR="00237A99" w:rsidRDefault="00237A99" w:rsidP="00237A99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237A99" w:rsidRPr="001A7732" w14:paraId="25FC4074" w14:textId="77777777" w:rsidTr="000308AB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1DA9A" w14:textId="77777777" w:rsidR="00237A99" w:rsidRPr="001A7732" w:rsidRDefault="00237A99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lastRenderedPageBreak/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237A99" w:rsidRPr="001A7732" w14:paraId="37D8E4D3" w14:textId="77777777" w:rsidTr="000308AB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7B61" w14:textId="77777777" w:rsidR="00237A99" w:rsidRPr="001A7732" w:rsidRDefault="00237A99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40271EE4" w14:textId="77777777" w:rsidR="00237A99" w:rsidRPr="001A7732" w:rsidRDefault="00237A99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16CF3DE2" w14:textId="77777777" w:rsidR="00EE199D" w:rsidRPr="001F4139" w:rsidRDefault="00EE199D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2785C8AA" w14:textId="77777777" w:rsidR="00891B41" w:rsidRPr="001F4139" w:rsidRDefault="00891B41" w:rsidP="00891B41">
      <w:pPr>
        <w:rPr>
          <w:rFonts w:ascii="Neo Sans Pro" w:hAnsi="Neo Sans Pro"/>
          <w:b/>
          <w:bCs/>
          <w:sz w:val="20"/>
          <w:szCs w:val="20"/>
        </w:rPr>
      </w:pPr>
      <w:r w:rsidRPr="001F4139">
        <w:rPr>
          <w:rFonts w:ascii="Neo Sans Pro" w:hAnsi="Neo Sans Pro"/>
          <w:b/>
          <w:bCs/>
          <w:sz w:val="20"/>
          <w:szCs w:val="20"/>
        </w:rPr>
        <w:t>Część nr 4</w:t>
      </w:r>
      <w:r>
        <w:rPr>
          <w:rFonts w:ascii="Neo Sans Pro" w:hAnsi="Neo Sans Pro"/>
          <w:b/>
          <w:bCs/>
          <w:sz w:val="20"/>
          <w:szCs w:val="20"/>
        </w:rPr>
        <w:t>6</w:t>
      </w:r>
      <w:r w:rsidRPr="001F4139">
        <w:rPr>
          <w:rFonts w:ascii="Neo Sans Pro" w:hAnsi="Neo Sans Pro"/>
          <w:b/>
          <w:bCs/>
          <w:sz w:val="20"/>
          <w:szCs w:val="20"/>
        </w:rPr>
        <w:t xml:space="preserve"> – SPÓDNICA DLA PACJENTEK GINEKOLOGICZNYCH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6643"/>
        <w:gridCol w:w="1493"/>
        <w:gridCol w:w="1271"/>
        <w:gridCol w:w="1454"/>
        <w:gridCol w:w="1270"/>
        <w:gridCol w:w="1270"/>
      </w:tblGrid>
      <w:tr w:rsidR="00237A99" w:rsidRPr="001F4139" w14:paraId="1DF87865" w14:textId="77777777" w:rsidTr="00EF0C88">
        <w:tc>
          <w:tcPr>
            <w:tcW w:w="550" w:type="dxa"/>
          </w:tcPr>
          <w:p w14:paraId="526FF920" w14:textId="77777777" w:rsidR="00237A99" w:rsidRPr="007109F0" w:rsidRDefault="00237A99" w:rsidP="00237A99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6643" w:type="dxa"/>
          </w:tcPr>
          <w:p w14:paraId="2CB51286" w14:textId="77777777" w:rsidR="00237A99" w:rsidRPr="007109F0" w:rsidRDefault="00237A99" w:rsidP="00237A99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493" w:type="dxa"/>
          </w:tcPr>
          <w:p w14:paraId="3994669D" w14:textId="77777777" w:rsidR="00237A99" w:rsidRPr="007109F0" w:rsidRDefault="00237A99" w:rsidP="00237A99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Parametry oferowane (należy podać parametry techniczne oferowanego towaru)</w:t>
            </w:r>
          </w:p>
        </w:tc>
        <w:tc>
          <w:tcPr>
            <w:tcW w:w="1271" w:type="dxa"/>
          </w:tcPr>
          <w:p w14:paraId="0D3156E7" w14:textId="77777777" w:rsidR="00237A99" w:rsidRPr="007109F0" w:rsidRDefault="00237A99" w:rsidP="00237A99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ILOŚĆ NA OKRES 24 MIESIĘCY</w:t>
            </w:r>
          </w:p>
        </w:tc>
        <w:tc>
          <w:tcPr>
            <w:tcW w:w="1454" w:type="dxa"/>
          </w:tcPr>
          <w:p w14:paraId="38DF826F" w14:textId="77777777" w:rsidR="00237A99" w:rsidRPr="007109F0" w:rsidRDefault="00237A99" w:rsidP="00237A99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Cena jednostkowa netto za 1 sztukę w PLN</w:t>
            </w:r>
          </w:p>
        </w:tc>
        <w:tc>
          <w:tcPr>
            <w:tcW w:w="1270" w:type="dxa"/>
          </w:tcPr>
          <w:p w14:paraId="719B9DBC" w14:textId="77777777" w:rsidR="00237A99" w:rsidRPr="007109F0" w:rsidRDefault="00237A99" w:rsidP="00237A99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Stawka podatku VAT w %</w:t>
            </w:r>
          </w:p>
        </w:tc>
        <w:tc>
          <w:tcPr>
            <w:tcW w:w="1270" w:type="dxa"/>
          </w:tcPr>
          <w:p w14:paraId="79FF2516" w14:textId="77777777" w:rsidR="00237A99" w:rsidRPr="007109F0" w:rsidRDefault="00237A99" w:rsidP="00237A99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Wartość oferowana brutto w PLN</w:t>
            </w:r>
          </w:p>
          <w:p w14:paraId="4C3EBD7E" w14:textId="77777777" w:rsidR="00237A99" w:rsidRPr="007109F0" w:rsidRDefault="00237A99" w:rsidP="00237A99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EF0C88" w:rsidRPr="001F4139" w14:paraId="56183171" w14:textId="77777777" w:rsidTr="00EF0C88">
        <w:tc>
          <w:tcPr>
            <w:tcW w:w="550" w:type="dxa"/>
          </w:tcPr>
          <w:p w14:paraId="602F8A90" w14:textId="77777777" w:rsidR="00EF0C88" w:rsidRPr="007109F0" w:rsidRDefault="00EF0C88" w:rsidP="00EF0C88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6643" w:type="dxa"/>
          </w:tcPr>
          <w:p w14:paraId="1AE3A848" w14:textId="77777777" w:rsidR="00EF0C88" w:rsidRPr="007109F0" w:rsidRDefault="00EF0C88" w:rsidP="00EF0C88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493" w:type="dxa"/>
          </w:tcPr>
          <w:p w14:paraId="2ABB9033" w14:textId="77777777" w:rsidR="00EF0C88" w:rsidRPr="007109F0" w:rsidRDefault="00EF0C88" w:rsidP="00EF0C88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1" w:type="dxa"/>
          </w:tcPr>
          <w:p w14:paraId="7897B749" w14:textId="77777777" w:rsidR="00EF0C88" w:rsidRPr="007109F0" w:rsidRDefault="00EF0C88" w:rsidP="00EF0C88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454" w:type="dxa"/>
          </w:tcPr>
          <w:p w14:paraId="6F5F65A6" w14:textId="77777777" w:rsidR="00EF0C88" w:rsidRPr="007109F0" w:rsidRDefault="00EF0C88" w:rsidP="00EF0C88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270" w:type="dxa"/>
          </w:tcPr>
          <w:p w14:paraId="39CB9481" w14:textId="77777777" w:rsidR="00EF0C88" w:rsidRPr="007109F0" w:rsidRDefault="00EF0C88" w:rsidP="00EF0C88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1270" w:type="dxa"/>
          </w:tcPr>
          <w:p w14:paraId="520CF4CD" w14:textId="77777777" w:rsidR="00EF0C88" w:rsidRPr="007109F0" w:rsidRDefault="00EF0C88" w:rsidP="00EF0C88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7</w:t>
            </w:r>
          </w:p>
        </w:tc>
      </w:tr>
      <w:tr w:rsidR="00237A99" w:rsidRPr="001F4139" w14:paraId="587C06E9" w14:textId="77777777" w:rsidTr="00EF0C88">
        <w:tc>
          <w:tcPr>
            <w:tcW w:w="550" w:type="dxa"/>
          </w:tcPr>
          <w:p w14:paraId="792D9523" w14:textId="77777777" w:rsidR="00237A99" w:rsidRPr="007109F0" w:rsidRDefault="00237A99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6643" w:type="dxa"/>
          </w:tcPr>
          <w:p w14:paraId="64BF5ECB" w14:textId="77777777" w:rsidR="00237A99" w:rsidRPr="007109F0" w:rsidRDefault="00237A99" w:rsidP="005D2855">
            <w:pPr>
              <w:rPr>
                <w:rFonts w:ascii="Neo Sans Pro" w:hAnsi="Neo Sans Pro"/>
                <w:b/>
                <w:bCs/>
              </w:rPr>
            </w:pPr>
            <w:r w:rsidRPr="007109F0">
              <w:rPr>
                <w:rFonts w:ascii="Neo Sans Pro" w:hAnsi="Neo Sans Pro"/>
                <w:b/>
                <w:bCs/>
              </w:rPr>
              <w:t>Spódnica dla pacjentek ginekologicznych</w:t>
            </w:r>
          </w:p>
          <w:p w14:paraId="1CA46DFC" w14:textId="77777777" w:rsidR="00237A99" w:rsidRPr="007109F0" w:rsidRDefault="00237A99">
            <w:pPr>
              <w:pStyle w:val="Textbody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Neo Sans Pro" w:hAnsi="Neo Sans Pro" w:cs="Times New Roman"/>
              </w:rPr>
            </w:pPr>
            <w:r w:rsidRPr="007109F0">
              <w:rPr>
                <w:rFonts w:ascii="Neo Sans Pro" w:hAnsi="Neo Sans Pro" w:cs="Times New Roman"/>
              </w:rPr>
              <w:t>Nieprzezierna</w:t>
            </w:r>
          </w:p>
          <w:p w14:paraId="6B1C2706" w14:textId="77777777" w:rsidR="00237A99" w:rsidRPr="007109F0" w:rsidRDefault="00237A99">
            <w:pPr>
              <w:pStyle w:val="Textbody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Neo Sans Pro" w:hAnsi="Neo Sans Pro" w:cs="Times New Roman"/>
              </w:rPr>
            </w:pPr>
            <w:r w:rsidRPr="007109F0">
              <w:rPr>
                <w:rFonts w:ascii="Neo Sans Pro" w:hAnsi="Neo Sans Pro" w:cs="Times New Roman"/>
              </w:rPr>
              <w:t>elastyczna gumka w pasie</w:t>
            </w:r>
          </w:p>
          <w:p w14:paraId="32120026" w14:textId="77777777" w:rsidR="00237A99" w:rsidRPr="007109F0" w:rsidRDefault="00237A99">
            <w:pPr>
              <w:pStyle w:val="Textbody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Neo Sans Pro" w:hAnsi="Neo Sans Pro" w:cs="Times New Roman"/>
              </w:rPr>
            </w:pPr>
            <w:r w:rsidRPr="007109F0">
              <w:rPr>
                <w:rFonts w:ascii="Neo Sans Pro" w:hAnsi="Neo Sans Pro" w:cs="Times New Roman"/>
              </w:rPr>
              <w:t>wykonana z włókniny o gramaturze min. 40g</w:t>
            </w:r>
          </w:p>
          <w:p w14:paraId="779C8C17" w14:textId="77777777" w:rsidR="00237A99" w:rsidRPr="007109F0" w:rsidRDefault="00237A99">
            <w:pPr>
              <w:pStyle w:val="Textbody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Neo Sans Pro" w:hAnsi="Neo Sans Pro" w:cs="Times New Roman"/>
              </w:rPr>
            </w:pPr>
            <w:r w:rsidRPr="007109F0">
              <w:rPr>
                <w:rFonts w:ascii="Neo Sans Pro" w:hAnsi="Neo Sans Pro" w:cs="Times New Roman"/>
              </w:rPr>
              <w:t>produkt jednorazowego użytku </w:t>
            </w:r>
          </w:p>
          <w:p w14:paraId="4BB749D6" w14:textId="77777777" w:rsidR="00237A99" w:rsidRPr="007109F0" w:rsidRDefault="00237A99">
            <w:pPr>
              <w:pStyle w:val="Textbody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Neo Sans Pro" w:hAnsi="Neo Sans Pro" w:cs="Times New Roman"/>
              </w:rPr>
            </w:pPr>
            <w:r w:rsidRPr="007109F0">
              <w:rPr>
                <w:rFonts w:ascii="Neo Sans Pro" w:hAnsi="Neo Sans Pro" w:cs="Times New Roman"/>
              </w:rPr>
              <w:t>niesterylna</w:t>
            </w:r>
          </w:p>
        </w:tc>
        <w:tc>
          <w:tcPr>
            <w:tcW w:w="1493" w:type="dxa"/>
          </w:tcPr>
          <w:p w14:paraId="51987DC5" w14:textId="77777777" w:rsidR="00237A99" w:rsidRPr="007109F0" w:rsidRDefault="00237A99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621DBF0A" w14:textId="77777777" w:rsidR="00237A99" w:rsidRPr="007109F0" w:rsidRDefault="00237A99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2A36BF9F" w14:textId="77777777" w:rsidR="00237A99" w:rsidRPr="007109F0" w:rsidRDefault="00237A99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1161FA33" w14:textId="77777777" w:rsidR="00237A99" w:rsidRPr="007109F0" w:rsidRDefault="00237A99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  <w:r>
              <w:rPr>
                <w:rFonts w:ascii="Neo Sans Pro" w:hAnsi="Neo Sans Pro"/>
                <w:b/>
              </w:rPr>
              <w:t> </w:t>
            </w:r>
            <w:r w:rsidRPr="007109F0">
              <w:rPr>
                <w:rFonts w:ascii="Neo Sans Pro" w:hAnsi="Neo Sans Pro"/>
                <w:b/>
              </w:rPr>
              <w:t>200</w:t>
            </w:r>
            <w:r>
              <w:rPr>
                <w:rFonts w:ascii="Neo Sans Pro" w:hAnsi="Neo Sans Pro"/>
                <w:b/>
              </w:rPr>
              <w:t xml:space="preserve"> szt.</w:t>
            </w:r>
          </w:p>
        </w:tc>
        <w:tc>
          <w:tcPr>
            <w:tcW w:w="1454" w:type="dxa"/>
          </w:tcPr>
          <w:p w14:paraId="76C83C48" w14:textId="77777777" w:rsidR="00237A99" w:rsidRPr="007109F0" w:rsidRDefault="00237A99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0" w:type="dxa"/>
          </w:tcPr>
          <w:p w14:paraId="7ABD9A7A" w14:textId="77777777" w:rsidR="00237A99" w:rsidRPr="007109F0" w:rsidRDefault="00237A99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0" w:type="dxa"/>
          </w:tcPr>
          <w:p w14:paraId="56DC3221" w14:textId="77777777" w:rsidR="00237A99" w:rsidRPr="007109F0" w:rsidRDefault="00237A99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2921FA34" w14:textId="77777777" w:rsidR="00891B41" w:rsidRDefault="00891B41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17886367" w14:textId="77777777" w:rsidR="00AC0A58" w:rsidRPr="00852DE0" w:rsidRDefault="00AC0A58">
      <w:pPr>
        <w:pStyle w:val="Akapitzlist"/>
        <w:numPr>
          <w:ilvl w:val="0"/>
          <w:numId w:val="97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665A16F8" w14:textId="77777777" w:rsidR="00AC0A58" w:rsidRPr="00852DE0" w:rsidRDefault="00AC0A58">
      <w:pPr>
        <w:pStyle w:val="Akapitzlist"/>
        <w:numPr>
          <w:ilvl w:val="0"/>
          <w:numId w:val="97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35D1D0F1" w14:textId="77777777" w:rsidR="00AC0A58" w:rsidRDefault="00AC0A58">
      <w:pPr>
        <w:numPr>
          <w:ilvl w:val="0"/>
          <w:numId w:val="97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4D496D2A" w14:textId="77777777" w:rsidR="00AC0A58" w:rsidRPr="003F6446" w:rsidRDefault="00AC0A58" w:rsidP="00AC0A58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14EDC644" w14:textId="77777777" w:rsidR="00AC0A58" w:rsidRPr="003F6446" w:rsidRDefault="00AC0A58" w:rsidP="00AC0A5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00DBE8A9" w14:textId="77777777" w:rsidR="00AC0A58" w:rsidRPr="003F6446" w:rsidRDefault="00AC0A58" w:rsidP="00AC0A5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0F795997" w14:textId="77777777" w:rsidR="00AC0A58" w:rsidRDefault="00AC0A58" w:rsidP="00AC0A5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3D6EA031" w14:textId="77777777" w:rsidR="006661D1" w:rsidRDefault="006661D1" w:rsidP="006661D1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 xml:space="preserve">……………………...……. (miejscowość), dnia …………………. </w:t>
      </w:r>
    </w:p>
    <w:p w14:paraId="58044ED4" w14:textId="77777777" w:rsidR="006661D1" w:rsidRDefault="006661D1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38510710" w14:textId="40DD0199" w:rsidR="00EF0C88" w:rsidRDefault="00EF0C88" w:rsidP="00EF0C88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</w:t>
      </w:r>
      <w:r w:rsidR="00141D76">
        <w:rPr>
          <w:rFonts w:ascii="Neo Sans Pro" w:hAnsi="Neo Sans Pro"/>
          <w:b/>
          <w:bCs/>
          <w:color w:val="000000"/>
          <w:sz w:val="20"/>
          <w:szCs w:val="20"/>
        </w:rPr>
        <w:t>52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1788C7CF" w14:textId="77777777" w:rsidR="00EF0C88" w:rsidRPr="00B42D9D" w:rsidRDefault="00EF0C88" w:rsidP="00EF0C88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7565FF40" w14:textId="77777777" w:rsidR="00EF0C88" w:rsidRDefault="00EF0C88" w:rsidP="00EF0C88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EF0C88" w:rsidRPr="001A7732" w14:paraId="087CC13C" w14:textId="77777777" w:rsidTr="000308AB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E3D26" w14:textId="77777777" w:rsidR="00EF0C88" w:rsidRPr="001A7732" w:rsidRDefault="00EF0C88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lastRenderedPageBreak/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EF0C88" w:rsidRPr="001A7732" w14:paraId="37D14CE3" w14:textId="77777777" w:rsidTr="000308AB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D9E3" w14:textId="77777777" w:rsidR="00EF0C88" w:rsidRPr="001A7732" w:rsidRDefault="00EF0C88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6F6CB10E" w14:textId="77777777" w:rsidR="00EF0C88" w:rsidRPr="001A7732" w:rsidRDefault="00EF0C88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737F8265" w14:textId="77777777" w:rsidR="006661D1" w:rsidRPr="001F4139" w:rsidRDefault="006661D1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7DBA460A" w14:textId="77777777" w:rsidR="00891B41" w:rsidRPr="001F4139" w:rsidRDefault="00891B41" w:rsidP="00891B41">
      <w:pPr>
        <w:rPr>
          <w:rFonts w:ascii="Neo Sans Pro" w:hAnsi="Neo Sans Pro"/>
          <w:b/>
          <w:bCs/>
          <w:sz w:val="20"/>
          <w:szCs w:val="20"/>
        </w:rPr>
      </w:pPr>
      <w:r w:rsidRPr="001F4139">
        <w:rPr>
          <w:rFonts w:ascii="Neo Sans Pro" w:hAnsi="Neo Sans Pro"/>
          <w:b/>
          <w:bCs/>
          <w:sz w:val="20"/>
          <w:szCs w:val="20"/>
        </w:rPr>
        <w:t>Część nr 4</w:t>
      </w:r>
      <w:r>
        <w:rPr>
          <w:rFonts w:ascii="Neo Sans Pro" w:hAnsi="Neo Sans Pro"/>
          <w:b/>
          <w:bCs/>
          <w:sz w:val="20"/>
          <w:szCs w:val="20"/>
        </w:rPr>
        <w:t>7</w:t>
      </w:r>
      <w:r w:rsidRPr="001F4139">
        <w:rPr>
          <w:rFonts w:ascii="Neo Sans Pro" w:hAnsi="Neo Sans Pro"/>
          <w:b/>
          <w:bCs/>
          <w:sz w:val="20"/>
          <w:szCs w:val="20"/>
        </w:rPr>
        <w:t xml:space="preserve"> - CZEPKI OPERACYJNE CHIRURGICZNE </w:t>
      </w:r>
      <w:r>
        <w:rPr>
          <w:rFonts w:ascii="Neo Sans Pro" w:hAnsi="Neo Sans Pro"/>
          <w:b/>
          <w:bCs/>
          <w:sz w:val="20"/>
          <w:szCs w:val="20"/>
        </w:rPr>
        <w:t>WIĄZANE NA TROKI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6509"/>
        <w:gridCol w:w="1493"/>
        <w:gridCol w:w="1271"/>
        <w:gridCol w:w="1454"/>
        <w:gridCol w:w="1262"/>
        <w:gridCol w:w="1455"/>
      </w:tblGrid>
      <w:tr w:rsidR="00EF0C88" w:rsidRPr="001F4139" w14:paraId="1DDC442B" w14:textId="77777777" w:rsidTr="00EF0C88">
        <w:tc>
          <w:tcPr>
            <w:tcW w:w="550" w:type="dxa"/>
          </w:tcPr>
          <w:p w14:paraId="6E1DD674" w14:textId="77777777" w:rsidR="00EF0C88" w:rsidRPr="007109F0" w:rsidRDefault="00EF0C88" w:rsidP="00EF0C88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6643" w:type="dxa"/>
          </w:tcPr>
          <w:p w14:paraId="09B924D8" w14:textId="77777777" w:rsidR="00EF0C88" w:rsidRPr="007109F0" w:rsidRDefault="00EF0C88" w:rsidP="00EF0C88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493" w:type="dxa"/>
          </w:tcPr>
          <w:p w14:paraId="1EC719F5" w14:textId="77777777" w:rsidR="00EF0C88" w:rsidRPr="007109F0" w:rsidRDefault="00EF0C88" w:rsidP="00EF0C88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Parametry oferowane (należy podać parametry techniczne oferowanego towaru)</w:t>
            </w:r>
          </w:p>
        </w:tc>
        <w:tc>
          <w:tcPr>
            <w:tcW w:w="1271" w:type="dxa"/>
          </w:tcPr>
          <w:p w14:paraId="573B9B47" w14:textId="77777777" w:rsidR="00EF0C88" w:rsidRPr="007109F0" w:rsidRDefault="00EF0C88" w:rsidP="00EF0C88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ILOŚĆ NA OKRES 24 MIESIĘCY</w:t>
            </w:r>
          </w:p>
        </w:tc>
        <w:tc>
          <w:tcPr>
            <w:tcW w:w="1454" w:type="dxa"/>
          </w:tcPr>
          <w:p w14:paraId="24C0D361" w14:textId="77777777" w:rsidR="00EF0C88" w:rsidRPr="007109F0" w:rsidRDefault="00EF0C88" w:rsidP="00EF0C88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Cena jednostkowa netto za 1 sztukę w PLN</w:t>
            </w:r>
          </w:p>
        </w:tc>
        <w:tc>
          <w:tcPr>
            <w:tcW w:w="1270" w:type="dxa"/>
          </w:tcPr>
          <w:p w14:paraId="1479E8E3" w14:textId="77777777" w:rsidR="00EF0C88" w:rsidRPr="007109F0" w:rsidRDefault="00EF0C88" w:rsidP="00EF0C88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Stawka podatku VAT w %</w:t>
            </w:r>
          </w:p>
        </w:tc>
        <w:tc>
          <w:tcPr>
            <w:tcW w:w="1461" w:type="dxa"/>
          </w:tcPr>
          <w:p w14:paraId="23E80C3B" w14:textId="77777777" w:rsidR="00EF0C88" w:rsidRPr="007109F0" w:rsidRDefault="00EF0C88" w:rsidP="00EF0C88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Wartość oferowana brutto w PLN</w:t>
            </w:r>
          </w:p>
          <w:p w14:paraId="1829FD04" w14:textId="77777777" w:rsidR="00EF0C88" w:rsidRPr="007109F0" w:rsidRDefault="00EF0C88" w:rsidP="00EF0C88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8D04BB" w:rsidRPr="001F4139" w14:paraId="29BA0CB1" w14:textId="77777777" w:rsidTr="00EF0C88">
        <w:tc>
          <w:tcPr>
            <w:tcW w:w="550" w:type="dxa"/>
          </w:tcPr>
          <w:p w14:paraId="262FE490" w14:textId="77777777" w:rsidR="008D04BB" w:rsidRPr="007109F0" w:rsidRDefault="008D04BB" w:rsidP="008D04BB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6643" w:type="dxa"/>
          </w:tcPr>
          <w:p w14:paraId="166031F8" w14:textId="77777777" w:rsidR="008D04BB" w:rsidRPr="007109F0" w:rsidRDefault="008D04BB" w:rsidP="008D04BB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493" w:type="dxa"/>
          </w:tcPr>
          <w:p w14:paraId="0369BFC7" w14:textId="77777777" w:rsidR="008D04BB" w:rsidRPr="007109F0" w:rsidRDefault="008D04BB" w:rsidP="008D04BB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1" w:type="dxa"/>
          </w:tcPr>
          <w:p w14:paraId="0AEEF01E" w14:textId="77777777" w:rsidR="008D04BB" w:rsidRPr="007109F0" w:rsidRDefault="008D04BB" w:rsidP="008D04BB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454" w:type="dxa"/>
          </w:tcPr>
          <w:p w14:paraId="0B7E5291" w14:textId="77777777" w:rsidR="008D04BB" w:rsidRPr="007109F0" w:rsidRDefault="008D04BB" w:rsidP="008D04BB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270" w:type="dxa"/>
          </w:tcPr>
          <w:p w14:paraId="083249D7" w14:textId="77777777" w:rsidR="008D04BB" w:rsidRPr="007109F0" w:rsidRDefault="008D04BB" w:rsidP="008D04BB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1461" w:type="dxa"/>
          </w:tcPr>
          <w:p w14:paraId="0C476353" w14:textId="77777777" w:rsidR="008D04BB" w:rsidRPr="007109F0" w:rsidRDefault="008D04BB" w:rsidP="008D04BB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7</w:t>
            </w:r>
          </w:p>
        </w:tc>
      </w:tr>
      <w:tr w:rsidR="00EF0C88" w:rsidRPr="001F4139" w14:paraId="7606AA74" w14:textId="77777777" w:rsidTr="00EF0C88">
        <w:tc>
          <w:tcPr>
            <w:tcW w:w="550" w:type="dxa"/>
          </w:tcPr>
          <w:p w14:paraId="6185BC37" w14:textId="77777777" w:rsidR="00EF0C88" w:rsidRPr="007109F0" w:rsidRDefault="00EF0C88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6643" w:type="dxa"/>
          </w:tcPr>
          <w:p w14:paraId="6292629E" w14:textId="77777777" w:rsidR="00EF0C88" w:rsidRPr="000045DB" w:rsidRDefault="00EF0C88" w:rsidP="005D2855">
            <w:pPr>
              <w:rPr>
                <w:rFonts w:ascii="Neo Sans Pro" w:hAnsi="Neo Sans Pro"/>
                <w:b/>
                <w:bCs/>
                <w:sz w:val="22"/>
                <w:szCs w:val="22"/>
              </w:rPr>
            </w:pPr>
            <w:r w:rsidRPr="000045DB">
              <w:rPr>
                <w:rFonts w:ascii="Neo Sans Pro" w:hAnsi="Neo Sans Pro"/>
                <w:b/>
                <w:bCs/>
                <w:sz w:val="22"/>
                <w:szCs w:val="22"/>
              </w:rPr>
              <w:t>Czepki operacyjne chirurgiczne</w:t>
            </w:r>
          </w:p>
          <w:p w14:paraId="24DE4308" w14:textId="77777777" w:rsidR="00EF0C88" w:rsidRPr="000045DB" w:rsidRDefault="00EF0C88">
            <w:pPr>
              <w:pStyle w:val="Akapitzlist"/>
              <w:widowControl w:val="0"/>
              <w:numPr>
                <w:ilvl w:val="0"/>
                <w:numId w:val="35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Neo Sans Pro" w:hAnsi="Neo Sans Pro"/>
              </w:rPr>
            </w:pPr>
            <w:r w:rsidRPr="000045DB">
              <w:rPr>
                <w:rFonts w:ascii="Neo Sans Pro" w:hAnsi="Neo Sans Pro"/>
                <w:color w:val="000000"/>
                <w:lang w:eastAsia="zh-CN" w:bidi="hi-IN"/>
              </w:rPr>
              <w:t>czepek wykonany z cienkiej polipropylenowej włókniny</w:t>
            </w:r>
          </w:p>
          <w:p w14:paraId="7DBE5881" w14:textId="77777777" w:rsidR="00EF0C88" w:rsidRPr="000045DB" w:rsidRDefault="00EF0C88">
            <w:pPr>
              <w:pStyle w:val="Akapitzlist"/>
              <w:widowControl w:val="0"/>
              <w:numPr>
                <w:ilvl w:val="0"/>
                <w:numId w:val="36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Neo Sans Pro" w:hAnsi="Neo Sans Pro"/>
                <w:color w:val="000000"/>
                <w:lang w:eastAsia="zh-CN" w:bidi="hi-IN"/>
              </w:rPr>
            </w:pPr>
            <w:r w:rsidRPr="000045DB">
              <w:rPr>
                <w:rFonts w:ascii="Neo Sans Pro" w:hAnsi="Neo Sans Pro"/>
                <w:color w:val="000000"/>
                <w:lang w:eastAsia="zh-CN" w:bidi="hi-IN"/>
              </w:rPr>
              <w:t>jednorazowy, przewiewny</w:t>
            </w:r>
          </w:p>
          <w:p w14:paraId="0A563B76" w14:textId="77777777" w:rsidR="00EF0C88" w:rsidRPr="000045DB" w:rsidRDefault="00EF0C88">
            <w:pPr>
              <w:pStyle w:val="Akapitzlist"/>
              <w:widowControl w:val="0"/>
              <w:numPr>
                <w:ilvl w:val="0"/>
                <w:numId w:val="36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Neo Sans Pro" w:hAnsi="Neo Sans Pro"/>
                <w:color w:val="000000"/>
                <w:lang w:eastAsia="zh-CN" w:bidi="hi-IN"/>
              </w:rPr>
            </w:pPr>
            <w:r w:rsidRPr="000045DB">
              <w:rPr>
                <w:rFonts w:ascii="Neo Sans Pro" w:hAnsi="Neo Sans Pro"/>
                <w:color w:val="000000"/>
                <w:lang w:eastAsia="zh-CN" w:bidi="hi-IN"/>
              </w:rPr>
              <w:t>kolor niebieski lub zielony lub fioletowy</w:t>
            </w:r>
          </w:p>
          <w:p w14:paraId="2933D53E" w14:textId="77777777" w:rsidR="00EF0C88" w:rsidRPr="007109F0" w:rsidRDefault="00EF0C88">
            <w:pPr>
              <w:pStyle w:val="Akapitzlist"/>
              <w:widowControl w:val="0"/>
              <w:numPr>
                <w:ilvl w:val="0"/>
                <w:numId w:val="36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Neo Sans Pro" w:hAnsi="Neo Sans Pro"/>
                <w:color w:val="000000"/>
                <w:lang w:eastAsia="zh-CN" w:bidi="hi-IN"/>
              </w:rPr>
            </w:pPr>
            <w:r w:rsidRPr="000045DB">
              <w:rPr>
                <w:rFonts w:ascii="Neo Sans Pro" w:hAnsi="Neo Sans Pro"/>
                <w:color w:val="000000"/>
                <w:lang w:eastAsia="zh-CN" w:bidi="hi-IN"/>
              </w:rPr>
              <w:t>produkt niejałowy, wiązane na troki</w:t>
            </w:r>
          </w:p>
        </w:tc>
        <w:tc>
          <w:tcPr>
            <w:tcW w:w="1493" w:type="dxa"/>
          </w:tcPr>
          <w:p w14:paraId="448867EA" w14:textId="77777777" w:rsidR="00EF0C88" w:rsidRPr="007109F0" w:rsidRDefault="00EF0C88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40076548" w14:textId="77777777" w:rsidR="00EF0C88" w:rsidRPr="007109F0" w:rsidRDefault="00EF0C88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76C55CDC" w14:textId="77777777" w:rsidR="00EF0C88" w:rsidRPr="007109F0" w:rsidRDefault="00EF0C88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0C885EBC" w14:textId="77777777" w:rsidR="00EF0C88" w:rsidRPr="007109F0" w:rsidRDefault="00EF0C88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20</w:t>
            </w:r>
            <w:r>
              <w:rPr>
                <w:rFonts w:ascii="Neo Sans Pro" w:hAnsi="Neo Sans Pro"/>
                <w:b/>
              </w:rPr>
              <w:t> </w:t>
            </w:r>
            <w:r w:rsidRPr="007109F0">
              <w:rPr>
                <w:rFonts w:ascii="Neo Sans Pro" w:hAnsi="Neo Sans Pro"/>
                <w:b/>
              </w:rPr>
              <w:t>000</w:t>
            </w:r>
            <w:r>
              <w:rPr>
                <w:rFonts w:ascii="Neo Sans Pro" w:hAnsi="Neo Sans Pro"/>
                <w:b/>
              </w:rPr>
              <w:t xml:space="preserve"> szt.</w:t>
            </w:r>
          </w:p>
        </w:tc>
        <w:tc>
          <w:tcPr>
            <w:tcW w:w="1454" w:type="dxa"/>
          </w:tcPr>
          <w:p w14:paraId="66A6FAAE" w14:textId="77777777" w:rsidR="00EF0C88" w:rsidRPr="007109F0" w:rsidRDefault="00EF0C88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0" w:type="dxa"/>
          </w:tcPr>
          <w:p w14:paraId="2EEBE1BE" w14:textId="77777777" w:rsidR="00EF0C88" w:rsidRPr="007109F0" w:rsidRDefault="00EF0C88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461" w:type="dxa"/>
          </w:tcPr>
          <w:p w14:paraId="2A400B85" w14:textId="77777777" w:rsidR="00EF0C88" w:rsidRPr="007109F0" w:rsidRDefault="00EF0C88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78C62CBB" w14:textId="77777777" w:rsidR="000045DB" w:rsidRDefault="000045DB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65AF073B" w14:textId="77777777" w:rsidR="00AC0A58" w:rsidRPr="00852DE0" w:rsidRDefault="00AC0A58">
      <w:pPr>
        <w:pStyle w:val="Akapitzlist"/>
        <w:numPr>
          <w:ilvl w:val="0"/>
          <w:numId w:val="98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06B541AC" w14:textId="77777777" w:rsidR="00AC0A58" w:rsidRPr="00852DE0" w:rsidRDefault="00AC0A58">
      <w:pPr>
        <w:pStyle w:val="Akapitzlist"/>
        <w:numPr>
          <w:ilvl w:val="0"/>
          <w:numId w:val="98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72A511CA" w14:textId="77777777" w:rsidR="00AC0A58" w:rsidRPr="00852DE0" w:rsidRDefault="00AC0A58">
      <w:pPr>
        <w:pStyle w:val="Akapitzlist"/>
        <w:numPr>
          <w:ilvl w:val="0"/>
          <w:numId w:val="98"/>
        </w:numPr>
        <w:spacing w:after="0" w:line="240" w:lineRule="auto"/>
        <w:jc w:val="both"/>
        <w:rPr>
          <w:rFonts w:ascii="Neo Sans Pro" w:hAnsi="Neo Sans Pro" w:cs="Neo Sans Pro"/>
          <w:color w:val="000000"/>
          <w:sz w:val="20"/>
          <w:szCs w:val="20"/>
        </w:rPr>
      </w:pPr>
      <w:r w:rsidRPr="00852DE0">
        <w:rPr>
          <w:rFonts w:ascii="Neo Sans Pro" w:hAnsi="Neo Sans Pro" w:cs="Neo Sans Pro"/>
          <w:color w:val="000000"/>
          <w:sz w:val="20"/>
          <w:szCs w:val="20"/>
        </w:rPr>
        <w:t>Zamawiający wymaga, aby oferowany asortyment był wyrobem medycznym.</w:t>
      </w:r>
    </w:p>
    <w:p w14:paraId="41A855F6" w14:textId="77777777" w:rsidR="00AC0A58" w:rsidRDefault="00AC0A58">
      <w:pPr>
        <w:numPr>
          <w:ilvl w:val="0"/>
          <w:numId w:val="98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71F6A7A4" w14:textId="77777777" w:rsidR="00AC0A58" w:rsidRPr="003F6446" w:rsidRDefault="00AC0A58" w:rsidP="00AC0A58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1E8A2049" w14:textId="77777777" w:rsidR="00AC0A58" w:rsidRPr="003F6446" w:rsidRDefault="00AC0A58" w:rsidP="00AC0A5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340564F7" w14:textId="77777777" w:rsidR="00AC0A58" w:rsidRPr="003F6446" w:rsidRDefault="00AC0A58" w:rsidP="00AC0A5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4DFF2668" w14:textId="77777777" w:rsidR="00AC0A58" w:rsidRDefault="00AC0A58" w:rsidP="00AC0A5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507132FB" w14:textId="77777777" w:rsidR="000045DB" w:rsidRDefault="000045DB" w:rsidP="000045DB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 xml:space="preserve">……………………...……. (miejscowość), dnia …………………. </w:t>
      </w:r>
    </w:p>
    <w:p w14:paraId="21BDA0CD" w14:textId="77777777" w:rsidR="000045DB" w:rsidRDefault="000045DB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02CE953E" w14:textId="77777777" w:rsidR="000045DB" w:rsidRDefault="000045DB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4A402AEA" w14:textId="1EF71D3E" w:rsidR="000045DB" w:rsidRDefault="000045DB" w:rsidP="000045DB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5</w:t>
      </w:r>
      <w:r w:rsidR="00141D76">
        <w:rPr>
          <w:rFonts w:ascii="Neo Sans Pro" w:hAnsi="Neo Sans Pro"/>
          <w:b/>
          <w:bCs/>
          <w:color w:val="000000"/>
          <w:sz w:val="20"/>
          <w:szCs w:val="20"/>
        </w:rPr>
        <w:t>3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1ABB201D" w14:textId="77777777" w:rsidR="000045DB" w:rsidRPr="00B42D9D" w:rsidRDefault="000045DB" w:rsidP="000045DB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17CBBF7F" w14:textId="77777777" w:rsidR="000045DB" w:rsidRDefault="000045DB" w:rsidP="000045DB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0045DB" w:rsidRPr="001A7732" w14:paraId="477D5DCD" w14:textId="77777777" w:rsidTr="000308AB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1F22" w14:textId="77777777" w:rsidR="000045DB" w:rsidRPr="001A7732" w:rsidRDefault="000045DB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lastRenderedPageBreak/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0045DB" w:rsidRPr="001A7732" w14:paraId="1A68C55A" w14:textId="77777777" w:rsidTr="000308AB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6474" w14:textId="77777777" w:rsidR="000045DB" w:rsidRPr="001A7732" w:rsidRDefault="000045DB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050E8DF6" w14:textId="77777777" w:rsidR="000045DB" w:rsidRPr="001A7732" w:rsidRDefault="000045DB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4067BCE7" w14:textId="77777777" w:rsidR="000045DB" w:rsidRDefault="000045DB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66C6AE07" w14:textId="77777777" w:rsidR="00891B41" w:rsidRPr="00136F7F" w:rsidRDefault="00891B41" w:rsidP="00891B41">
      <w:pPr>
        <w:rPr>
          <w:rFonts w:ascii="Neo Sans Pro" w:hAnsi="Neo Sans Pro"/>
          <w:b/>
          <w:bCs/>
          <w:sz w:val="20"/>
          <w:szCs w:val="20"/>
        </w:rPr>
      </w:pPr>
      <w:r w:rsidRPr="00136F7F">
        <w:rPr>
          <w:rFonts w:ascii="Neo Sans Pro" w:hAnsi="Neo Sans Pro"/>
          <w:b/>
          <w:bCs/>
          <w:sz w:val="20"/>
          <w:szCs w:val="20"/>
        </w:rPr>
        <w:t>Część nr 48 – CZEPKI OPERACYJNE NA GUMKĘ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5635"/>
        <w:gridCol w:w="1493"/>
        <w:gridCol w:w="1271"/>
        <w:gridCol w:w="1454"/>
        <w:gridCol w:w="1241"/>
        <w:gridCol w:w="2349"/>
      </w:tblGrid>
      <w:tr w:rsidR="00662262" w:rsidRPr="00136F7F" w14:paraId="2A5438B0" w14:textId="77777777" w:rsidTr="00147904">
        <w:tc>
          <w:tcPr>
            <w:tcW w:w="551" w:type="dxa"/>
          </w:tcPr>
          <w:p w14:paraId="6F0F20A6" w14:textId="77777777" w:rsidR="00662262" w:rsidRPr="007109F0" w:rsidRDefault="00662262" w:rsidP="00662262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5797" w:type="dxa"/>
          </w:tcPr>
          <w:p w14:paraId="326485E7" w14:textId="77777777" w:rsidR="00662262" w:rsidRPr="007109F0" w:rsidRDefault="00662262" w:rsidP="00662262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493" w:type="dxa"/>
          </w:tcPr>
          <w:p w14:paraId="5571C3A9" w14:textId="77777777" w:rsidR="00662262" w:rsidRPr="007109F0" w:rsidRDefault="00662262" w:rsidP="00662262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Parametry oferowane (należy podać parametry techniczne oferowanego towaru)</w:t>
            </w:r>
          </w:p>
        </w:tc>
        <w:tc>
          <w:tcPr>
            <w:tcW w:w="1271" w:type="dxa"/>
          </w:tcPr>
          <w:p w14:paraId="086C14F2" w14:textId="77777777" w:rsidR="00662262" w:rsidRPr="007109F0" w:rsidRDefault="00662262" w:rsidP="00662262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ILOŚĆ NA OKRES 24 MIESIĘCY</w:t>
            </w:r>
          </w:p>
        </w:tc>
        <w:tc>
          <w:tcPr>
            <w:tcW w:w="1454" w:type="dxa"/>
          </w:tcPr>
          <w:p w14:paraId="356C46A1" w14:textId="77777777" w:rsidR="00662262" w:rsidRPr="007109F0" w:rsidRDefault="00662262" w:rsidP="00662262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Cena jednostkowa netto za 1 sztukę w PLN</w:t>
            </w:r>
          </w:p>
        </w:tc>
        <w:tc>
          <w:tcPr>
            <w:tcW w:w="1252" w:type="dxa"/>
          </w:tcPr>
          <w:p w14:paraId="15DE699B" w14:textId="77777777" w:rsidR="00662262" w:rsidRPr="007109F0" w:rsidRDefault="00662262" w:rsidP="00662262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Stawka podatku VAT w %</w:t>
            </w:r>
          </w:p>
        </w:tc>
        <w:tc>
          <w:tcPr>
            <w:tcW w:w="2402" w:type="dxa"/>
          </w:tcPr>
          <w:p w14:paraId="10860DFE" w14:textId="77777777" w:rsidR="00662262" w:rsidRPr="007109F0" w:rsidRDefault="00662262" w:rsidP="00662262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Wartość oferowana brutto w PLN</w:t>
            </w:r>
          </w:p>
          <w:p w14:paraId="01D382F9" w14:textId="77777777" w:rsidR="00662262" w:rsidRPr="007109F0" w:rsidRDefault="00662262" w:rsidP="00662262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662262" w:rsidRPr="00136F7F" w14:paraId="2247567D" w14:textId="77777777" w:rsidTr="00147904">
        <w:tc>
          <w:tcPr>
            <w:tcW w:w="551" w:type="dxa"/>
          </w:tcPr>
          <w:p w14:paraId="7C0F948C" w14:textId="77777777" w:rsidR="00662262" w:rsidRPr="007109F0" w:rsidRDefault="00662262" w:rsidP="00662262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5797" w:type="dxa"/>
          </w:tcPr>
          <w:p w14:paraId="7CC2C32E" w14:textId="77777777" w:rsidR="00662262" w:rsidRPr="007109F0" w:rsidRDefault="00662262" w:rsidP="00662262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493" w:type="dxa"/>
          </w:tcPr>
          <w:p w14:paraId="56C6B385" w14:textId="77777777" w:rsidR="00662262" w:rsidRPr="007109F0" w:rsidRDefault="00662262" w:rsidP="00662262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1" w:type="dxa"/>
          </w:tcPr>
          <w:p w14:paraId="1FE1E03E" w14:textId="77777777" w:rsidR="00662262" w:rsidRPr="007109F0" w:rsidRDefault="00662262" w:rsidP="00662262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454" w:type="dxa"/>
          </w:tcPr>
          <w:p w14:paraId="376465B8" w14:textId="77777777" w:rsidR="00662262" w:rsidRPr="007109F0" w:rsidRDefault="00662262" w:rsidP="00662262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252" w:type="dxa"/>
          </w:tcPr>
          <w:p w14:paraId="219F0A5A" w14:textId="77777777" w:rsidR="00662262" w:rsidRPr="007109F0" w:rsidRDefault="00662262" w:rsidP="00662262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2402" w:type="dxa"/>
          </w:tcPr>
          <w:p w14:paraId="6D5CF59C" w14:textId="77777777" w:rsidR="00662262" w:rsidRPr="007109F0" w:rsidRDefault="00662262" w:rsidP="00662262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7</w:t>
            </w:r>
          </w:p>
        </w:tc>
      </w:tr>
      <w:tr w:rsidR="008D04BB" w:rsidRPr="00136F7F" w14:paraId="0E1D4913" w14:textId="77777777" w:rsidTr="00147904">
        <w:tc>
          <w:tcPr>
            <w:tcW w:w="551" w:type="dxa"/>
          </w:tcPr>
          <w:p w14:paraId="25CDB3C8" w14:textId="77777777" w:rsidR="008D04BB" w:rsidRPr="007109F0" w:rsidRDefault="008D04BB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5797" w:type="dxa"/>
          </w:tcPr>
          <w:p w14:paraId="5F76C63D" w14:textId="77777777" w:rsidR="008D04BB" w:rsidRPr="00147904" w:rsidRDefault="008D04BB" w:rsidP="005D2855">
            <w:pPr>
              <w:rPr>
                <w:rFonts w:ascii="Neo Sans Pro" w:hAnsi="Neo Sans Pro"/>
                <w:b/>
                <w:bCs/>
                <w:sz w:val="22"/>
                <w:szCs w:val="22"/>
              </w:rPr>
            </w:pPr>
            <w:r w:rsidRPr="00147904">
              <w:rPr>
                <w:rFonts w:ascii="Neo Sans Pro" w:hAnsi="Neo Sans Pro"/>
                <w:b/>
                <w:bCs/>
                <w:sz w:val="22"/>
                <w:szCs w:val="22"/>
              </w:rPr>
              <w:t>Czepki operacyjne (damskie)</w:t>
            </w:r>
          </w:p>
          <w:p w14:paraId="6A9FF00B" w14:textId="77777777" w:rsidR="008D04BB" w:rsidRPr="00147904" w:rsidRDefault="008D04BB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jc w:val="both"/>
              <w:textAlignment w:val="baseline"/>
              <w:rPr>
                <w:rFonts w:ascii="Neo Sans Pro" w:eastAsia="Neo Sans Pro" w:hAnsi="Neo Sans Pro"/>
                <w:sz w:val="22"/>
                <w:szCs w:val="22"/>
                <w:lang w:bidi="hi-IN"/>
              </w:rPr>
            </w:pPr>
            <w:r w:rsidRPr="00147904">
              <w:rPr>
                <w:rFonts w:ascii="Neo Sans Pro" w:eastAsia="Neo Sans Pro" w:hAnsi="Neo Sans Pro"/>
                <w:sz w:val="22"/>
                <w:szCs w:val="22"/>
                <w:lang w:bidi="hi-IN"/>
              </w:rPr>
              <w:t>czepek wykonany  z cienkiej, przewiewnej włókniny polipropylenowej</w:t>
            </w:r>
          </w:p>
          <w:p w14:paraId="14C8C6B1" w14:textId="77777777" w:rsidR="008D04BB" w:rsidRPr="00147904" w:rsidRDefault="008D04BB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jc w:val="both"/>
              <w:textAlignment w:val="baseline"/>
              <w:rPr>
                <w:rFonts w:ascii="Neo Sans Pro" w:eastAsia="Neo Sans Pro" w:hAnsi="Neo Sans Pro"/>
                <w:sz w:val="22"/>
                <w:szCs w:val="22"/>
                <w:lang w:bidi="hi-IN"/>
              </w:rPr>
            </w:pPr>
            <w:r w:rsidRPr="00147904">
              <w:rPr>
                <w:rFonts w:ascii="Neo Sans Pro" w:eastAsia="Neo Sans Pro" w:hAnsi="Neo Sans Pro"/>
                <w:sz w:val="22"/>
                <w:szCs w:val="22"/>
                <w:lang w:bidi="hi-IN"/>
              </w:rPr>
              <w:t>wykończony gumką dookoła głowy</w:t>
            </w:r>
          </w:p>
          <w:p w14:paraId="757B2EF7" w14:textId="77777777" w:rsidR="008D04BB" w:rsidRPr="00147904" w:rsidRDefault="008D04BB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jc w:val="both"/>
              <w:textAlignment w:val="baseline"/>
              <w:rPr>
                <w:rFonts w:ascii="Neo Sans Pro" w:eastAsia="Neo Sans Pro" w:hAnsi="Neo Sans Pro"/>
                <w:sz w:val="22"/>
                <w:szCs w:val="22"/>
                <w:lang w:bidi="hi-IN"/>
              </w:rPr>
            </w:pPr>
            <w:r w:rsidRPr="00147904">
              <w:rPr>
                <w:rFonts w:ascii="Neo Sans Pro" w:eastAsia="Neo Sans Pro" w:hAnsi="Neo Sans Pro"/>
                <w:sz w:val="22"/>
                <w:szCs w:val="22"/>
                <w:lang w:bidi="hi-IN"/>
              </w:rPr>
              <w:t>kształt beretu</w:t>
            </w:r>
          </w:p>
          <w:p w14:paraId="11C5C28D" w14:textId="77777777" w:rsidR="008D04BB" w:rsidRPr="00147904" w:rsidRDefault="008D04BB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jc w:val="both"/>
              <w:textAlignment w:val="baseline"/>
              <w:rPr>
                <w:rFonts w:ascii="Neo Sans Pro" w:eastAsia="Neo Sans Pro" w:hAnsi="Neo Sans Pro"/>
                <w:sz w:val="22"/>
                <w:szCs w:val="22"/>
                <w:lang w:bidi="hi-IN"/>
              </w:rPr>
            </w:pPr>
            <w:r w:rsidRPr="00147904">
              <w:rPr>
                <w:rFonts w:ascii="Neo Sans Pro" w:eastAsia="Neo Sans Pro" w:hAnsi="Neo Sans Pro"/>
                <w:sz w:val="22"/>
                <w:szCs w:val="22"/>
                <w:lang w:bidi="hi-IN"/>
              </w:rPr>
              <w:t>średnica 54 (+/-2 cm)</w:t>
            </w:r>
          </w:p>
          <w:p w14:paraId="6AC568C5" w14:textId="77777777" w:rsidR="008D04BB" w:rsidRPr="00147904" w:rsidRDefault="008D04BB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jc w:val="both"/>
              <w:textAlignment w:val="baseline"/>
              <w:rPr>
                <w:rFonts w:ascii="Neo Sans Pro" w:eastAsia="Neo Sans Pro" w:hAnsi="Neo Sans Pro"/>
                <w:sz w:val="22"/>
                <w:szCs w:val="22"/>
                <w:lang w:bidi="hi-IN"/>
              </w:rPr>
            </w:pPr>
            <w:r w:rsidRPr="00147904">
              <w:rPr>
                <w:rFonts w:ascii="Neo Sans Pro" w:eastAsia="Neo Sans Pro" w:hAnsi="Neo Sans Pro"/>
                <w:sz w:val="22"/>
                <w:szCs w:val="22"/>
                <w:lang w:bidi="hi-IN"/>
              </w:rPr>
              <w:t>kolor niebieski lub zielony lub fioletowy</w:t>
            </w:r>
          </w:p>
          <w:p w14:paraId="32514DB2" w14:textId="77777777" w:rsidR="008D04BB" w:rsidRPr="007109F0" w:rsidRDefault="008D04BB">
            <w:pPr>
              <w:widowControl w:val="0"/>
              <w:numPr>
                <w:ilvl w:val="0"/>
                <w:numId w:val="34"/>
              </w:numPr>
              <w:autoSpaceDN w:val="0"/>
              <w:jc w:val="both"/>
              <w:textAlignment w:val="baseline"/>
              <w:rPr>
                <w:rFonts w:ascii="Neo Sans Pro" w:eastAsia="Neo Sans Pro" w:hAnsi="Neo Sans Pro"/>
                <w:lang w:bidi="hi-IN"/>
              </w:rPr>
            </w:pPr>
            <w:r w:rsidRPr="00147904">
              <w:rPr>
                <w:rFonts w:ascii="Neo Sans Pro" w:eastAsia="Neo Sans Pro" w:hAnsi="Neo Sans Pro"/>
                <w:sz w:val="22"/>
                <w:szCs w:val="22"/>
                <w:lang w:bidi="hi-IN"/>
              </w:rPr>
              <w:t>produkt niejałowy</w:t>
            </w:r>
          </w:p>
        </w:tc>
        <w:tc>
          <w:tcPr>
            <w:tcW w:w="1493" w:type="dxa"/>
          </w:tcPr>
          <w:p w14:paraId="741E7084" w14:textId="77777777" w:rsidR="008D04BB" w:rsidRPr="007109F0" w:rsidRDefault="008D04BB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4ECF6366" w14:textId="77777777" w:rsidR="008D04BB" w:rsidRPr="007109F0" w:rsidRDefault="008D04BB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05252C2E" w14:textId="77777777" w:rsidR="008D04BB" w:rsidRPr="007109F0" w:rsidRDefault="008D04BB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7E1C984E" w14:textId="77777777" w:rsidR="008D04BB" w:rsidRPr="007109F0" w:rsidRDefault="008D04BB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70000</w:t>
            </w:r>
            <w:r>
              <w:rPr>
                <w:rFonts w:ascii="Neo Sans Pro" w:hAnsi="Neo Sans Pro"/>
                <w:b/>
              </w:rPr>
              <w:t xml:space="preserve"> szt.</w:t>
            </w:r>
          </w:p>
        </w:tc>
        <w:tc>
          <w:tcPr>
            <w:tcW w:w="1454" w:type="dxa"/>
          </w:tcPr>
          <w:p w14:paraId="2A0BE000" w14:textId="77777777" w:rsidR="008D04BB" w:rsidRPr="007109F0" w:rsidRDefault="008D04BB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52" w:type="dxa"/>
          </w:tcPr>
          <w:p w14:paraId="249D16A0" w14:textId="77777777" w:rsidR="008D04BB" w:rsidRPr="007109F0" w:rsidRDefault="008D04BB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2402" w:type="dxa"/>
          </w:tcPr>
          <w:p w14:paraId="3979BB90" w14:textId="77777777" w:rsidR="008D04BB" w:rsidRPr="007109F0" w:rsidRDefault="008D04BB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14891581" w14:textId="77777777" w:rsidR="004A39FC" w:rsidRPr="00852DE0" w:rsidRDefault="004A39FC">
      <w:pPr>
        <w:pStyle w:val="Akapitzlist"/>
        <w:numPr>
          <w:ilvl w:val="0"/>
          <w:numId w:val="99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6A0AA0CC" w14:textId="77777777" w:rsidR="004A39FC" w:rsidRPr="00852DE0" w:rsidRDefault="004A39FC">
      <w:pPr>
        <w:pStyle w:val="Akapitzlist"/>
        <w:numPr>
          <w:ilvl w:val="0"/>
          <w:numId w:val="99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34C78F05" w14:textId="77777777" w:rsidR="004A39FC" w:rsidRPr="00852DE0" w:rsidRDefault="004A39FC">
      <w:pPr>
        <w:pStyle w:val="Akapitzlist"/>
        <w:numPr>
          <w:ilvl w:val="0"/>
          <w:numId w:val="99"/>
        </w:numPr>
        <w:spacing w:after="0" w:line="240" w:lineRule="auto"/>
        <w:jc w:val="both"/>
        <w:rPr>
          <w:rFonts w:ascii="Neo Sans Pro" w:hAnsi="Neo Sans Pro" w:cs="Neo Sans Pro"/>
          <w:color w:val="000000"/>
          <w:sz w:val="20"/>
          <w:szCs w:val="20"/>
        </w:rPr>
      </w:pPr>
      <w:r w:rsidRPr="00852DE0">
        <w:rPr>
          <w:rFonts w:ascii="Neo Sans Pro" w:hAnsi="Neo Sans Pro" w:cs="Neo Sans Pro"/>
          <w:color w:val="000000"/>
          <w:sz w:val="20"/>
          <w:szCs w:val="20"/>
        </w:rPr>
        <w:t>Zamawiający wymaga, aby oferowany asortyment był wyrobem medycznym.</w:t>
      </w:r>
    </w:p>
    <w:p w14:paraId="66C695A5" w14:textId="77777777" w:rsidR="004A39FC" w:rsidRDefault="004A39FC">
      <w:pPr>
        <w:numPr>
          <w:ilvl w:val="0"/>
          <w:numId w:val="99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6B67CB2F" w14:textId="77777777" w:rsidR="004A39FC" w:rsidRPr="003F6446" w:rsidRDefault="004A39FC" w:rsidP="004A39FC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07EAA7AA" w14:textId="77777777" w:rsidR="004A39FC" w:rsidRPr="003F6446" w:rsidRDefault="004A39FC" w:rsidP="004A39FC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502ED34A" w14:textId="77777777" w:rsidR="004A39FC" w:rsidRPr="003F6446" w:rsidRDefault="004A39FC" w:rsidP="004A39FC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2F6C9001" w14:textId="77777777" w:rsidR="004A39FC" w:rsidRDefault="004A39FC" w:rsidP="004A39FC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72DD5332" w14:textId="77777777" w:rsidR="00147904" w:rsidRDefault="00147904" w:rsidP="00147904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 xml:space="preserve">……………………...……. (miejscowość), dnia …………………. </w:t>
      </w:r>
    </w:p>
    <w:p w14:paraId="2FCDA764" w14:textId="77777777" w:rsidR="00147904" w:rsidRDefault="00147904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7F9B757A" w14:textId="6B222111" w:rsidR="0018546F" w:rsidRDefault="0018546F" w:rsidP="0018546F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5</w:t>
      </w:r>
      <w:r w:rsidR="00141D76">
        <w:rPr>
          <w:rFonts w:ascii="Neo Sans Pro" w:hAnsi="Neo Sans Pro"/>
          <w:b/>
          <w:bCs/>
          <w:color w:val="000000"/>
          <w:sz w:val="20"/>
          <w:szCs w:val="20"/>
        </w:rPr>
        <w:t>4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09F6B479" w14:textId="77777777" w:rsidR="0018546F" w:rsidRPr="00B42D9D" w:rsidRDefault="0018546F" w:rsidP="0018546F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lastRenderedPageBreak/>
        <w:t>Nazwa Wykonawcy</w:t>
      </w:r>
    </w:p>
    <w:p w14:paraId="58762FD7" w14:textId="77777777" w:rsidR="0018546F" w:rsidRDefault="0018546F" w:rsidP="0018546F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18546F" w:rsidRPr="001A7732" w14:paraId="74AAA605" w14:textId="77777777" w:rsidTr="000308AB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6398D" w14:textId="77777777" w:rsidR="0018546F" w:rsidRPr="001A7732" w:rsidRDefault="0018546F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18546F" w:rsidRPr="001A7732" w14:paraId="1A4D30BF" w14:textId="77777777" w:rsidTr="000308AB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F8D0" w14:textId="77777777" w:rsidR="0018546F" w:rsidRPr="001A7732" w:rsidRDefault="0018546F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66E92C16" w14:textId="77777777" w:rsidR="0018546F" w:rsidRPr="001A7732" w:rsidRDefault="0018546F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1E53C051" w14:textId="77777777" w:rsidR="00147904" w:rsidRDefault="00147904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0E05AE5C" w14:textId="77777777" w:rsidR="00147904" w:rsidRDefault="00147904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0AFEA51D" w14:textId="77777777" w:rsidR="00891B41" w:rsidRPr="001F4139" w:rsidRDefault="00891B41" w:rsidP="00891B41">
      <w:pPr>
        <w:rPr>
          <w:rFonts w:ascii="Neo Sans Pro" w:hAnsi="Neo Sans Pro"/>
          <w:b/>
          <w:bCs/>
          <w:sz w:val="20"/>
          <w:szCs w:val="20"/>
        </w:rPr>
      </w:pPr>
      <w:r w:rsidRPr="001F4139">
        <w:rPr>
          <w:rFonts w:ascii="Neo Sans Pro" w:hAnsi="Neo Sans Pro"/>
          <w:b/>
          <w:bCs/>
          <w:sz w:val="20"/>
          <w:szCs w:val="20"/>
        </w:rPr>
        <w:t xml:space="preserve">Część nr </w:t>
      </w:r>
      <w:r>
        <w:rPr>
          <w:rFonts w:ascii="Neo Sans Pro" w:hAnsi="Neo Sans Pro"/>
          <w:b/>
          <w:bCs/>
          <w:sz w:val="20"/>
          <w:szCs w:val="20"/>
        </w:rPr>
        <w:t>49</w:t>
      </w:r>
      <w:r w:rsidRPr="001F4139">
        <w:rPr>
          <w:rFonts w:ascii="Neo Sans Pro" w:hAnsi="Neo Sans Pro"/>
          <w:b/>
          <w:bCs/>
          <w:sz w:val="20"/>
          <w:szCs w:val="20"/>
        </w:rPr>
        <w:t xml:space="preserve"> - OCHRANIACZE NA BUTY  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5654"/>
        <w:gridCol w:w="2482"/>
        <w:gridCol w:w="1271"/>
        <w:gridCol w:w="1454"/>
        <w:gridCol w:w="1271"/>
        <w:gridCol w:w="1601"/>
      </w:tblGrid>
      <w:tr w:rsidR="0018546F" w:rsidRPr="001F4139" w14:paraId="131B4782" w14:textId="77777777" w:rsidTr="0018546F">
        <w:tc>
          <w:tcPr>
            <w:tcW w:w="550" w:type="dxa"/>
          </w:tcPr>
          <w:p w14:paraId="66110B05" w14:textId="77777777" w:rsidR="0018546F" w:rsidRPr="007109F0" w:rsidRDefault="0018546F" w:rsidP="0018546F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5654" w:type="dxa"/>
          </w:tcPr>
          <w:p w14:paraId="36E0B594" w14:textId="77777777" w:rsidR="0018546F" w:rsidRPr="007109F0" w:rsidRDefault="0018546F" w:rsidP="0018546F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2482" w:type="dxa"/>
          </w:tcPr>
          <w:p w14:paraId="65A2C4C8" w14:textId="77777777" w:rsidR="0018546F" w:rsidRPr="007109F0" w:rsidRDefault="0018546F" w:rsidP="0018546F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Parametry oferowane (należy podać parametry techniczne oferowanego towaru)</w:t>
            </w:r>
          </w:p>
        </w:tc>
        <w:tc>
          <w:tcPr>
            <w:tcW w:w="1271" w:type="dxa"/>
          </w:tcPr>
          <w:p w14:paraId="30641A94" w14:textId="77777777" w:rsidR="0018546F" w:rsidRPr="007109F0" w:rsidRDefault="0018546F" w:rsidP="0018546F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ILOŚĆ NA OKRES 24 MIESIĘCY</w:t>
            </w:r>
          </w:p>
        </w:tc>
        <w:tc>
          <w:tcPr>
            <w:tcW w:w="1454" w:type="dxa"/>
          </w:tcPr>
          <w:p w14:paraId="0B5C6527" w14:textId="77777777" w:rsidR="0018546F" w:rsidRPr="007109F0" w:rsidRDefault="0018546F" w:rsidP="0018546F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Cena jednostkowa netto za 1 sztukę w PLN</w:t>
            </w:r>
          </w:p>
        </w:tc>
        <w:tc>
          <w:tcPr>
            <w:tcW w:w="1271" w:type="dxa"/>
          </w:tcPr>
          <w:p w14:paraId="72A14449" w14:textId="77777777" w:rsidR="0018546F" w:rsidRPr="007109F0" w:rsidRDefault="0018546F" w:rsidP="0018546F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Stawka podatku VAT w %</w:t>
            </w:r>
          </w:p>
        </w:tc>
        <w:tc>
          <w:tcPr>
            <w:tcW w:w="1601" w:type="dxa"/>
          </w:tcPr>
          <w:p w14:paraId="2FC58A6C" w14:textId="77777777" w:rsidR="0018546F" w:rsidRPr="007109F0" w:rsidRDefault="0018546F" w:rsidP="0018546F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Wartość oferowana brutto w PLN</w:t>
            </w:r>
          </w:p>
          <w:p w14:paraId="485C2C46" w14:textId="77777777" w:rsidR="0018546F" w:rsidRPr="007109F0" w:rsidRDefault="0018546F" w:rsidP="0018546F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234F88" w:rsidRPr="001F4139" w14:paraId="5D806C8F" w14:textId="77777777" w:rsidTr="0018546F">
        <w:tc>
          <w:tcPr>
            <w:tcW w:w="550" w:type="dxa"/>
          </w:tcPr>
          <w:p w14:paraId="1893040C" w14:textId="77777777" w:rsidR="00234F88" w:rsidRPr="007109F0" w:rsidRDefault="00234F88" w:rsidP="00234F88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5654" w:type="dxa"/>
          </w:tcPr>
          <w:p w14:paraId="5B0EEE37" w14:textId="77777777" w:rsidR="00234F88" w:rsidRPr="007109F0" w:rsidRDefault="00234F88" w:rsidP="00234F88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482" w:type="dxa"/>
          </w:tcPr>
          <w:p w14:paraId="66D5941D" w14:textId="77777777" w:rsidR="00234F88" w:rsidRPr="007109F0" w:rsidRDefault="00234F88" w:rsidP="00234F88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1" w:type="dxa"/>
          </w:tcPr>
          <w:p w14:paraId="2A9FF819" w14:textId="77777777" w:rsidR="00234F88" w:rsidRPr="007109F0" w:rsidRDefault="00234F88" w:rsidP="00234F88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454" w:type="dxa"/>
          </w:tcPr>
          <w:p w14:paraId="55FDAF92" w14:textId="77777777" w:rsidR="00234F88" w:rsidRPr="007109F0" w:rsidRDefault="00234F88" w:rsidP="00234F88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271" w:type="dxa"/>
          </w:tcPr>
          <w:p w14:paraId="004561BD" w14:textId="77777777" w:rsidR="00234F88" w:rsidRPr="007109F0" w:rsidRDefault="00234F88" w:rsidP="00234F88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1601" w:type="dxa"/>
          </w:tcPr>
          <w:p w14:paraId="00C34025" w14:textId="77777777" w:rsidR="00234F88" w:rsidRPr="007109F0" w:rsidRDefault="00234F88" w:rsidP="00234F88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7</w:t>
            </w:r>
          </w:p>
        </w:tc>
      </w:tr>
      <w:tr w:rsidR="0018546F" w:rsidRPr="001F4139" w14:paraId="3CB9386B" w14:textId="77777777" w:rsidTr="0018546F">
        <w:tc>
          <w:tcPr>
            <w:tcW w:w="550" w:type="dxa"/>
          </w:tcPr>
          <w:p w14:paraId="22D19D1A" w14:textId="77777777" w:rsidR="0018546F" w:rsidRPr="007109F0" w:rsidRDefault="0018546F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5654" w:type="dxa"/>
          </w:tcPr>
          <w:p w14:paraId="5E84C3DD" w14:textId="77777777" w:rsidR="0018546F" w:rsidRPr="007109F0" w:rsidRDefault="0018546F" w:rsidP="005D2855">
            <w:pPr>
              <w:rPr>
                <w:rFonts w:ascii="Neo Sans Pro" w:hAnsi="Neo Sans Pro"/>
                <w:b/>
                <w:bCs/>
              </w:rPr>
            </w:pPr>
            <w:r w:rsidRPr="007109F0">
              <w:rPr>
                <w:rFonts w:ascii="Neo Sans Pro" w:hAnsi="Neo Sans Pro"/>
                <w:b/>
                <w:bCs/>
              </w:rPr>
              <w:t>Ochraniacze na buty</w:t>
            </w:r>
          </w:p>
          <w:p w14:paraId="265AD1D3" w14:textId="77777777" w:rsidR="0018546F" w:rsidRPr="007109F0" w:rsidRDefault="0018546F">
            <w:pPr>
              <w:widowControl w:val="0"/>
              <w:numPr>
                <w:ilvl w:val="0"/>
                <w:numId w:val="34"/>
              </w:numPr>
              <w:autoSpaceDN w:val="0"/>
              <w:jc w:val="both"/>
              <w:textAlignment w:val="baseline"/>
              <w:rPr>
                <w:rFonts w:ascii="Neo Sans Pro" w:eastAsia="Neo Sans Pro" w:hAnsi="Neo Sans Pro"/>
                <w:color w:val="000000"/>
                <w:lang w:bidi="hi-IN"/>
              </w:rPr>
            </w:pPr>
            <w:r w:rsidRPr="007109F0">
              <w:rPr>
                <w:rFonts w:ascii="Neo Sans Pro" w:eastAsia="Neo Sans Pro" w:hAnsi="Neo Sans Pro"/>
                <w:color w:val="000000"/>
                <w:lang w:bidi="hi-IN"/>
              </w:rPr>
              <w:t>foliowe</w:t>
            </w:r>
          </w:p>
          <w:p w14:paraId="05304BA5" w14:textId="77777777" w:rsidR="0018546F" w:rsidRPr="007109F0" w:rsidRDefault="0018546F">
            <w:pPr>
              <w:widowControl w:val="0"/>
              <w:numPr>
                <w:ilvl w:val="0"/>
                <w:numId w:val="34"/>
              </w:numPr>
              <w:autoSpaceDN w:val="0"/>
              <w:jc w:val="both"/>
              <w:textAlignment w:val="baseline"/>
              <w:rPr>
                <w:rFonts w:ascii="Neo Sans Pro" w:eastAsia="Neo Sans Pro" w:hAnsi="Neo Sans Pro"/>
                <w:lang w:bidi="hi-IN"/>
              </w:rPr>
            </w:pPr>
            <w:r w:rsidRPr="007109F0">
              <w:rPr>
                <w:rFonts w:ascii="Neo Sans Pro" w:eastAsia="Neo Sans Pro" w:hAnsi="Neo Sans Pro"/>
                <w:lang w:bidi="hi-IN"/>
              </w:rPr>
              <w:t>jednorazowego użytku</w:t>
            </w:r>
          </w:p>
          <w:p w14:paraId="28D2B110" w14:textId="77777777" w:rsidR="0018546F" w:rsidRPr="007109F0" w:rsidRDefault="0018546F">
            <w:pPr>
              <w:widowControl w:val="0"/>
              <w:numPr>
                <w:ilvl w:val="0"/>
                <w:numId w:val="34"/>
              </w:numPr>
              <w:autoSpaceDN w:val="0"/>
              <w:jc w:val="both"/>
              <w:textAlignment w:val="baseline"/>
              <w:rPr>
                <w:rFonts w:ascii="Neo Sans Pro" w:eastAsia="Neo Sans Pro" w:hAnsi="Neo Sans Pro"/>
                <w:color w:val="000000"/>
                <w:lang w:bidi="hi-IN"/>
              </w:rPr>
            </w:pPr>
            <w:r w:rsidRPr="007109F0">
              <w:rPr>
                <w:rFonts w:ascii="Neo Sans Pro" w:eastAsia="Neo Sans Pro" w:hAnsi="Neo Sans Pro"/>
                <w:color w:val="000000"/>
                <w:lang w:bidi="hi-IN"/>
              </w:rPr>
              <w:t>na gumę</w:t>
            </w:r>
          </w:p>
        </w:tc>
        <w:tc>
          <w:tcPr>
            <w:tcW w:w="2482" w:type="dxa"/>
          </w:tcPr>
          <w:p w14:paraId="35DF8E87" w14:textId="77777777" w:rsidR="0018546F" w:rsidRPr="007109F0" w:rsidRDefault="0018546F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5C6B911B" w14:textId="77777777" w:rsidR="0018546F" w:rsidRPr="007109F0" w:rsidRDefault="0018546F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25AA9E43" w14:textId="77777777" w:rsidR="0018546F" w:rsidRPr="007109F0" w:rsidRDefault="0018546F" w:rsidP="007109F0">
            <w:pPr>
              <w:jc w:val="center"/>
              <w:rPr>
                <w:rFonts w:ascii="Neo Sans Pro" w:hAnsi="Neo Sans Pro"/>
                <w:b/>
                <w:color w:val="000000"/>
              </w:rPr>
            </w:pPr>
            <w:r w:rsidRPr="007109F0">
              <w:rPr>
                <w:rFonts w:ascii="Neo Sans Pro" w:hAnsi="Neo Sans Pro"/>
                <w:b/>
              </w:rPr>
              <w:t>100</w:t>
            </w:r>
            <w:r>
              <w:rPr>
                <w:rFonts w:ascii="Neo Sans Pro" w:hAnsi="Neo Sans Pro"/>
                <w:b/>
              </w:rPr>
              <w:t> </w:t>
            </w:r>
            <w:r w:rsidRPr="007109F0">
              <w:rPr>
                <w:rFonts w:ascii="Neo Sans Pro" w:hAnsi="Neo Sans Pro"/>
                <w:b/>
              </w:rPr>
              <w:t>000</w:t>
            </w:r>
            <w:r>
              <w:rPr>
                <w:rFonts w:ascii="Neo Sans Pro" w:hAnsi="Neo Sans Pro"/>
                <w:b/>
              </w:rPr>
              <w:t xml:space="preserve"> </w:t>
            </w:r>
            <w:proofErr w:type="spellStart"/>
            <w:r>
              <w:rPr>
                <w:rFonts w:ascii="Neo Sans Pro" w:hAnsi="Neo Sans Pro"/>
                <w:b/>
              </w:rPr>
              <w:t>szt</w:t>
            </w:r>
            <w:proofErr w:type="spellEnd"/>
          </w:p>
        </w:tc>
        <w:tc>
          <w:tcPr>
            <w:tcW w:w="1454" w:type="dxa"/>
          </w:tcPr>
          <w:p w14:paraId="1D8647EF" w14:textId="77777777" w:rsidR="0018546F" w:rsidRPr="007109F0" w:rsidRDefault="0018546F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43825C43" w14:textId="77777777" w:rsidR="0018546F" w:rsidRPr="007109F0" w:rsidRDefault="0018546F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601" w:type="dxa"/>
          </w:tcPr>
          <w:p w14:paraId="7B1A5845" w14:textId="77777777" w:rsidR="0018546F" w:rsidRPr="007109F0" w:rsidRDefault="0018546F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28B62356" w14:textId="77777777" w:rsidR="00A03544" w:rsidRPr="00852DE0" w:rsidRDefault="00A03544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 w:rsidR="00C361B8"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6E765223" w14:textId="77777777" w:rsidR="00A03544" w:rsidRPr="00852DE0" w:rsidRDefault="00A03544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669AD1F7" w14:textId="77777777" w:rsidR="00A03544" w:rsidRDefault="00A03544">
      <w:pPr>
        <w:numPr>
          <w:ilvl w:val="0"/>
          <w:numId w:val="46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5C75DC07" w14:textId="77777777" w:rsidR="00A03544" w:rsidRPr="003F6446" w:rsidRDefault="00A03544" w:rsidP="00A03544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3086D694" w14:textId="77777777" w:rsidR="00A03544" w:rsidRPr="003F6446" w:rsidRDefault="00A03544" w:rsidP="00A03544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3FE2C408" w14:textId="77777777" w:rsidR="00A03544" w:rsidRPr="003F6446" w:rsidRDefault="00A03544" w:rsidP="00A03544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79873FB1" w14:textId="77777777" w:rsidR="00A03544" w:rsidRDefault="00A03544" w:rsidP="00A03544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54A372DE" w14:textId="77777777" w:rsidR="00A03544" w:rsidRDefault="00A03544" w:rsidP="00A03544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 xml:space="preserve">……………………...……. (miejscowość), dnia …………………. </w:t>
      </w:r>
    </w:p>
    <w:p w14:paraId="1D7A9B5F" w14:textId="77777777" w:rsidR="00E861AD" w:rsidRDefault="00E861AD" w:rsidP="00E861AD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</w:p>
    <w:p w14:paraId="03A7547F" w14:textId="2DDA5E2D" w:rsidR="00E861AD" w:rsidRDefault="00E861AD" w:rsidP="00E861AD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5</w:t>
      </w:r>
      <w:r w:rsidR="00141D76">
        <w:rPr>
          <w:rFonts w:ascii="Neo Sans Pro" w:hAnsi="Neo Sans Pro"/>
          <w:b/>
          <w:bCs/>
          <w:color w:val="000000"/>
          <w:sz w:val="20"/>
          <w:szCs w:val="20"/>
        </w:rPr>
        <w:t>5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45613C77" w14:textId="77777777" w:rsidR="00E861AD" w:rsidRPr="00B42D9D" w:rsidRDefault="00E861AD" w:rsidP="00E861AD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3E598124" w14:textId="77777777" w:rsidR="00E861AD" w:rsidRDefault="00E861AD" w:rsidP="00E861AD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E861AD" w:rsidRPr="001A7732" w14:paraId="6AA7F926" w14:textId="77777777" w:rsidTr="000308AB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08BD" w14:textId="77777777" w:rsidR="00E861AD" w:rsidRPr="001A7732" w:rsidRDefault="00E861AD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E861AD" w:rsidRPr="001A7732" w14:paraId="6D2B4817" w14:textId="77777777" w:rsidTr="000308AB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1360" w14:textId="77777777" w:rsidR="00E861AD" w:rsidRPr="001A7732" w:rsidRDefault="00E861AD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3C0A2B48" w14:textId="77777777" w:rsidR="00E861AD" w:rsidRPr="001A7732" w:rsidRDefault="00E861AD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30797984" w14:textId="77777777" w:rsidR="00891B41" w:rsidRDefault="00891B41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3F378ACE" w14:textId="38A5D204" w:rsidR="00891B41" w:rsidRPr="001F4139" w:rsidRDefault="00891B41" w:rsidP="00891B41">
      <w:pPr>
        <w:rPr>
          <w:rFonts w:ascii="Neo Sans Pro" w:hAnsi="Neo Sans Pro"/>
          <w:b/>
          <w:bCs/>
          <w:sz w:val="20"/>
          <w:szCs w:val="20"/>
        </w:rPr>
      </w:pPr>
      <w:r w:rsidRPr="001F4139">
        <w:rPr>
          <w:rFonts w:ascii="Neo Sans Pro" w:hAnsi="Neo Sans Pro"/>
          <w:b/>
          <w:bCs/>
          <w:sz w:val="20"/>
          <w:szCs w:val="20"/>
        </w:rPr>
        <w:t>Część nr 5</w:t>
      </w:r>
      <w:r>
        <w:rPr>
          <w:rFonts w:ascii="Neo Sans Pro" w:hAnsi="Neo Sans Pro"/>
          <w:b/>
          <w:bCs/>
          <w:sz w:val="20"/>
          <w:szCs w:val="20"/>
        </w:rPr>
        <w:t>0</w:t>
      </w:r>
      <w:r w:rsidRPr="001F4139">
        <w:rPr>
          <w:rFonts w:ascii="Neo Sans Pro" w:hAnsi="Neo Sans Pro"/>
          <w:b/>
          <w:bCs/>
          <w:sz w:val="20"/>
          <w:szCs w:val="20"/>
        </w:rPr>
        <w:t xml:space="preserve"> - </w:t>
      </w:r>
      <w:r w:rsidR="006000E0">
        <w:rPr>
          <w:rFonts w:ascii="Neo Sans Pro" w:hAnsi="Neo Sans Pro"/>
          <w:b/>
          <w:bCs/>
          <w:sz w:val="20"/>
          <w:szCs w:val="20"/>
        </w:rPr>
        <w:t>UCHWYT</w:t>
      </w:r>
      <w:r w:rsidRPr="001F4139">
        <w:rPr>
          <w:rFonts w:ascii="Neo Sans Pro" w:hAnsi="Neo Sans Pro"/>
          <w:b/>
          <w:bCs/>
          <w:sz w:val="20"/>
          <w:szCs w:val="20"/>
        </w:rPr>
        <w:t xml:space="preserve"> TYPU RZEP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6643"/>
        <w:gridCol w:w="1493"/>
        <w:gridCol w:w="1271"/>
        <w:gridCol w:w="1454"/>
        <w:gridCol w:w="1271"/>
        <w:gridCol w:w="1601"/>
      </w:tblGrid>
      <w:tr w:rsidR="00D45FC8" w:rsidRPr="001F4139" w14:paraId="58AB1B9F" w14:textId="77777777" w:rsidTr="00E861AD">
        <w:tc>
          <w:tcPr>
            <w:tcW w:w="550" w:type="dxa"/>
          </w:tcPr>
          <w:p w14:paraId="50D4D01C" w14:textId="77777777" w:rsidR="00D45FC8" w:rsidRPr="007109F0" w:rsidRDefault="00D45FC8" w:rsidP="00D45FC8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6643" w:type="dxa"/>
          </w:tcPr>
          <w:p w14:paraId="0F40A2C2" w14:textId="77777777" w:rsidR="00D45FC8" w:rsidRPr="007109F0" w:rsidRDefault="00D45FC8" w:rsidP="00D45FC8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493" w:type="dxa"/>
          </w:tcPr>
          <w:p w14:paraId="3DB0A51F" w14:textId="77777777" w:rsidR="00D45FC8" w:rsidRPr="007109F0" w:rsidRDefault="00D45FC8" w:rsidP="00D45FC8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Parametry oferowane (należy podać parametry techniczne oferowanego towaru)</w:t>
            </w:r>
          </w:p>
        </w:tc>
        <w:tc>
          <w:tcPr>
            <w:tcW w:w="1271" w:type="dxa"/>
          </w:tcPr>
          <w:p w14:paraId="3CBB7C64" w14:textId="77777777" w:rsidR="00D45FC8" w:rsidRPr="007109F0" w:rsidRDefault="00D45FC8" w:rsidP="00D45FC8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ILOŚĆ NA OKRES 24 MIESIĘCY</w:t>
            </w:r>
          </w:p>
        </w:tc>
        <w:tc>
          <w:tcPr>
            <w:tcW w:w="1454" w:type="dxa"/>
          </w:tcPr>
          <w:p w14:paraId="7F9FD1E7" w14:textId="77777777" w:rsidR="00D45FC8" w:rsidRPr="007109F0" w:rsidRDefault="00D45FC8" w:rsidP="00D45FC8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Cena jednostkowa netto za 1 sztukę w PLN</w:t>
            </w:r>
          </w:p>
        </w:tc>
        <w:tc>
          <w:tcPr>
            <w:tcW w:w="1271" w:type="dxa"/>
          </w:tcPr>
          <w:p w14:paraId="3144995C" w14:textId="77777777" w:rsidR="00D45FC8" w:rsidRPr="007109F0" w:rsidRDefault="00D45FC8" w:rsidP="00D45FC8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Stawka podatku VAT w %</w:t>
            </w:r>
          </w:p>
        </w:tc>
        <w:tc>
          <w:tcPr>
            <w:tcW w:w="1601" w:type="dxa"/>
          </w:tcPr>
          <w:p w14:paraId="2FBC1D70" w14:textId="77777777" w:rsidR="00D45FC8" w:rsidRPr="007109F0" w:rsidRDefault="00D45FC8" w:rsidP="00D45FC8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Wartość oferowana brutto w PLN</w:t>
            </w:r>
          </w:p>
          <w:p w14:paraId="5EC2224F" w14:textId="77777777" w:rsidR="00D45FC8" w:rsidRPr="007109F0" w:rsidRDefault="00D45FC8" w:rsidP="00D45FC8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234F88" w:rsidRPr="001F4139" w14:paraId="0DD36E25" w14:textId="77777777" w:rsidTr="00E861AD">
        <w:tc>
          <w:tcPr>
            <w:tcW w:w="550" w:type="dxa"/>
          </w:tcPr>
          <w:p w14:paraId="374F8452" w14:textId="77777777" w:rsidR="00234F88" w:rsidRPr="007109F0" w:rsidRDefault="00234F88" w:rsidP="00234F88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6643" w:type="dxa"/>
          </w:tcPr>
          <w:p w14:paraId="0094044D" w14:textId="77777777" w:rsidR="00234F88" w:rsidRPr="007109F0" w:rsidRDefault="00234F88" w:rsidP="00234F88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493" w:type="dxa"/>
          </w:tcPr>
          <w:p w14:paraId="4975AE87" w14:textId="77777777" w:rsidR="00234F88" w:rsidRPr="007109F0" w:rsidRDefault="00234F88" w:rsidP="00234F88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1" w:type="dxa"/>
          </w:tcPr>
          <w:p w14:paraId="42B53F7F" w14:textId="77777777" w:rsidR="00234F88" w:rsidRPr="007109F0" w:rsidRDefault="00234F88" w:rsidP="00234F88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454" w:type="dxa"/>
          </w:tcPr>
          <w:p w14:paraId="3E51B0E5" w14:textId="77777777" w:rsidR="00234F88" w:rsidRPr="007109F0" w:rsidRDefault="00234F88" w:rsidP="00234F88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271" w:type="dxa"/>
          </w:tcPr>
          <w:p w14:paraId="5EFC1F26" w14:textId="77777777" w:rsidR="00234F88" w:rsidRPr="007109F0" w:rsidRDefault="00234F88" w:rsidP="00234F88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1601" w:type="dxa"/>
          </w:tcPr>
          <w:p w14:paraId="0943EC78" w14:textId="77777777" w:rsidR="00234F88" w:rsidRPr="007109F0" w:rsidRDefault="00234F88" w:rsidP="00234F88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7</w:t>
            </w:r>
          </w:p>
        </w:tc>
      </w:tr>
      <w:tr w:rsidR="00D45FC8" w:rsidRPr="001F4139" w14:paraId="62845189" w14:textId="77777777" w:rsidTr="00E861AD">
        <w:tc>
          <w:tcPr>
            <w:tcW w:w="550" w:type="dxa"/>
          </w:tcPr>
          <w:p w14:paraId="03353DEA" w14:textId="77777777" w:rsidR="00D45FC8" w:rsidRPr="007109F0" w:rsidRDefault="00D45FC8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6643" w:type="dxa"/>
          </w:tcPr>
          <w:p w14:paraId="2C94DD86" w14:textId="1942AE77" w:rsidR="00D45FC8" w:rsidRPr="007109F0" w:rsidRDefault="006000E0" w:rsidP="005D2855">
            <w:pPr>
              <w:rPr>
                <w:rFonts w:ascii="Neo Sans Pro" w:hAnsi="Neo Sans Pro"/>
                <w:b/>
                <w:bCs/>
              </w:rPr>
            </w:pPr>
            <w:r>
              <w:rPr>
                <w:rFonts w:ascii="Neo Sans Pro" w:hAnsi="Neo Sans Pro"/>
                <w:b/>
                <w:bCs/>
              </w:rPr>
              <w:t>Uchwyt</w:t>
            </w:r>
            <w:r w:rsidR="00D45FC8" w:rsidRPr="007109F0">
              <w:rPr>
                <w:rFonts w:ascii="Neo Sans Pro" w:hAnsi="Neo Sans Pro"/>
                <w:b/>
                <w:bCs/>
              </w:rPr>
              <w:t xml:space="preserve"> typu rzep</w:t>
            </w:r>
          </w:p>
          <w:p w14:paraId="66033B44" w14:textId="7EEB0F51" w:rsidR="00D45FC8" w:rsidRPr="007109F0" w:rsidRDefault="00D45FC8">
            <w:pPr>
              <w:pStyle w:val="Akapitzlist"/>
              <w:widowControl w:val="0"/>
              <w:numPr>
                <w:ilvl w:val="0"/>
                <w:numId w:val="34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Neo Sans Pro" w:eastAsia="Neo Sans Pro" w:hAnsi="Neo Sans Pro"/>
                <w:color w:val="000000"/>
                <w:lang w:eastAsia="zh-CN" w:bidi="hi-IN"/>
              </w:rPr>
            </w:pPr>
            <w:r w:rsidRPr="007109F0">
              <w:rPr>
                <w:rFonts w:ascii="Neo Sans Pro" w:eastAsia="Neo Sans Pro" w:hAnsi="Neo Sans Pro"/>
                <w:color w:val="000000"/>
                <w:lang w:eastAsia="zh-CN" w:bidi="hi-IN"/>
              </w:rPr>
              <w:t>jałow</w:t>
            </w:r>
            <w:r w:rsidR="008A5C93">
              <w:rPr>
                <w:rFonts w:ascii="Neo Sans Pro" w:eastAsia="Neo Sans Pro" w:hAnsi="Neo Sans Pro"/>
                <w:color w:val="000000"/>
                <w:lang w:eastAsia="zh-CN" w:bidi="hi-IN"/>
              </w:rPr>
              <w:t>y</w:t>
            </w:r>
          </w:p>
          <w:p w14:paraId="25058B87" w14:textId="0EFAFD2C" w:rsidR="00D45FC8" w:rsidRPr="007109F0" w:rsidRDefault="00D45FC8">
            <w:pPr>
              <w:pStyle w:val="Akapitzlist"/>
              <w:widowControl w:val="0"/>
              <w:numPr>
                <w:ilvl w:val="0"/>
                <w:numId w:val="34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Neo Sans Pro" w:eastAsia="Neo Sans Pro" w:hAnsi="Neo Sans Pro"/>
                <w:color w:val="000000"/>
                <w:lang w:eastAsia="zh-CN" w:bidi="hi-IN"/>
              </w:rPr>
            </w:pPr>
            <w:r w:rsidRPr="007109F0">
              <w:rPr>
                <w:rFonts w:ascii="Neo Sans Pro" w:eastAsia="Neo Sans Pro" w:hAnsi="Neo Sans Pro"/>
                <w:color w:val="000000"/>
                <w:lang w:eastAsia="zh-CN" w:bidi="hi-IN"/>
              </w:rPr>
              <w:t>pojedynczo pakowan</w:t>
            </w:r>
            <w:r w:rsidR="008A5C93">
              <w:rPr>
                <w:rFonts w:ascii="Neo Sans Pro" w:eastAsia="Neo Sans Pro" w:hAnsi="Neo Sans Pro"/>
                <w:color w:val="000000"/>
                <w:lang w:eastAsia="zh-CN" w:bidi="hi-IN"/>
              </w:rPr>
              <w:t>y</w:t>
            </w:r>
          </w:p>
          <w:p w14:paraId="60C67C21" w14:textId="77777777" w:rsidR="00D45FC8" w:rsidRPr="007109F0" w:rsidRDefault="00D45FC8">
            <w:pPr>
              <w:pStyle w:val="Akapitzlist"/>
              <w:widowControl w:val="0"/>
              <w:numPr>
                <w:ilvl w:val="0"/>
                <w:numId w:val="34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Neo Sans Pro" w:eastAsia="Neo Sans Pro" w:hAnsi="Neo Sans Pro"/>
                <w:color w:val="000000"/>
                <w:lang w:eastAsia="zh-CN" w:bidi="hi-IN"/>
              </w:rPr>
            </w:pPr>
            <w:r w:rsidRPr="007109F0">
              <w:rPr>
                <w:rFonts w:ascii="Neo Sans Pro" w:eastAsia="Neo Sans Pro" w:hAnsi="Neo Sans Pro"/>
                <w:color w:val="000000"/>
                <w:lang w:eastAsia="zh-CN" w:bidi="hi-IN"/>
              </w:rPr>
              <w:t>Roz. 2,5cm-3,5cm x 25cm-30cm</w:t>
            </w:r>
          </w:p>
        </w:tc>
        <w:tc>
          <w:tcPr>
            <w:tcW w:w="1493" w:type="dxa"/>
          </w:tcPr>
          <w:p w14:paraId="3994DFC5" w14:textId="77777777" w:rsidR="00D45FC8" w:rsidRPr="007109F0" w:rsidRDefault="00D45FC8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1F5963FB" w14:textId="77777777" w:rsidR="00D45FC8" w:rsidRPr="007109F0" w:rsidRDefault="00D45FC8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435D5EBD" w14:textId="77777777" w:rsidR="00D45FC8" w:rsidRPr="007109F0" w:rsidRDefault="00D45FC8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7008483B" w14:textId="77777777" w:rsidR="00D45FC8" w:rsidRPr="007109F0" w:rsidRDefault="00D45FC8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  <w:r>
              <w:rPr>
                <w:rFonts w:ascii="Neo Sans Pro" w:hAnsi="Neo Sans Pro"/>
                <w:b/>
              </w:rPr>
              <w:t> </w:t>
            </w:r>
            <w:r w:rsidRPr="007109F0">
              <w:rPr>
                <w:rFonts w:ascii="Neo Sans Pro" w:hAnsi="Neo Sans Pro"/>
                <w:b/>
              </w:rPr>
              <w:t>200</w:t>
            </w:r>
            <w:r>
              <w:rPr>
                <w:rFonts w:ascii="Neo Sans Pro" w:hAnsi="Neo Sans Pro"/>
                <w:b/>
              </w:rPr>
              <w:t xml:space="preserve"> szt.</w:t>
            </w:r>
          </w:p>
        </w:tc>
        <w:tc>
          <w:tcPr>
            <w:tcW w:w="1454" w:type="dxa"/>
          </w:tcPr>
          <w:p w14:paraId="08C7FBE5" w14:textId="77777777" w:rsidR="00D45FC8" w:rsidRPr="007109F0" w:rsidRDefault="00D45FC8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7B17286D" w14:textId="77777777" w:rsidR="00D45FC8" w:rsidRPr="007109F0" w:rsidRDefault="00D45FC8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601" w:type="dxa"/>
          </w:tcPr>
          <w:p w14:paraId="4276CC31" w14:textId="77777777" w:rsidR="00D45FC8" w:rsidRPr="007109F0" w:rsidRDefault="00D45FC8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0938D787" w14:textId="77777777" w:rsidR="00D45FC8" w:rsidRPr="00852DE0" w:rsidRDefault="00D45FC8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64B118F4" w14:textId="77777777" w:rsidR="00D45FC8" w:rsidRPr="00852DE0" w:rsidRDefault="00D45FC8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79172A58" w14:textId="77777777" w:rsidR="00D45FC8" w:rsidRPr="00852DE0" w:rsidRDefault="00D45FC8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="Neo Sans Pro" w:hAnsi="Neo Sans Pro" w:cs="Neo Sans Pro"/>
          <w:color w:val="000000"/>
          <w:sz w:val="20"/>
          <w:szCs w:val="20"/>
        </w:rPr>
      </w:pPr>
      <w:r w:rsidRPr="00852DE0">
        <w:rPr>
          <w:rFonts w:ascii="Neo Sans Pro" w:hAnsi="Neo Sans Pro" w:cs="Neo Sans Pro"/>
          <w:color w:val="000000"/>
          <w:sz w:val="20"/>
          <w:szCs w:val="20"/>
        </w:rPr>
        <w:t>Zamawiający wymaga, aby oferowany asortyment był wyrobem medycznym.</w:t>
      </w:r>
    </w:p>
    <w:p w14:paraId="08C06CC8" w14:textId="77777777" w:rsidR="00D45FC8" w:rsidRDefault="00D45FC8">
      <w:pPr>
        <w:numPr>
          <w:ilvl w:val="0"/>
          <w:numId w:val="47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5919DD0B" w14:textId="77777777" w:rsidR="00D45FC8" w:rsidRPr="003F6446" w:rsidRDefault="00D45FC8" w:rsidP="00D45FC8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5041C52A" w14:textId="77777777" w:rsidR="00D45FC8" w:rsidRPr="003F6446" w:rsidRDefault="00D45FC8" w:rsidP="00D45FC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0635B1C1" w14:textId="77777777" w:rsidR="00D45FC8" w:rsidRPr="003F6446" w:rsidRDefault="00D45FC8" w:rsidP="00D45FC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54F0F641" w14:textId="77777777" w:rsidR="00D45FC8" w:rsidRDefault="00D45FC8" w:rsidP="00D45FC8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3B23FDD8" w14:textId="77777777" w:rsidR="00FA4292" w:rsidRDefault="00FA4292" w:rsidP="00FA4292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 xml:space="preserve">……………………...……. (miejscowość), dnia …………………. </w:t>
      </w:r>
    </w:p>
    <w:p w14:paraId="6ECE2653" w14:textId="77777777" w:rsidR="00D45FC8" w:rsidRDefault="00D45FC8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75A13CB4" w14:textId="693A1551" w:rsidR="00E96922" w:rsidRDefault="00E96922" w:rsidP="00E96922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5</w:t>
      </w:r>
      <w:r w:rsidR="004A1785">
        <w:rPr>
          <w:rFonts w:ascii="Neo Sans Pro" w:hAnsi="Neo Sans Pro"/>
          <w:b/>
          <w:bCs/>
          <w:color w:val="000000"/>
          <w:sz w:val="20"/>
          <w:szCs w:val="20"/>
        </w:rPr>
        <w:t>6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45A2BDA7" w14:textId="77777777" w:rsidR="00E96922" w:rsidRPr="00B42D9D" w:rsidRDefault="00E96922" w:rsidP="00E96922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0F5277AD" w14:textId="77777777" w:rsidR="00E96922" w:rsidRDefault="00E96922" w:rsidP="00E96922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E96922" w:rsidRPr="001A7732" w14:paraId="69AF0BF7" w14:textId="77777777" w:rsidTr="000308AB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5F0AD" w14:textId="77777777" w:rsidR="00E96922" w:rsidRPr="001A7732" w:rsidRDefault="00E96922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E96922" w:rsidRPr="001A7732" w14:paraId="530A86B3" w14:textId="77777777" w:rsidTr="000308AB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EAE1" w14:textId="77777777" w:rsidR="00E96922" w:rsidRPr="001A7732" w:rsidRDefault="00E96922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4FC1A602" w14:textId="77777777" w:rsidR="00E96922" w:rsidRPr="001A7732" w:rsidRDefault="00E96922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55DE510D" w14:textId="77777777" w:rsidR="00D45FC8" w:rsidRDefault="00D45FC8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4CD83943" w14:textId="77777777" w:rsidR="00D45FC8" w:rsidRDefault="00D45FC8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1E199B81" w14:textId="77777777" w:rsidR="00891B41" w:rsidRPr="001F4139" w:rsidRDefault="00891B41" w:rsidP="00891B41">
      <w:pPr>
        <w:rPr>
          <w:rFonts w:ascii="Neo Sans Pro" w:hAnsi="Neo Sans Pro"/>
          <w:b/>
          <w:bCs/>
          <w:sz w:val="20"/>
          <w:szCs w:val="20"/>
        </w:rPr>
      </w:pPr>
      <w:r w:rsidRPr="001F4139">
        <w:rPr>
          <w:rFonts w:ascii="Neo Sans Pro" w:hAnsi="Neo Sans Pro"/>
          <w:b/>
          <w:bCs/>
          <w:sz w:val="20"/>
          <w:szCs w:val="20"/>
        </w:rPr>
        <w:t>Część nr 5</w:t>
      </w:r>
      <w:r>
        <w:rPr>
          <w:rFonts w:ascii="Neo Sans Pro" w:hAnsi="Neo Sans Pro"/>
          <w:b/>
          <w:bCs/>
          <w:sz w:val="20"/>
          <w:szCs w:val="20"/>
        </w:rPr>
        <w:t>1</w:t>
      </w:r>
      <w:r w:rsidRPr="001F4139">
        <w:rPr>
          <w:rFonts w:ascii="Neo Sans Pro" w:hAnsi="Neo Sans Pro"/>
          <w:b/>
          <w:bCs/>
          <w:sz w:val="20"/>
          <w:szCs w:val="20"/>
        </w:rPr>
        <w:t xml:space="preserve"> - SERWETA  OPERACYJNA JAŁOWA Z CENTRALNYM OTWOREM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6643"/>
        <w:gridCol w:w="1493"/>
        <w:gridCol w:w="1271"/>
        <w:gridCol w:w="1454"/>
        <w:gridCol w:w="1270"/>
        <w:gridCol w:w="1270"/>
      </w:tblGrid>
      <w:tr w:rsidR="00CD0139" w:rsidRPr="001F4139" w14:paraId="20A932E0" w14:textId="77777777" w:rsidTr="00FA4292">
        <w:tc>
          <w:tcPr>
            <w:tcW w:w="550" w:type="dxa"/>
          </w:tcPr>
          <w:p w14:paraId="576F675F" w14:textId="77777777" w:rsidR="00CD0139" w:rsidRPr="007109F0" w:rsidRDefault="00CD0139" w:rsidP="00CD0139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lastRenderedPageBreak/>
              <w:t>L.p</w:t>
            </w:r>
            <w:proofErr w:type="spellEnd"/>
          </w:p>
        </w:tc>
        <w:tc>
          <w:tcPr>
            <w:tcW w:w="6643" w:type="dxa"/>
          </w:tcPr>
          <w:p w14:paraId="67DD9A99" w14:textId="77777777" w:rsidR="00CD0139" w:rsidRPr="007109F0" w:rsidRDefault="00CD0139" w:rsidP="00CD0139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493" w:type="dxa"/>
          </w:tcPr>
          <w:p w14:paraId="3B80DFC9" w14:textId="77777777" w:rsidR="00CD0139" w:rsidRPr="007109F0" w:rsidRDefault="00CD0139" w:rsidP="00CD0139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Parametry oferowane (należy podać parametry techniczne oferowanego towaru)</w:t>
            </w:r>
          </w:p>
        </w:tc>
        <w:tc>
          <w:tcPr>
            <w:tcW w:w="1271" w:type="dxa"/>
          </w:tcPr>
          <w:p w14:paraId="5A15F3B1" w14:textId="77777777" w:rsidR="00CD0139" w:rsidRPr="007109F0" w:rsidRDefault="00CD0139" w:rsidP="00CD0139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ILOŚĆ NA OKRES 24 MIESIĘCY</w:t>
            </w:r>
          </w:p>
        </w:tc>
        <w:tc>
          <w:tcPr>
            <w:tcW w:w="1454" w:type="dxa"/>
          </w:tcPr>
          <w:p w14:paraId="1732A6B1" w14:textId="77777777" w:rsidR="00CD0139" w:rsidRPr="007109F0" w:rsidRDefault="00CD0139" w:rsidP="00CD0139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Cena jednostkowa netto za 1 sztukę w PLN</w:t>
            </w:r>
          </w:p>
        </w:tc>
        <w:tc>
          <w:tcPr>
            <w:tcW w:w="1270" w:type="dxa"/>
          </w:tcPr>
          <w:p w14:paraId="0D31A288" w14:textId="77777777" w:rsidR="00CD0139" w:rsidRPr="007109F0" w:rsidRDefault="00CD0139" w:rsidP="00CD0139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Stawka podatku VAT w %</w:t>
            </w:r>
          </w:p>
        </w:tc>
        <w:tc>
          <w:tcPr>
            <w:tcW w:w="1270" w:type="dxa"/>
          </w:tcPr>
          <w:p w14:paraId="4434E0CC" w14:textId="77777777" w:rsidR="00CD0139" w:rsidRPr="007109F0" w:rsidRDefault="00CD0139" w:rsidP="00CD0139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Wartość oferowana brutto w PLN</w:t>
            </w:r>
          </w:p>
          <w:p w14:paraId="3BA0BE16" w14:textId="77777777" w:rsidR="00CD0139" w:rsidRPr="007109F0" w:rsidRDefault="00CD0139" w:rsidP="00CD0139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0B5D88" w:rsidRPr="001F4139" w14:paraId="32E0BE95" w14:textId="77777777" w:rsidTr="00FA4292">
        <w:tc>
          <w:tcPr>
            <w:tcW w:w="550" w:type="dxa"/>
          </w:tcPr>
          <w:p w14:paraId="16118FE6" w14:textId="77777777" w:rsidR="000B5D88" w:rsidRPr="007109F0" w:rsidRDefault="000B5D88" w:rsidP="000B5D88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6643" w:type="dxa"/>
          </w:tcPr>
          <w:p w14:paraId="3ACA19D6" w14:textId="77777777" w:rsidR="000B5D88" w:rsidRPr="007109F0" w:rsidRDefault="000B5D88" w:rsidP="000B5D88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493" w:type="dxa"/>
          </w:tcPr>
          <w:p w14:paraId="764DF1D1" w14:textId="77777777" w:rsidR="000B5D88" w:rsidRPr="007109F0" w:rsidRDefault="000B5D88" w:rsidP="000B5D88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1" w:type="dxa"/>
          </w:tcPr>
          <w:p w14:paraId="2742DF48" w14:textId="77777777" w:rsidR="000B5D88" w:rsidRPr="007109F0" w:rsidRDefault="000B5D88" w:rsidP="000B5D88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454" w:type="dxa"/>
          </w:tcPr>
          <w:p w14:paraId="4B7C867A" w14:textId="77777777" w:rsidR="000B5D88" w:rsidRPr="007109F0" w:rsidRDefault="000B5D88" w:rsidP="000B5D88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270" w:type="dxa"/>
          </w:tcPr>
          <w:p w14:paraId="033FCE71" w14:textId="77777777" w:rsidR="000B5D88" w:rsidRPr="007109F0" w:rsidRDefault="000B5D88" w:rsidP="000B5D88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1270" w:type="dxa"/>
          </w:tcPr>
          <w:p w14:paraId="41DF698B" w14:textId="77777777" w:rsidR="000B5D88" w:rsidRPr="007109F0" w:rsidRDefault="000B5D88" w:rsidP="000B5D88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7</w:t>
            </w:r>
          </w:p>
        </w:tc>
      </w:tr>
      <w:tr w:rsidR="00CD0139" w:rsidRPr="001F4139" w14:paraId="5140A48B" w14:textId="77777777" w:rsidTr="00FA4292">
        <w:tc>
          <w:tcPr>
            <w:tcW w:w="550" w:type="dxa"/>
          </w:tcPr>
          <w:p w14:paraId="72FC36BD" w14:textId="77777777" w:rsidR="00CD0139" w:rsidRPr="007109F0" w:rsidRDefault="00CD0139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6643" w:type="dxa"/>
          </w:tcPr>
          <w:p w14:paraId="50CCDDFB" w14:textId="77777777" w:rsidR="00CD0139" w:rsidRPr="00CD0139" w:rsidRDefault="00CD0139" w:rsidP="005D2855">
            <w:pPr>
              <w:rPr>
                <w:rFonts w:ascii="Neo Sans Pro" w:hAnsi="Neo Sans Pro"/>
                <w:b/>
                <w:bCs/>
                <w:sz w:val="22"/>
                <w:szCs w:val="22"/>
              </w:rPr>
            </w:pPr>
            <w:r w:rsidRPr="00CD0139">
              <w:rPr>
                <w:rFonts w:ascii="Neo Sans Pro" w:hAnsi="Neo Sans Pro"/>
                <w:b/>
                <w:bCs/>
                <w:sz w:val="22"/>
                <w:szCs w:val="22"/>
              </w:rPr>
              <w:t>Serweta operacyjna jałowa z centralnym otworem</w:t>
            </w:r>
          </w:p>
          <w:p w14:paraId="5E6CC09F" w14:textId="77777777" w:rsidR="00CD0139" w:rsidRPr="00CD0139" w:rsidRDefault="00CD0139">
            <w:pPr>
              <w:pStyle w:val="Akapitzlist"/>
              <w:widowControl w:val="0"/>
              <w:numPr>
                <w:ilvl w:val="0"/>
                <w:numId w:val="34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Neo Sans Pro" w:eastAsia="Neo Sans Pro" w:hAnsi="Neo Sans Pro"/>
                <w:color w:val="000000"/>
                <w:lang w:eastAsia="zh-CN" w:bidi="hi-IN"/>
              </w:rPr>
            </w:pPr>
            <w:proofErr w:type="spellStart"/>
            <w:r w:rsidRPr="00CD0139">
              <w:rPr>
                <w:rFonts w:ascii="Neo Sans Pro" w:eastAsia="Neo Sans Pro" w:hAnsi="Neo Sans Pro"/>
                <w:color w:val="000000"/>
                <w:lang w:eastAsia="zh-CN" w:bidi="hi-IN"/>
              </w:rPr>
              <w:t>roz</w:t>
            </w:r>
            <w:proofErr w:type="spellEnd"/>
            <w:r w:rsidRPr="00CD0139">
              <w:rPr>
                <w:rFonts w:ascii="Neo Sans Pro" w:eastAsia="Neo Sans Pro" w:hAnsi="Neo Sans Pro"/>
                <w:color w:val="000000"/>
                <w:lang w:eastAsia="zh-CN" w:bidi="hi-IN"/>
              </w:rPr>
              <w:t>. 75-80cm x90-100cm</w:t>
            </w:r>
          </w:p>
          <w:p w14:paraId="0D2676D2" w14:textId="77777777" w:rsidR="00CD0139" w:rsidRPr="00CD0139" w:rsidRDefault="00CD0139">
            <w:pPr>
              <w:pStyle w:val="Akapitzlist"/>
              <w:widowControl w:val="0"/>
              <w:numPr>
                <w:ilvl w:val="0"/>
                <w:numId w:val="34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Neo Sans Pro" w:eastAsia="Neo Sans Pro" w:hAnsi="Neo Sans Pro"/>
                <w:color w:val="000000"/>
                <w:lang w:eastAsia="zh-CN" w:bidi="hi-IN"/>
              </w:rPr>
            </w:pPr>
            <w:r w:rsidRPr="00CD0139">
              <w:rPr>
                <w:rFonts w:ascii="Neo Sans Pro" w:eastAsia="Neo Sans Pro" w:hAnsi="Neo Sans Pro"/>
                <w:color w:val="000000"/>
                <w:lang w:eastAsia="zh-CN" w:bidi="hi-IN"/>
              </w:rPr>
              <w:t>min. 2 warstwowa</w:t>
            </w:r>
          </w:p>
          <w:p w14:paraId="17A90EB6" w14:textId="77777777" w:rsidR="00CD0139" w:rsidRPr="00CD0139" w:rsidRDefault="00CD0139">
            <w:pPr>
              <w:pStyle w:val="Akapitzlist"/>
              <w:widowControl w:val="0"/>
              <w:numPr>
                <w:ilvl w:val="0"/>
                <w:numId w:val="34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Neo Sans Pro" w:eastAsia="Neo Sans Pro" w:hAnsi="Neo Sans Pro"/>
                <w:color w:val="000000"/>
                <w:lang w:eastAsia="zh-CN" w:bidi="hi-IN"/>
              </w:rPr>
            </w:pPr>
            <w:r w:rsidRPr="00CD0139">
              <w:rPr>
                <w:rFonts w:ascii="Neo Sans Pro" w:eastAsia="Neo Sans Pro" w:hAnsi="Neo Sans Pro"/>
                <w:color w:val="000000"/>
                <w:lang w:eastAsia="zh-CN" w:bidi="hi-IN"/>
              </w:rPr>
              <w:t>otwór-średnica 5-6cm x 7-8cm</w:t>
            </w:r>
          </w:p>
          <w:p w14:paraId="4BA62D57" w14:textId="77777777" w:rsidR="00CD0139" w:rsidRPr="00CD0139" w:rsidRDefault="00CD0139" w:rsidP="007109F0">
            <w:pPr>
              <w:widowControl w:val="0"/>
              <w:autoSpaceDN w:val="0"/>
              <w:jc w:val="both"/>
              <w:textAlignment w:val="baseline"/>
              <w:rPr>
                <w:rFonts w:ascii="Neo Sans Pro" w:eastAsia="Neo Sans Pro" w:hAnsi="Neo Sans Pro"/>
                <w:color w:val="000000"/>
                <w:sz w:val="22"/>
                <w:szCs w:val="22"/>
                <w:lang w:bidi="hi-IN"/>
              </w:rPr>
            </w:pPr>
            <w:r w:rsidRPr="00CD0139">
              <w:rPr>
                <w:rFonts w:ascii="Neo Sans Pro" w:eastAsia="Neo Sans Pro" w:hAnsi="Neo Sans Pro"/>
                <w:color w:val="000000"/>
                <w:sz w:val="22"/>
                <w:szCs w:val="22"/>
                <w:lang w:bidi="hi-IN"/>
              </w:rPr>
              <w:t>Zestaw ma posiadać min. 2 etykiety samoprzylepne zawierające nr katalogowy, LOT, datę ważności oraz dane producenta.</w:t>
            </w:r>
          </w:p>
          <w:p w14:paraId="4126388C" w14:textId="77777777" w:rsidR="00CD0139" w:rsidRPr="007109F0" w:rsidRDefault="00CD0139" w:rsidP="007109F0">
            <w:pPr>
              <w:widowControl w:val="0"/>
              <w:autoSpaceDN w:val="0"/>
              <w:jc w:val="both"/>
              <w:textAlignment w:val="baseline"/>
              <w:rPr>
                <w:rFonts w:ascii="Neo Sans Pro" w:eastAsia="Neo Sans Pro" w:hAnsi="Neo Sans Pro"/>
                <w:color w:val="000000"/>
                <w:lang w:bidi="hi-IN"/>
              </w:rPr>
            </w:pPr>
            <w:r w:rsidRPr="00CD0139">
              <w:rPr>
                <w:rFonts w:ascii="Neo Sans Pro" w:eastAsia="Neo Sans Pro" w:hAnsi="Neo Sans Pro"/>
                <w:color w:val="000000"/>
                <w:sz w:val="22"/>
                <w:szCs w:val="22"/>
                <w:lang w:bidi="hi-IN"/>
              </w:rPr>
              <w:t>Na opakowaniu wyraźnie zaznaczony kierunek otwierania.</w:t>
            </w:r>
          </w:p>
        </w:tc>
        <w:tc>
          <w:tcPr>
            <w:tcW w:w="1493" w:type="dxa"/>
          </w:tcPr>
          <w:p w14:paraId="725439CF" w14:textId="77777777" w:rsidR="00CD0139" w:rsidRPr="007109F0" w:rsidRDefault="00CD0139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243AAA12" w14:textId="77777777" w:rsidR="00CD0139" w:rsidRPr="007109F0" w:rsidRDefault="00CD0139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799B2F5B" w14:textId="77777777" w:rsidR="00CD0139" w:rsidRPr="007109F0" w:rsidRDefault="00CD0139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5174A673" w14:textId="77777777" w:rsidR="00CD0139" w:rsidRPr="007109F0" w:rsidRDefault="00CD0139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5</w:t>
            </w:r>
            <w:r>
              <w:rPr>
                <w:rFonts w:ascii="Neo Sans Pro" w:hAnsi="Neo Sans Pro"/>
                <w:b/>
              </w:rPr>
              <w:t> </w:t>
            </w:r>
            <w:r w:rsidRPr="007109F0">
              <w:rPr>
                <w:rFonts w:ascii="Neo Sans Pro" w:hAnsi="Neo Sans Pro"/>
                <w:b/>
              </w:rPr>
              <w:t>000</w:t>
            </w:r>
            <w:r>
              <w:rPr>
                <w:rFonts w:ascii="Neo Sans Pro" w:hAnsi="Neo Sans Pro"/>
                <w:b/>
              </w:rPr>
              <w:t xml:space="preserve"> szt.</w:t>
            </w:r>
          </w:p>
        </w:tc>
        <w:tc>
          <w:tcPr>
            <w:tcW w:w="1454" w:type="dxa"/>
          </w:tcPr>
          <w:p w14:paraId="0322754E" w14:textId="77777777" w:rsidR="00CD0139" w:rsidRPr="007109F0" w:rsidRDefault="00CD0139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0" w:type="dxa"/>
          </w:tcPr>
          <w:p w14:paraId="5BFAD78C" w14:textId="77777777" w:rsidR="00CD0139" w:rsidRPr="007109F0" w:rsidRDefault="00CD0139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0" w:type="dxa"/>
          </w:tcPr>
          <w:p w14:paraId="412C0821" w14:textId="77777777" w:rsidR="00CD0139" w:rsidRPr="007109F0" w:rsidRDefault="00CD0139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37F53812" w14:textId="77777777" w:rsidR="00FA4292" w:rsidRPr="00852DE0" w:rsidRDefault="00FA4292">
      <w:pPr>
        <w:pStyle w:val="Akapitzlist"/>
        <w:numPr>
          <w:ilvl w:val="0"/>
          <w:numId w:val="48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5574E0A1" w14:textId="77777777" w:rsidR="00FA4292" w:rsidRPr="00852DE0" w:rsidRDefault="00FA4292">
      <w:pPr>
        <w:pStyle w:val="Akapitzlist"/>
        <w:numPr>
          <w:ilvl w:val="0"/>
          <w:numId w:val="48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7FDA755F" w14:textId="77777777" w:rsidR="00FA4292" w:rsidRPr="00852DE0" w:rsidRDefault="00FA4292">
      <w:pPr>
        <w:pStyle w:val="Akapitzlist"/>
        <w:numPr>
          <w:ilvl w:val="0"/>
          <w:numId w:val="48"/>
        </w:numPr>
        <w:spacing w:after="0" w:line="240" w:lineRule="auto"/>
        <w:jc w:val="both"/>
        <w:rPr>
          <w:rFonts w:ascii="Neo Sans Pro" w:hAnsi="Neo Sans Pro" w:cs="Neo Sans Pro"/>
          <w:color w:val="000000"/>
          <w:sz w:val="20"/>
          <w:szCs w:val="20"/>
        </w:rPr>
      </w:pPr>
      <w:r w:rsidRPr="00852DE0">
        <w:rPr>
          <w:rFonts w:ascii="Neo Sans Pro" w:hAnsi="Neo Sans Pro" w:cs="Neo Sans Pro"/>
          <w:color w:val="000000"/>
          <w:sz w:val="20"/>
          <w:szCs w:val="20"/>
        </w:rPr>
        <w:t>Zamawiający wymaga, aby oferowany asortyment był wyrobem medycznym.</w:t>
      </w:r>
    </w:p>
    <w:p w14:paraId="7AD5CB7F" w14:textId="77777777" w:rsidR="00FA4292" w:rsidRDefault="00FA4292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76ECCF6E" w14:textId="77777777" w:rsidR="00FA4292" w:rsidRPr="003F6446" w:rsidRDefault="00FA4292" w:rsidP="00FA4292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75DE9862" w14:textId="77777777" w:rsidR="00FA4292" w:rsidRPr="003F6446" w:rsidRDefault="00FA4292" w:rsidP="00FA4292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7788D751" w14:textId="77777777" w:rsidR="00FA4292" w:rsidRPr="003F6446" w:rsidRDefault="00FA4292" w:rsidP="00FA4292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57B93809" w14:textId="77777777" w:rsidR="00FA4292" w:rsidRDefault="00FA4292" w:rsidP="00FA4292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77A7839D" w14:textId="77777777" w:rsidR="00865DB9" w:rsidRDefault="00865DB9" w:rsidP="00865DB9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 xml:space="preserve">……………………...……. (miejscowość), dnia …………………. </w:t>
      </w:r>
    </w:p>
    <w:p w14:paraId="70710FC6" w14:textId="77777777" w:rsidR="00FA4292" w:rsidRDefault="00FA4292" w:rsidP="00FA4292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</w:p>
    <w:p w14:paraId="3C7714F1" w14:textId="54A35F10" w:rsidR="00234F88" w:rsidRDefault="00234F88" w:rsidP="00234F88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5</w:t>
      </w:r>
      <w:r w:rsidR="004A1785">
        <w:rPr>
          <w:rFonts w:ascii="Neo Sans Pro" w:hAnsi="Neo Sans Pro"/>
          <w:b/>
          <w:bCs/>
          <w:color w:val="000000"/>
          <w:sz w:val="20"/>
          <w:szCs w:val="20"/>
        </w:rPr>
        <w:t>7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3F6B3EB0" w14:textId="77777777" w:rsidR="00234F88" w:rsidRPr="00B42D9D" w:rsidRDefault="00234F88" w:rsidP="00234F88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1050B750" w14:textId="77777777" w:rsidR="00234F88" w:rsidRDefault="00234F88" w:rsidP="00234F88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234F88" w:rsidRPr="001A7732" w14:paraId="0E354D7A" w14:textId="77777777" w:rsidTr="000308AB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53595" w14:textId="77777777" w:rsidR="00234F88" w:rsidRPr="001A7732" w:rsidRDefault="00234F88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234F88" w:rsidRPr="001A7732" w14:paraId="30121BCF" w14:textId="77777777" w:rsidTr="000308AB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0B93" w14:textId="77777777" w:rsidR="00234F88" w:rsidRPr="001A7732" w:rsidRDefault="00234F88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06CAE078" w14:textId="77777777" w:rsidR="00234F88" w:rsidRPr="001A7732" w:rsidRDefault="00234F88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41C1A13A" w14:textId="77777777" w:rsidR="00FA4292" w:rsidRDefault="00FA4292" w:rsidP="00FA4292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</w:p>
    <w:p w14:paraId="3C52FD6C" w14:textId="77777777" w:rsidR="00FA4292" w:rsidRDefault="00FA4292" w:rsidP="00FA4292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</w:p>
    <w:p w14:paraId="56D0D96C" w14:textId="77777777" w:rsidR="00891B41" w:rsidRPr="001F4139" w:rsidRDefault="00891B41" w:rsidP="00891B41">
      <w:pPr>
        <w:rPr>
          <w:rFonts w:ascii="Neo Sans Pro" w:hAnsi="Neo Sans Pro"/>
          <w:b/>
          <w:bCs/>
          <w:sz w:val="20"/>
          <w:szCs w:val="20"/>
        </w:rPr>
      </w:pPr>
      <w:r w:rsidRPr="00AD17D1">
        <w:rPr>
          <w:rFonts w:ascii="Neo Sans Pro" w:hAnsi="Neo Sans Pro"/>
          <w:b/>
          <w:bCs/>
          <w:sz w:val="20"/>
          <w:szCs w:val="20"/>
        </w:rPr>
        <w:lastRenderedPageBreak/>
        <w:t>Część nr 52 - OBŁOŻENIA DO ZABIEGÓW IMPLANTACJI CEWNIKA PERMANENTNEGO DO DIALIZY</w:t>
      </w:r>
      <w:r>
        <w:rPr>
          <w:rFonts w:ascii="Neo Sans Pro" w:hAnsi="Neo Sans Pro"/>
          <w:b/>
          <w:bCs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5761"/>
        <w:gridCol w:w="1493"/>
        <w:gridCol w:w="1560"/>
        <w:gridCol w:w="1584"/>
        <w:gridCol w:w="1500"/>
        <w:gridCol w:w="1545"/>
      </w:tblGrid>
      <w:tr w:rsidR="00BC12A2" w:rsidRPr="001F4139" w14:paraId="26458A37" w14:textId="77777777" w:rsidTr="000B5D88">
        <w:tc>
          <w:tcPr>
            <w:tcW w:w="551" w:type="dxa"/>
          </w:tcPr>
          <w:p w14:paraId="2531DF20" w14:textId="77777777" w:rsidR="00BC12A2" w:rsidRPr="007109F0" w:rsidRDefault="00BC12A2" w:rsidP="00BC12A2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5928" w:type="dxa"/>
          </w:tcPr>
          <w:p w14:paraId="05498EC4" w14:textId="77777777" w:rsidR="00BC12A2" w:rsidRPr="007109F0" w:rsidRDefault="00BC12A2" w:rsidP="00BC12A2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493" w:type="dxa"/>
          </w:tcPr>
          <w:p w14:paraId="71F6BB42" w14:textId="77777777" w:rsidR="00BC12A2" w:rsidRPr="007109F0" w:rsidRDefault="00BC12A2" w:rsidP="00BC12A2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Parametry oferowane (należy podać parametry techniczne oferowanego towaru)</w:t>
            </w:r>
          </w:p>
        </w:tc>
        <w:tc>
          <w:tcPr>
            <w:tcW w:w="1574" w:type="dxa"/>
          </w:tcPr>
          <w:p w14:paraId="217ACCD0" w14:textId="77777777" w:rsidR="00BC12A2" w:rsidRPr="007109F0" w:rsidRDefault="00BC12A2" w:rsidP="00BC12A2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ILOŚĆ NA OKRES 24 MIESIĘCY</w:t>
            </w:r>
          </w:p>
        </w:tc>
        <w:tc>
          <w:tcPr>
            <w:tcW w:w="1590" w:type="dxa"/>
          </w:tcPr>
          <w:p w14:paraId="7F100886" w14:textId="77777777" w:rsidR="00BC12A2" w:rsidRPr="007109F0" w:rsidRDefault="00BC12A2" w:rsidP="00BC12A2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Cena jednostkowa netto za 1 sztukę w PLN</w:t>
            </w:r>
          </w:p>
        </w:tc>
        <w:tc>
          <w:tcPr>
            <w:tcW w:w="1524" w:type="dxa"/>
          </w:tcPr>
          <w:p w14:paraId="2523E907" w14:textId="77777777" w:rsidR="00BC12A2" w:rsidRPr="007109F0" w:rsidRDefault="00BC12A2" w:rsidP="00BC12A2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Stawka podatku VAT w %</w:t>
            </w:r>
          </w:p>
        </w:tc>
        <w:tc>
          <w:tcPr>
            <w:tcW w:w="1560" w:type="dxa"/>
          </w:tcPr>
          <w:p w14:paraId="6DAF7E31" w14:textId="77777777" w:rsidR="00BC12A2" w:rsidRPr="007109F0" w:rsidRDefault="00BC12A2" w:rsidP="00BC12A2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Wartość oferowana brutto w PLN</w:t>
            </w:r>
          </w:p>
          <w:p w14:paraId="0089170A" w14:textId="77777777" w:rsidR="00BC12A2" w:rsidRPr="007109F0" w:rsidRDefault="00BC12A2" w:rsidP="00BC12A2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0B5D88" w:rsidRPr="001F4139" w14:paraId="79B26FB5" w14:textId="77777777" w:rsidTr="000B5D88">
        <w:tc>
          <w:tcPr>
            <w:tcW w:w="551" w:type="dxa"/>
          </w:tcPr>
          <w:p w14:paraId="54D42092" w14:textId="77777777" w:rsidR="000B5D88" w:rsidRPr="007109F0" w:rsidRDefault="000B5D88" w:rsidP="000B5D88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5928" w:type="dxa"/>
          </w:tcPr>
          <w:p w14:paraId="68F2560B" w14:textId="77777777" w:rsidR="000B5D88" w:rsidRPr="007109F0" w:rsidRDefault="000B5D88" w:rsidP="000B5D88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493" w:type="dxa"/>
          </w:tcPr>
          <w:p w14:paraId="33DBD3CA" w14:textId="77777777" w:rsidR="000B5D88" w:rsidRPr="007109F0" w:rsidRDefault="000B5D88" w:rsidP="000B5D88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574" w:type="dxa"/>
          </w:tcPr>
          <w:p w14:paraId="1358C686" w14:textId="77777777" w:rsidR="000B5D88" w:rsidRPr="007109F0" w:rsidRDefault="000B5D88" w:rsidP="000B5D88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590" w:type="dxa"/>
          </w:tcPr>
          <w:p w14:paraId="4FC4C9DC" w14:textId="77777777" w:rsidR="000B5D88" w:rsidRPr="007109F0" w:rsidRDefault="000B5D88" w:rsidP="000B5D88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524" w:type="dxa"/>
          </w:tcPr>
          <w:p w14:paraId="4B80EC31" w14:textId="77777777" w:rsidR="000B5D88" w:rsidRPr="007109F0" w:rsidRDefault="000B5D88" w:rsidP="000B5D88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1560" w:type="dxa"/>
          </w:tcPr>
          <w:p w14:paraId="2BF1E387" w14:textId="77777777" w:rsidR="000B5D88" w:rsidRPr="007109F0" w:rsidRDefault="000B5D88" w:rsidP="00865DB9">
            <w:pPr>
              <w:jc w:val="center"/>
              <w:rPr>
                <w:rFonts w:ascii="Neo Sans Pro" w:hAnsi="Neo Sans Pro"/>
                <w:b/>
                <w:bCs/>
                <w:sz w:val="20"/>
                <w:szCs w:val="20"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7</w:t>
            </w:r>
          </w:p>
        </w:tc>
      </w:tr>
      <w:tr w:rsidR="00BC12A2" w:rsidRPr="001F4139" w14:paraId="302F8D6E" w14:textId="77777777" w:rsidTr="000B5D88">
        <w:tc>
          <w:tcPr>
            <w:tcW w:w="551" w:type="dxa"/>
          </w:tcPr>
          <w:p w14:paraId="4D745F66" w14:textId="77777777" w:rsidR="00BC12A2" w:rsidRPr="007109F0" w:rsidRDefault="00BC12A2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5928" w:type="dxa"/>
          </w:tcPr>
          <w:p w14:paraId="047CB495" w14:textId="77777777" w:rsidR="00BC12A2" w:rsidRPr="0054105B" w:rsidRDefault="00BC12A2" w:rsidP="005D2855">
            <w:pPr>
              <w:rPr>
                <w:rFonts w:ascii="Neo Sans Pro" w:hAnsi="Neo Sans Pro"/>
                <w:b/>
                <w:bCs/>
                <w:sz w:val="22"/>
                <w:szCs w:val="22"/>
              </w:rPr>
            </w:pPr>
            <w:r w:rsidRPr="0054105B">
              <w:rPr>
                <w:rFonts w:ascii="Neo Sans Pro" w:hAnsi="Neo Sans Pro"/>
                <w:b/>
                <w:bCs/>
                <w:sz w:val="22"/>
                <w:szCs w:val="22"/>
              </w:rPr>
              <w:t>Obłożenia do zabiegów implantacji cewnika permanentnego do dializy</w:t>
            </w:r>
          </w:p>
          <w:p w14:paraId="3F287A84" w14:textId="77777777" w:rsidR="00BC12A2" w:rsidRPr="0054105B" w:rsidRDefault="00BC12A2" w:rsidP="007109F0">
            <w:pPr>
              <w:jc w:val="both"/>
              <w:rPr>
                <w:rFonts w:ascii="Neo Sans Pro" w:eastAsia="Neo Sans Pro" w:hAnsi="Neo Sans Pro"/>
                <w:color w:val="000000"/>
                <w:sz w:val="22"/>
                <w:szCs w:val="22"/>
                <w:lang w:bidi="hi-IN"/>
              </w:rPr>
            </w:pPr>
            <w:r w:rsidRPr="0054105B">
              <w:rPr>
                <w:rFonts w:ascii="Neo Sans Pro" w:eastAsia="Neo Sans Pro" w:hAnsi="Neo Sans Pro"/>
                <w:color w:val="000000"/>
                <w:sz w:val="22"/>
                <w:szCs w:val="22"/>
                <w:lang w:bidi="hi-IN"/>
              </w:rPr>
              <w:t>Serwety do obłożenia pacjenta dwuwarstwowe nieprzemakalne o gramaturze min. 55 g/m2 (w składzie serwety 25% laminatu pochodzącego z recyklingu w obiegu zamkniętym produkcyjnym) , nieprzemakalność min. 300 cm H2O, chłonność na poziomie min.  390 % .</w:t>
            </w:r>
          </w:p>
          <w:p w14:paraId="0EF0F13F" w14:textId="77777777" w:rsidR="00BC12A2" w:rsidRPr="0054105B" w:rsidRDefault="00BC12A2">
            <w:pPr>
              <w:pStyle w:val="Akapitzlist"/>
              <w:widowControl w:val="0"/>
              <w:numPr>
                <w:ilvl w:val="0"/>
                <w:numId w:val="38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Neo Sans Pro" w:eastAsia="Neo Sans Pro" w:hAnsi="Neo Sans Pro"/>
                <w:color w:val="000000"/>
                <w:lang w:eastAsia="zh-CN" w:bidi="hi-IN"/>
              </w:rPr>
            </w:pPr>
            <w:r w:rsidRPr="0054105B">
              <w:rPr>
                <w:rFonts w:ascii="Neo Sans Pro" w:eastAsia="Neo Sans Pro" w:hAnsi="Neo Sans Pro"/>
                <w:color w:val="000000"/>
                <w:lang w:eastAsia="zh-CN" w:bidi="hi-IN"/>
              </w:rPr>
              <w:t>Serweta 90x75 cm ,  przylepiec na całej długości boku  90  cm -1 szt.</w:t>
            </w:r>
          </w:p>
          <w:p w14:paraId="4C63C8D1" w14:textId="77777777" w:rsidR="00BC12A2" w:rsidRPr="0054105B" w:rsidRDefault="00BC12A2">
            <w:pPr>
              <w:pStyle w:val="Akapitzlist"/>
              <w:widowControl w:val="0"/>
              <w:numPr>
                <w:ilvl w:val="0"/>
                <w:numId w:val="38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Neo Sans Pro" w:eastAsia="Neo Sans Pro" w:hAnsi="Neo Sans Pro"/>
                <w:color w:val="000000"/>
                <w:lang w:eastAsia="zh-CN" w:bidi="hi-IN"/>
              </w:rPr>
            </w:pPr>
            <w:r w:rsidRPr="0054105B">
              <w:rPr>
                <w:rFonts w:ascii="Neo Sans Pro" w:eastAsia="Neo Sans Pro" w:hAnsi="Neo Sans Pro"/>
                <w:color w:val="000000"/>
                <w:lang w:eastAsia="zh-CN" w:bidi="hi-IN"/>
              </w:rPr>
              <w:t>Serweta 240x150 cm ,  przypiec na boku 240 cm o długości  60 cm-1 szt.</w:t>
            </w:r>
          </w:p>
          <w:p w14:paraId="2B1BC5FB" w14:textId="77777777" w:rsidR="00BC12A2" w:rsidRPr="0054105B" w:rsidRDefault="00BC12A2">
            <w:pPr>
              <w:pStyle w:val="Akapitzlist"/>
              <w:widowControl w:val="0"/>
              <w:numPr>
                <w:ilvl w:val="0"/>
                <w:numId w:val="38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Neo Sans Pro" w:eastAsia="Neo Sans Pro" w:hAnsi="Neo Sans Pro"/>
                <w:color w:val="000000"/>
                <w:lang w:eastAsia="zh-CN" w:bidi="hi-IN"/>
              </w:rPr>
            </w:pPr>
            <w:r w:rsidRPr="0054105B">
              <w:rPr>
                <w:rFonts w:ascii="Neo Sans Pro" w:eastAsia="Neo Sans Pro" w:hAnsi="Neo Sans Pro"/>
                <w:color w:val="000000"/>
                <w:lang w:eastAsia="zh-CN" w:bidi="hi-IN"/>
              </w:rPr>
              <w:t>Serweta 200x150 cm , przylepiec na całej długości boku 200 cm – 1 szt.</w:t>
            </w:r>
          </w:p>
          <w:p w14:paraId="6386EFAB" w14:textId="77777777" w:rsidR="00BC12A2" w:rsidRPr="0054105B" w:rsidRDefault="00BC12A2" w:rsidP="007109F0">
            <w:pPr>
              <w:jc w:val="both"/>
              <w:rPr>
                <w:rFonts w:ascii="Neo Sans Pro" w:eastAsia="Neo Sans Pro" w:hAnsi="Neo Sans Pro"/>
                <w:color w:val="000000"/>
                <w:sz w:val="22"/>
                <w:szCs w:val="22"/>
                <w:lang w:bidi="hi-IN"/>
              </w:rPr>
            </w:pPr>
            <w:r w:rsidRPr="0054105B">
              <w:rPr>
                <w:rFonts w:ascii="Neo Sans Pro" w:eastAsia="Neo Sans Pro" w:hAnsi="Neo Sans Pro"/>
                <w:color w:val="000000"/>
                <w:sz w:val="22"/>
                <w:szCs w:val="22"/>
                <w:lang w:bidi="hi-IN"/>
              </w:rPr>
              <w:t>Sterylne fartuch chirurgiczne z włókniny typu SMS o gramaturze min. 35g/m2,  wszystkie szwy wykonane techniką ultradźwiękową w sposób ciągły.</w:t>
            </w:r>
          </w:p>
          <w:p w14:paraId="4AA569E2" w14:textId="77777777" w:rsidR="00BC12A2" w:rsidRPr="0054105B" w:rsidRDefault="00BC12A2" w:rsidP="007109F0">
            <w:pPr>
              <w:jc w:val="both"/>
              <w:rPr>
                <w:rFonts w:ascii="Neo Sans Pro" w:eastAsia="Neo Sans Pro" w:hAnsi="Neo Sans Pro"/>
                <w:color w:val="000000"/>
                <w:sz w:val="22"/>
                <w:szCs w:val="22"/>
                <w:lang w:bidi="hi-IN"/>
              </w:rPr>
            </w:pPr>
            <w:r w:rsidRPr="0054105B">
              <w:rPr>
                <w:rFonts w:ascii="Neo Sans Pro" w:eastAsia="Neo Sans Pro" w:hAnsi="Neo Sans Pro"/>
                <w:color w:val="000000"/>
                <w:sz w:val="22"/>
                <w:szCs w:val="22"/>
                <w:lang w:bidi="hi-IN"/>
              </w:rPr>
              <w:t>Rękaw fartucha o kroju prostym, zakończony poliestrowym niepylącym mankietem min. 7,5 cm, troki łączone kartonikiem, sposób założenia i konstrukcja pozwalająca na założenie fartucha z zachowaniem jałowości, zarówno z przodu jak i z  tyłu operatora. Wskaźnik odporności na perforację płynów ≥ 200 cm H2O w obszarze wzmocnień.</w:t>
            </w:r>
          </w:p>
          <w:p w14:paraId="46DBD91F" w14:textId="77777777" w:rsidR="00BC12A2" w:rsidRPr="0054105B" w:rsidRDefault="00BC12A2" w:rsidP="007109F0">
            <w:pPr>
              <w:jc w:val="both"/>
              <w:rPr>
                <w:rFonts w:ascii="Neo Sans Pro" w:eastAsia="Neo Sans Pro" w:hAnsi="Neo Sans Pro"/>
                <w:sz w:val="22"/>
                <w:szCs w:val="22"/>
                <w:lang w:bidi="hi-IN"/>
              </w:rPr>
            </w:pPr>
            <w:r w:rsidRPr="0054105B">
              <w:rPr>
                <w:rFonts w:ascii="Neo Sans Pro" w:eastAsia="Neo Sans Pro" w:hAnsi="Neo Sans Pro"/>
                <w:sz w:val="22"/>
                <w:szCs w:val="22"/>
                <w:lang w:bidi="hi-IN"/>
              </w:rPr>
              <w:t>Skład zestawu:</w:t>
            </w:r>
          </w:p>
          <w:p w14:paraId="7B2541D1" w14:textId="77777777" w:rsidR="00BC12A2" w:rsidRPr="0054105B" w:rsidRDefault="00BC12A2">
            <w:pPr>
              <w:pStyle w:val="Akapitzlist"/>
              <w:widowControl w:val="0"/>
              <w:numPr>
                <w:ilvl w:val="0"/>
                <w:numId w:val="39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Neo Sans Pro" w:eastAsia="Neo Sans Pro" w:hAnsi="Neo Sans Pro"/>
                <w:color w:val="000000"/>
                <w:lang w:eastAsia="zh-CN" w:bidi="hi-IN"/>
              </w:rPr>
            </w:pPr>
            <w:r w:rsidRPr="0054105B">
              <w:rPr>
                <w:rFonts w:ascii="Neo Sans Pro" w:eastAsia="Neo Sans Pro" w:hAnsi="Neo Sans Pro"/>
                <w:color w:val="000000"/>
                <w:lang w:eastAsia="zh-CN" w:bidi="hi-IN"/>
              </w:rPr>
              <w:lastRenderedPageBreak/>
              <w:t>Fartuch chirurgiczny standardowy  L – 1 szt.</w:t>
            </w:r>
          </w:p>
          <w:p w14:paraId="5F5ADAAC" w14:textId="77777777" w:rsidR="00BC12A2" w:rsidRPr="0054105B" w:rsidRDefault="00BC12A2">
            <w:pPr>
              <w:pStyle w:val="Akapitzlist"/>
              <w:widowControl w:val="0"/>
              <w:numPr>
                <w:ilvl w:val="0"/>
                <w:numId w:val="39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Neo Sans Pro" w:eastAsia="Neo Sans Pro" w:hAnsi="Neo Sans Pro"/>
                <w:color w:val="000000"/>
                <w:lang w:eastAsia="zh-CN" w:bidi="hi-IN"/>
              </w:rPr>
            </w:pPr>
            <w:r w:rsidRPr="0054105B">
              <w:rPr>
                <w:rFonts w:ascii="Neo Sans Pro" w:eastAsia="Neo Sans Pro" w:hAnsi="Neo Sans Pro"/>
                <w:color w:val="000000"/>
                <w:lang w:eastAsia="zh-CN" w:bidi="hi-IN"/>
              </w:rPr>
              <w:t>Fartuch chirurgiczny standardowy XL – 1 szt.</w:t>
            </w:r>
          </w:p>
          <w:p w14:paraId="3B83DA1E" w14:textId="77777777" w:rsidR="00BC12A2" w:rsidRPr="0054105B" w:rsidRDefault="00BC12A2" w:rsidP="007109F0">
            <w:pPr>
              <w:jc w:val="both"/>
              <w:rPr>
                <w:rFonts w:ascii="Neo Sans Pro" w:eastAsia="Neo Sans Pro" w:hAnsi="Neo Sans Pro"/>
                <w:color w:val="000000"/>
                <w:sz w:val="22"/>
                <w:szCs w:val="22"/>
                <w:lang w:bidi="hi-IN"/>
              </w:rPr>
            </w:pPr>
            <w:r w:rsidRPr="0054105B">
              <w:rPr>
                <w:rFonts w:ascii="Neo Sans Pro" w:eastAsia="Neo Sans Pro" w:hAnsi="Neo Sans Pro"/>
                <w:color w:val="000000"/>
                <w:sz w:val="22"/>
                <w:szCs w:val="22"/>
                <w:lang w:bidi="hi-IN"/>
              </w:rPr>
              <w:t>Pozostałe elementy zestawu:</w:t>
            </w:r>
          </w:p>
          <w:p w14:paraId="4C537E60" w14:textId="77777777" w:rsidR="00BC12A2" w:rsidRPr="0054105B" w:rsidRDefault="00BC12A2">
            <w:pPr>
              <w:pStyle w:val="Akapitzlist"/>
              <w:widowControl w:val="0"/>
              <w:numPr>
                <w:ilvl w:val="0"/>
                <w:numId w:val="40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Neo Sans Pro" w:eastAsia="Neo Sans Pro" w:hAnsi="Neo Sans Pro"/>
                <w:color w:val="000000"/>
                <w:lang w:eastAsia="zh-CN" w:bidi="hi-IN"/>
              </w:rPr>
            </w:pPr>
            <w:r w:rsidRPr="0054105B">
              <w:rPr>
                <w:rFonts w:ascii="Neo Sans Pro" w:eastAsia="Neo Sans Pro" w:hAnsi="Neo Sans Pro"/>
                <w:color w:val="000000"/>
                <w:lang w:eastAsia="zh-CN" w:bidi="hi-IN"/>
              </w:rPr>
              <w:t>Skalpel chirurgiczny nr 11 plastikowa rączka i osłonka- 1 sztuka</w:t>
            </w:r>
          </w:p>
          <w:p w14:paraId="3A23FBAC" w14:textId="77777777" w:rsidR="00BC12A2" w:rsidRPr="0054105B" w:rsidRDefault="00BC12A2">
            <w:pPr>
              <w:pStyle w:val="Akapitzlist"/>
              <w:widowControl w:val="0"/>
              <w:numPr>
                <w:ilvl w:val="0"/>
                <w:numId w:val="40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Neo Sans Pro" w:eastAsia="Neo Sans Pro" w:hAnsi="Neo Sans Pro"/>
                <w:color w:val="000000"/>
                <w:lang w:eastAsia="zh-CN" w:bidi="hi-IN"/>
              </w:rPr>
            </w:pPr>
            <w:r w:rsidRPr="0054105B">
              <w:rPr>
                <w:rFonts w:ascii="Neo Sans Pro" w:eastAsia="Neo Sans Pro" w:hAnsi="Neo Sans Pro"/>
                <w:color w:val="000000"/>
                <w:lang w:eastAsia="zh-CN" w:bidi="hi-IN"/>
              </w:rPr>
              <w:t>Igła iniekcyjna 0,7 x 40 mm 18G – 1 sztuka</w:t>
            </w:r>
          </w:p>
          <w:p w14:paraId="117AC450" w14:textId="77777777" w:rsidR="00BC12A2" w:rsidRPr="0054105B" w:rsidRDefault="00BC12A2">
            <w:pPr>
              <w:pStyle w:val="Akapitzlist"/>
              <w:widowControl w:val="0"/>
              <w:numPr>
                <w:ilvl w:val="0"/>
                <w:numId w:val="40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Neo Sans Pro" w:eastAsia="Neo Sans Pro" w:hAnsi="Neo Sans Pro"/>
                <w:color w:val="000000"/>
                <w:lang w:eastAsia="zh-CN" w:bidi="hi-IN"/>
              </w:rPr>
            </w:pPr>
            <w:r w:rsidRPr="0054105B">
              <w:rPr>
                <w:rFonts w:ascii="Neo Sans Pro" w:eastAsia="Neo Sans Pro" w:hAnsi="Neo Sans Pro"/>
                <w:color w:val="000000"/>
                <w:lang w:eastAsia="zh-CN" w:bidi="hi-IN"/>
              </w:rPr>
              <w:t>Kompresy z gazy 10x10 cm 13n ,8 w - 30 sztuk</w:t>
            </w:r>
          </w:p>
          <w:p w14:paraId="2DC9E7D6" w14:textId="77777777" w:rsidR="00BC12A2" w:rsidRPr="0054105B" w:rsidRDefault="00BC12A2">
            <w:pPr>
              <w:pStyle w:val="Akapitzlist"/>
              <w:widowControl w:val="0"/>
              <w:numPr>
                <w:ilvl w:val="0"/>
                <w:numId w:val="40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Neo Sans Pro" w:eastAsia="Neo Sans Pro" w:hAnsi="Neo Sans Pro"/>
                <w:color w:val="000000"/>
                <w:lang w:eastAsia="zh-CN" w:bidi="hi-IN"/>
              </w:rPr>
            </w:pPr>
            <w:r w:rsidRPr="0054105B">
              <w:rPr>
                <w:rFonts w:ascii="Neo Sans Pro" w:eastAsia="Neo Sans Pro" w:hAnsi="Neo Sans Pro"/>
                <w:color w:val="000000"/>
                <w:lang w:eastAsia="zh-CN" w:bidi="hi-IN"/>
              </w:rPr>
              <w:t>Pęseta met chirurgiczna 11,5 cm znaczona kolorem – 1 szt.</w:t>
            </w:r>
          </w:p>
          <w:p w14:paraId="35CFCE1E" w14:textId="77777777" w:rsidR="00BC12A2" w:rsidRPr="0054105B" w:rsidRDefault="00BC12A2">
            <w:pPr>
              <w:pStyle w:val="Akapitzlist"/>
              <w:widowControl w:val="0"/>
              <w:numPr>
                <w:ilvl w:val="0"/>
                <w:numId w:val="40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Neo Sans Pro" w:eastAsia="Neo Sans Pro" w:hAnsi="Neo Sans Pro"/>
                <w:color w:val="000000"/>
                <w:lang w:eastAsia="zh-CN" w:bidi="hi-IN"/>
              </w:rPr>
            </w:pPr>
            <w:r w:rsidRPr="0054105B">
              <w:rPr>
                <w:rFonts w:ascii="Neo Sans Pro" w:eastAsia="Neo Sans Pro" w:hAnsi="Neo Sans Pro"/>
                <w:color w:val="000000"/>
                <w:lang w:eastAsia="zh-CN" w:bidi="hi-IN"/>
              </w:rPr>
              <w:t>Kompres włókninowy 40G  4W 10x20 cm - 2 sztuki</w:t>
            </w:r>
          </w:p>
          <w:p w14:paraId="0023126B" w14:textId="77777777" w:rsidR="00BC12A2" w:rsidRPr="0054105B" w:rsidRDefault="00BC12A2">
            <w:pPr>
              <w:pStyle w:val="Akapitzlist"/>
              <w:widowControl w:val="0"/>
              <w:numPr>
                <w:ilvl w:val="0"/>
                <w:numId w:val="40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Neo Sans Pro" w:eastAsia="Neo Sans Pro" w:hAnsi="Neo Sans Pro"/>
                <w:color w:val="000000"/>
                <w:lang w:val="en-US" w:eastAsia="zh-CN" w:bidi="hi-IN"/>
              </w:rPr>
            </w:pPr>
            <w:r w:rsidRPr="0054105B">
              <w:rPr>
                <w:rFonts w:ascii="Neo Sans Pro" w:eastAsia="Neo Sans Pro" w:hAnsi="Neo Sans Pro"/>
                <w:color w:val="000000"/>
                <w:lang w:val="en-US" w:eastAsia="zh-CN" w:bidi="hi-IN"/>
              </w:rPr>
              <w:t xml:space="preserve">Camera cover 15x250 cm- 1 </w:t>
            </w:r>
            <w:proofErr w:type="spellStart"/>
            <w:r w:rsidRPr="0054105B">
              <w:rPr>
                <w:rFonts w:ascii="Neo Sans Pro" w:eastAsia="Neo Sans Pro" w:hAnsi="Neo Sans Pro"/>
                <w:color w:val="000000"/>
                <w:lang w:val="en-US" w:eastAsia="zh-CN" w:bidi="hi-IN"/>
              </w:rPr>
              <w:t>szt</w:t>
            </w:r>
            <w:proofErr w:type="spellEnd"/>
            <w:r w:rsidRPr="0054105B">
              <w:rPr>
                <w:rFonts w:ascii="Neo Sans Pro" w:eastAsia="Neo Sans Pro" w:hAnsi="Neo Sans Pro"/>
                <w:color w:val="000000"/>
                <w:lang w:val="en-US" w:eastAsia="zh-CN" w:bidi="hi-IN"/>
              </w:rPr>
              <w:t>.</w:t>
            </w:r>
          </w:p>
          <w:p w14:paraId="5C864B37" w14:textId="77777777" w:rsidR="00BC12A2" w:rsidRPr="0054105B" w:rsidRDefault="00BC12A2">
            <w:pPr>
              <w:pStyle w:val="Akapitzlist"/>
              <w:widowControl w:val="0"/>
              <w:numPr>
                <w:ilvl w:val="0"/>
                <w:numId w:val="40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Neo Sans Pro" w:eastAsia="Neo Sans Pro" w:hAnsi="Neo Sans Pro"/>
                <w:color w:val="000000"/>
                <w:lang w:eastAsia="zh-CN" w:bidi="hi-IN"/>
              </w:rPr>
            </w:pPr>
            <w:r w:rsidRPr="0054105B">
              <w:rPr>
                <w:rFonts w:ascii="Neo Sans Pro" w:eastAsia="Neo Sans Pro" w:hAnsi="Neo Sans Pro"/>
                <w:color w:val="000000"/>
                <w:lang w:eastAsia="zh-CN" w:bidi="hi-IN"/>
              </w:rPr>
              <w:t xml:space="preserve">Kleszczyki metalowe 14 cm </w:t>
            </w:r>
            <w:proofErr w:type="spellStart"/>
            <w:r w:rsidRPr="0054105B">
              <w:rPr>
                <w:rFonts w:ascii="Neo Sans Pro" w:eastAsia="Neo Sans Pro" w:hAnsi="Neo Sans Pro"/>
                <w:color w:val="000000"/>
                <w:lang w:eastAsia="zh-CN" w:bidi="hi-IN"/>
              </w:rPr>
              <w:t>Rochster</w:t>
            </w:r>
            <w:proofErr w:type="spellEnd"/>
            <w:r w:rsidRPr="0054105B">
              <w:rPr>
                <w:rFonts w:ascii="Neo Sans Pro" w:eastAsia="Neo Sans Pro" w:hAnsi="Neo Sans Pro"/>
                <w:color w:val="000000"/>
                <w:lang w:eastAsia="zh-CN" w:bidi="hi-IN"/>
              </w:rPr>
              <w:t xml:space="preserve"> Pean Prosty znaczone kolorem-1 szt.</w:t>
            </w:r>
          </w:p>
          <w:p w14:paraId="27006D9A" w14:textId="77777777" w:rsidR="00BC12A2" w:rsidRPr="0054105B" w:rsidRDefault="00BC12A2">
            <w:pPr>
              <w:pStyle w:val="Akapitzlist"/>
              <w:widowControl w:val="0"/>
              <w:numPr>
                <w:ilvl w:val="0"/>
                <w:numId w:val="40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Neo Sans Pro" w:eastAsia="Neo Sans Pro" w:hAnsi="Neo Sans Pro"/>
                <w:color w:val="000000"/>
                <w:lang w:eastAsia="zh-CN" w:bidi="hi-IN"/>
              </w:rPr>
            </w:pPr>
            <w:r w:rsidRPr="0054105B">
              <w:rPr>
                <w:rFonts w:ascii="Neo Sans Pro" w:eastAsia="Neo Sans Pro" w:hAnsi="Neo Sans Pro"/>
                <w:color w:val="000000"/>
                <w:lang w:eastAsia="zh-CN" w:bidi="hi-IN"/>
              </w:rPr>
              <w:t>Kleszczyki metalowe imadło 13 cm do igły znaczone kolorem-1 szt.</w:t>
            </w:r>
          </w:p>
          <w:p w14:paraId="56796F08" w14:textId="77777777" w:rsidR="00BC12A2" w:rsidRPr="0054105B" w:rsidRDefault="00BC12A2">
            <w:pPr>
              <w:pStyle w:val="Akapitzlist"/>
              <w:widowControl w:val="0"/>
              <w:numPr>
                <w:ilvl w:val="0"/>
                <w:numId w:val="40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Neo Sans Pro" w:eastAsia="Neo Sans Pro" w:hAnsi="Neo Sans Pro"/>
                <w:color w:val="000000"/>
                <w:lang w:eastAsia="zh-CN" w:bidi="hi-IN"/>
              </w:rPr>
            </w:pPr>
            <w:r w:rsidRPr="0054105B">
              <w:rPr>
                <w:rFonts w:ascii="Neo Sans Pro" w:eastAsia="Neo Sans Pro" w:hAnsi="Neo Sans Pro"/>
                <w:color w:val="000000"/>
                <w:lang w:eastAsia="zh-CN" w:bidi="hi-IN"/>
              </w:rPr>
              <w:t xml:space="preserve">Kleszczyki metalowe 12,5 cm </w:t>
            </w:r>
            <w:proofErr w:type="spellStart"/>
            <w:r w:rsidRPr="0054105B">
              <w:rPr>
                <w:rFonts w:ascii="Neo Sans Pro" w:eastAsia="Neo Sans Pro" w:hAnsi="Neo Sans Pro"/>
                <w:color w:val="000000"/>
                <w:lang w:eastAsia="zh-CN" w:bidi="hi-IN"/>
              </w:rPr>
              <w:t>Halsted</w:t>
            </w:r>
            <w:proofErr w:type="spellEnd"/>
            <w:r w:rsidRPr="0054105B">
              <w:rPr>
                <w:rFonts w:ascii="Neo Sans Pro" w:eastAsia="Neo Sans Pro" w:hAnsi="Neo Sans Pro"/>
                <w:color w:val="000000"/>
                <w:lang w:eastAsia="zh-CN" w:bidi="hi-IN"/>
              </w:rPr>
              <w:t xml:space="preserve"> </w:t>
            </w:r>
            <w:proofErr w:type="spellStart"/>
            <w:r w:rsidRPr="0054105B">
              <w:rPr>
                <w:rFonts w:ascii="Neo Sans Pro" w:eastAsia="Neo Sans Pro" w:hAnsi="Neo Sans Pro"/>
                <w:color w:val="000000"/>
                <w:lang w:eastAsia="zh-CN" w:bidi="hi-IN"/>
              </w:rPr>
              <w:t>Mosquito</w:t>
            </w:r>
            <w:proofErr w:type="spellEnd"/>
            <w:r w:rsidRPr="0054105B">
              <w:rPr>
                <w:rFonts w:ascii="Neo Sans Pro" w:eastAsia="Neo Sans Pro" w:hAnsi="Neo Sans Pro"/>
                <w:color w:val="000000"/>
                <w:lang w:eastAsia="zh-CN" w:bidi="hi-IN"/>
              </w:rPr>
              <w:t xml:space="preserve"> zagięte znaczone kolorem- 1 szt.</w:t>
            </w:r>
          </w:p>
          <w:p w14:paraId="0BA567B1" w14:textId="77777777" w:rsidR="00BC12A2" w:rsidRPr="0054105B" w:rsidRDefault="00BC12A2">
            <w:pPr>
              <w:pStyle w:val="Akapitzlist"/>
              <w:widowControl w:val="0"/>
              <w:numPr>
                <w:ilvl w:val="0"/>
                <w:numId w:val="40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Neo Sans Pro" w:eastAsia="Neo Sans Pro" w:hAnsi="Neo Sans Pro"/>
                <w:color w:val="000000"/>
                <w:lang w:eastAsia="zh-CN" w:bidi="hi-IN"/>
              </w:rPr>
            </w:pPr>
            <w:r w:rsidRPr="0054105B">
              <w:rPr>
                <w:rFonts w:ascii="Neo Sans Pro" w:eastAsia="Neo Sans Pro" w:hAnsi="Neo Sans Pro"/>
                <w:color w:val="000000"/>
                <w:lang w:eastAsia="zh-CN" w:bidi="hi-IN"/>
              </w:rPr>
              <w:t>Osłona foliowa na sprzęt prostokątna 71x91 cm z gumką – 1 sztuka</w:t>
            </w:r>
          </w:p>
          <w:p w14:paraId="6387A659" w14:textId="77777777" w:rsidR="00BC12A2" w:rsidRPr="0054105B" w:rsidRDefault="00BC12A2">
            <w:pPr>
              <w:pStyle w:val="Akapitzlist"/>
              <w:widowControl w:val="0"/>
              <w:numPr>
                <w:ilvl w:val="0"/>
                <w:numId w:val="40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Neo Sans Pro" w:eastAsia="Neo Sans Pro" w:hAnsi="Neo Sans Pro"/>
                <w:color w:val="000000"/>
                <w:lang w:eastAsia="zh-CN" w:bidi="hi-IN"/>
              </w:rPr>
            </w:pPr>
            <w:r w:rsidRPr="0054105B">
              <w:rPr>
                <w:rFonts w:ascii="Neo Sans Pro" w:eastAsia="Neo Sans Pro" w:hAnsi="Neo Sans Pro"/>
                <w:color w:val="000000"/>
                <w:lang w:eastAsia="zh-CN" w:bidi="hi-IN"/>
              </w:rPr>
              <w:t xml:space="preserve">Nożyczki metalowe 15 cm Mayo zagięte ostro-tępe znaczone kolorem – 1 </w:t>
            </w:r>
            <w:proofErr w:type="spellStart"/>
            <w:r w:rsidRPr="0054105B">
              <w:rPr>
                <w:rFonts w:ascii="Neo Sans Pro" w:eastAsia="Neo Sans Pro" w:hAnsi="Neo Sans Pro"/>
                <w:color w:val="000000"/>
                <w:lang w:eastAsia="zh-CN" w:bidi="hi-IN"/>
              </w:rPr>
              <w:t>szt</w:t>
            </w:r>
            <w:proofErr w:type="spellEnd"/>
          </w:p>
          <w:p w14:paraId="6605953F" w14:textId="77777777" w:rsidR="00BC12A2" w:rsidRPr="0054105B" w:rsidRDefault="00BC12A2">
            <w:pPr>
              <w:pStyle w:val="Akapitzlist"/>
              <w:widowControl w:val="0"/>
              <w:numPr>
                <w:ilvl w:val="0"/>
                <w:numId w:val="40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Neo Sans Pro" w:eastAsia="Neo Sans Pro" w:hAnsi="Neo Sans Pro"/>
                <w:color w:val="000000"/>
                <w:lang w:eastAsia="zh-CN" w:bidi="hi-IN"/>
              </w:rPr>
            </w:pPr>
            <w:r w:rsidRPr="0054105B">
              <w:rPr>
                <w:rFonts w:ascii="Neo Sans Pro" w:eastAsia="Neo Sans Pro" w:hAnsi="Neo Sans Pro"/>
                <w:color w:val="000000"/>
                <w:lang w:eastAsia="zh-CN" w:bidi="hi-IN"/>
              </w:rPr>
              <w:t xml:space="preserve">Strzykawka </w:t>
            </w:r>
            <w:proofErr w:type="spellStart"/>
            <w:r w:rsidRPr="0054105B">
              <w:rPr>
                <w:rFonts w:ascii="Neo Sans Pro" w:eastAsia="Neo Sans Pro" w:hAnsi="Neo Sans Pro"/>
                <w:color w:val="000000"/>
                <w:lang w:eastAsia="zh-CN" w:bidi="hi-IN"/>
              </w:rPr>
              <w:t>plast</w:t>
            </w:r>
            <w:proofErr w:type="spellEnd"/>
            <w:r w:rsidRPr="0054105B">
              <w:rPr>
                <w:rFonts w:ascii="Neo Sans Pro" w:eastAsia="Neo Sans Pro" w:hAnsi="Neo Sans Pro"/>
                <w:color w:val="000000"/>
                <w:lang w:eastAsia="zh-CN" w:bidi="hi-IN"/>
              </w:rPr>
              <w:t xml:space="preserve"> 2CZ 2 ML  – 2 sztuki</w:t>
            </w:r>
          </w:p>
          <w:p w14:paraId="7F3B87D2" w14:textId="77777777" w:rsidR="00BC12A2" w:rsidRPr="0054105B" w:rsidRDefault="00BC12A2">
            <w:pPr>
              <w:pStyle w:val="Akapitzlist"/>
              <w:widowControl w:val="0"/>
              <w:numPr>
                <w:ilvl w:val="0"/>
                <w:numId w:val="40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Neo Sans Pro" w:eastAsia="Neo Sans Pro" w:hAnsi="Neo Sans Pro"/>
                <w:color w:val="000000"/>
                <w:lang w:eastAsia="zh-CN" w:bidi="hi-IN"/>
              </w:rPr>
            </w:pPr>
            <w:r w:rsidRPr="0054105B">
              <w:rPr>
                <w:rFonts w:ascii="Neo Sans Pro" w:eastAsia="Neo Sans Pro" w:hAnsi="Neo Sans Pro"/>
                <w:color w:val="000000"/>
                <w:lang w:eastAsia="zh-CN" w:bidi="hi-IN"/>
              </w:rPr>
              <w:t xml:space="preserve">Strzykawka </w:t>
            </w:r>
            <w:proofErr w:type="spellStart"/>
            <w:r w:rsidRPr="0054105B">
              <w:rPr>
                <w:rFonts w:ascii="Neo Sans Pro" w:eastAsia="Neo Sans Pro" w:hAnsi="Neo Sans Pro"/>
                <w:color w:val="000000"/>
                <w:lang w:eastAsia="zh-CN" w:bidi="hi-IN"/>
              </w:rPr>
              <w:t>plast</w:t>
            </w:r>
            <w:proofErr w:type="spellEnd"/>
            <w:r w:rsidRPr="0054105B">
              <w:rPr>
                <w:rFonts w:ascii="Neo Sans Pro" w:eastAsia="Neo Sans Pro" w:hAnsi="Neo Sans Pro"/>
                <w:color w:val="000000"/>
                <w:lang w:eastAsia="zh-CN" w:bidi="hi-IN"/>
              </w:rPr>
              <w:t xml:space="preserve"> 2CZ 10 ML – 1 szt.</w:t>
            </w:r>
          </w:p>
          <w:p w14:paraId="29D67FBF" w14:textId="77777777" w:rsidR="00BC12A2" w:rsidRPr="0054105B" w:rsidRDefault="00BC12A2">
            <w:pPr>
              <w:pStyle w:val="Akapitzlist"/>
              <w:widowControl w:val="0"/>
              <w:numPr>
                <w:ilvl w:val="0"/>
                <w:numId w:val="40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Neo Sans Pro" w:eastAsia="Neo Sans Pro" w:hAnsi="Neo Sans Pro"/>
                <w:color w:val="000000"/>
                <w:lang w:eastAsia="zh-CN" w:bidi="hi-IN"/>
              </w:rPr>
            </w:pPr>
            <w:r w:rsidRPr="0054105B">
              <w:rPr>
                <w:rFonts w:ascii="Neo Sans Pro" w:eastAsia="Neo Sans Pro" w:hAnsi="Neo Sans Pro"/>
                <w:color w:val="000000"/>
                <w:lang w:eastAsia="zh-CN" w:bidi="hi-IN"/>
              </w:rPr>
              <w:t xml:space="preserve">Strzykawka </w:t>
            </w:r>
            <w:proofErr w:type="spellStart"/>
            <w:r w:rsidRPr="0054105B">
              <w:rPr>
                <w:rFonts w:ascii="Neo Sans Pro" w:eastAsia="Neo Sans Pro" w:hAnsi="Neo Sans Pro"/>
                <w:color w:val="000000"/>
                <w:lang w:eastAsia="zh-CN" w:bidi="hi-IN"/>
              </w:rPr>
              <w:t>plast</w:t>
            </w:r>
            <w:proofErr w:type="spellEnd"/>
            <w:r w:rsidRPr="0054105B">
              <w:rPr>
                <w:rFonts w:ascii="Neo Sans Pro" w:eastAsia="Neo Sans Pro" w:hAnsi="Neo Sans Pro"/>
                <w:color w:val="000000"/>
                <w:lang w:eastAsia="zh-CN" w:bidi="hi-IN"/>
              </w:rPr>
              <w:t xml:space="preserve"> 2CZ 20 ML  – 2 </w:t>
            </w:r>
            <w:proofErr w:type="spellStart"/>
            <w:r w:rsidRPr="0054105B">
              <w:rPr>
                <w:rFonts w:ascii="Neo Sans Pro" w:eastAsia="Neo Sans Pro" w:hAnsi="Neo Sans Pro"/>
                <w:color w:val="000000"/>
                <w:lang w:eastAsia="zh-CN" w:bidi="hi-IN"/>
              </w:rPr>
              <w:t>szt</w:t>
            </w:r>
            <w:proofErr w:type="spellEnd"/>
          </w:p>
          <w:p w14:paraId="24EF90FD" w14:textId="77777777" w:rsidR="00BC12A2" w:rsidRPr="0054105B" w:rsidRDefault="00BC12A2">
            <w:pPr>
              <w:pStyle w:val="Akapitzlist"/>
              <w:widowControl w:val="0"/>
              <w:numPr>
                <w:ilvl w:val="0"/>
                <w:numId w:val="40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Neo Sans Pro" w:eastAsia="Neo Sans Pro" w:hAnsi="Neo Sans Pro"/>
                <w:color w:val="000000"/>
                <w:lang w:eastAsia="zh-CN" w:bidi="hi-IN"/>
              </w:rPr>
            </w:pPr>
            <w:r w:rsidRPr="0054105B">
              <w:rPr>
                <w:rFonts w:ascii="Neo Sans Pro" w:eastAsia="Neo Sans Pro" w:hAnsi="Neo Sans Pro"/>
                <w:color w:val="000000"/>
                <w:lang w:eastAsia="zh-CN" w:bidi="hi-IN"/>
              </w:rPr>
              <w:t xml:space="preserve">Pojemnik </w:t>
            </w:r>
            <w:proofErr w:type="spellStart"/>
            <w:r w:rsidRPr="0054105B">
              <w:rPr>
                <w:rFonts w:ascii="Neo Sans Pro" w:eastAsia="Neo Sans Pro" w:hAnsi="Neo Sans Pro"/>
                <w:color w:val="000000"/>
                <w:lang w:eastAsia="zh-CN" w:bidi="hi-IN"/>
              </w:rPr>
              <w:t>plast</w:t>
            </w:r>
            <w:proofErr w:type="spellEnd"/>
            <w:r w:rsidRPr="0054105B">
              <w:rPr>
                <w:rFonts w:ascii="Neo Sans Pro" w:eastAsia="Neo Sans Pro" w:hAnsi="Neo Sans Pro"/>
                <w:color w:val="000000"/>
                <w:lang w:eastAsia="zh-CN" w:bidi="hi-IN"/>
              </w:rPr>
              <w:t xml:space="preserve"> okrągły 500 ml wysokość 6 cm </w:t>
            </w:r>
            <w:proofErr w:type="spellStart"/>
            <w:r w:rsidRPr="0054105B">
              <w:rPr>
                <w:rFonts w:ascii="Neo Sans Pro" w:eastAsia="Neo Sans Pro" w:hAnsi="Neo Sans Pro"/>
                <w:color w:val="000000"/>
                <w:lang w:eastAsia="zh-CN" w:bidi="hi-IN"/>
              </w:rPr>
              <w:t>śr</w:t>
            </w:r>
            <w:proofErr w:type="spellEnd"/>
            <w:r w:rsidRPr="0054105B">
              <w:rPr>
                <w:rFonts w:ascii="Neo Sans Pro" w:eastAsia="Neo Sans Pro" w:hAnsi="Neo Sans Pro"/>
                <w:color w:val="000000"/>
                <w:lang w:eastAsia="zh-CN" w:bidi="hi-IN"/>
              </w:rPr>
              <w:t xml:space="preserve"> denka 9,5 cm SKALA mankiet transp-1 szt.</w:t>
            </w:r>
          </w:p>
          <w:p w14:paraId="159A0225" w14:textId="77777777" w:rsidR="00BC12A2" w:rsidRPr="0054105B" w:rsidRDefault="00BC12A2">
            <w:pPr>
              <w:pStyle w:val="Akapitzlist"/>
              <w:widowControl w:val="0"/>
              <w:numPr>
                <w:ilvl w:val="0"/>
                <w:numId w:val="40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Neo Sans Pro" w:eastAsia="Neo Sans Pro" w:hAnsi="Neo Sans Pro"/>
                <w:color w:val="000000"/>
                <w:lang w:eastAsia="zh-CN" w:bidi="hi-IN"/>
              </w:rPr>
            </w:pPr>
            <w:r w:rsidRPr="0054105B">
              <w:rPr>
                <w:rFonts w:ascii="Neo Sans Pro" w:eastAsia="Neo Sans Pro" w:hAnsi="Neo Sans Pro"/>
                <w:color w:val="000000"/>
                <w:lang w:eastAsia="zh-CN" w:bidi="hi-IN"/>
              </w:rPr>
              <w:t xml:space="preserve">Pojemnik </w:t>
            </w:r>
            <w:proofErr w:type="spellStart"/>
            <w:r w:rsidRPr="0054105B">
              <w:rPr>
                <w:rFonts w:ascii="Neo Sans Pro" w:eastAsia="Neo Sans Pro" w:hAnsi="Neo Sans Pro"/>
                <w:color w:val="000000"/>
                <w:lang w:eastAsia="zh-CN" w:bidi="hi-IN"/>
              </w:rPr>
              <w:t>plast</w:t>
            </w:r>
            <w:proofErr w:type="spellEnd"/>
            <w:r w:rsidRPr="0054105B">
              <w:rPr>
                <w:rFonts w:ascii="Neo Sans Pro" w:eastAsia="Neo Sans Pro" w:hAnsi="Neo Sans Pro"/>
                <w:color w:val="000000"/>
                <w:lang w:eastAsia="zh-CN" w:bidi="hi-IN"/>
              </w:rPr>
              <w:t xml:space="preserve"> okrągły 500 ml wysokość 6 cm </w:t>
            </w:r>
            <w:proofErr w:type="spellStart"/>
            <w:r w:rsidRPr="0054105B">
              <w:rPr>
                <w:rFonts w:ascii="Neo Sans Pro" w:eastAsia="Neo Sans Pro" w:hAnsi="Neo Sans Pro"/>
                <w:color w:val="000000"/>
                <w:lang w:eastAsia="zh-CN" w:bidi="hi-IN"/>
              </w:rPr>
              <w:t>śr</w:t>
            </w:r>
            <w:proofErr w:type="spellEnd"/>
            <w:r w:rsidRPr="0054105B">
              <w:rPr>
                <w:rFonts w:ascii="Neo Sans Pro" w:eastAsia="Neo Sans Pro" w:hAnsi="Neo Sans Pro"/>
                <w:color w:val="000000"/>
                <w:lang w:eastAsia="zh-CN" w:bidi="hi-IN"/>
              </w:rPr>
              <w:t xml:space="preserve"> denka 9,5 cm SKALA mankiet niebieski-1 szt.</w:t>
            </w:r>
          </w:p>
          <w:p w14:paraId="5050FCD0" w14:textId="77777777" w:rsidR="00BC12A2" w:rsidRPr="0054105B" w:rsidRDefault="00BC12A2">
            <w:pPr>
              <w:pStyle w:val="Akapitzlist"/>
              <w:widowControl w:val="0"/>
              <w:numPr>
                <w:ilvl w:val="0"/>
                <w:numId w:val="40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Neo Sans Pro" w:eastAsia="Neo Sans Pro" w:hAnsi="Neo Sans Pro"/>
                <w:color w:val="000000"/>
                <w:lang w:eastAsia="zh-CN" w:bidi="hi-IN"/>
              </w:rPr>
            </w:pPr>
            <w:r w:rsidRPr="0054105B">
              <w:rPr>
                <w:rFonts w:ascii="Neo Sans Pro" w:eastAsia="Neo Sans Pro" w:hAnsi="Neo Sans Pro"/>
                <w:color w:val="000000"/>
                <w:lang w:eastAsia="zh-CN" w:bidi="hi-IN"/>
              </w:rPr>
              <w:t>serweta na stolik instrumentariuszki z warstwą chłonna o szerokości min. 65 cm i chłonności 400% - rozmiar 150 cm  x 190 cm (do owinięcia zestawu)- 1 sztuka</w:t>
            </w:r>
          </w:p>
          <w:p w14:paraId="4DFF9A51" w14:textId="77777777" w:rsidR="00BC12A2" w:rsidRPr="0054105B" w:rsidRDefault="00BC12A2" w:rsidP="007109F0">
            <w:pPr>
              <w:jc w:val="both"/>
              <w:rPr>
                <w:rFonts w:ascii="Neo Sans Pro" w:eastAsia="Neo Sans Pro" w:hAnsi="Neo Sans Pro"/>
                <w:color w:val="000000"/>
                <w:sz w:val="22"/>
                <w:szCs w:val="22"/>
                <w:lang w:bidi="hi-IN"/>
              </w:rPr>
            </w:pPr>
            <w:r w:rsidRPr="0054105B">
              <w:rPr>
                <w:rFonts w:ascii="Neo Sans Pro" w:eastAsia="Neo Sans Pro" w:hAnsi="Neo Sans Pro"/>
                <w:color w:val="000000"/>
                <w:sz w:val="22"/>
                <w:szCs w:val="22"/>
                <w:lang w:bidi="hi-IN"/>
              </w:rPr>
              <w:lastRenderedPageBreak/>
              <w:t>Karton zewnętrzny min. 5 warstwowy (bezpieczeństwo w trakcie transportu).</w:t>
            </w:r>
          </w:p>
          <w:p w14:paraId="61CFFEB3" w14:textId="77777777" w:rsidR="00BC12A2" w:rsidRPr="0054105B" w:rsidRDefault="00BC12A2" w:rsidP="007109F0">
            <w:pPr>
              <w:jc w:val="both"/>
              <w:rPr>
                <w:rFonts w:ascii="Neo Sans Pro" w:eastAsia="Neo Sans Pro" w:hAnsi="Neo Sans Pro"/>
                <w:color w:val="000000"/>
                <w:sz w:val="22"/>
                <w:szCs w:val="22"/>
                <w:lang w:bidi="hi-IN"/>
              </w:rPr>
            </w:pPr>
            <w:r w:rsidRPr="0054105B">
              <w:rPr>
                <w:rFonts w:ascii="Neo Sans Pro" w:eastAsia="Neo Sans Pro" w:hAnsi="Neo Sans Pro"/>
                <w:color w:val="000000"/>
                <w:sz w:val="22"/>
                <w:szCs w:val="22"/>
                <w:lang w:bidi="hi-IN"/>
              </w:rPr>
              <w:t>Opakowanie jednostkowe: torebka papierowo-foliowa z wycięciem na kciuk dla poprawnego otwarcia w warunkach bloku porodowego.</w:t>
            </w:r>
          </w:p>
          <w:p w14:paraId="036AFABD" w14:textId="77777777" w:rsidR="00BC12A2" w:rsidRPr="0054105B" w:rsidRDefault="00BC12A2" w:rsidP="007109F0">
            <w:pPr>
              <w:jc w:val="both"/>
              <w:rPr>
                <w:rFonts w:ascii="Neo Sans Pro" w:eastAsia="Neo Sans Pro" w:hAnsi="Neo Sans Pro"/>
                <w:color w:val="000000"/>
                <w:sz w:val="22"/>
                <w:szCs w:val="22"/>
                <w:lang w:bidi="hi-IN"/>
              </w:rPr>
            </w:pPr>
            <w:r w:rsidRPr="0054105B">
              <w:rPr>
                <w:rFonts w:ascii="Neo Sans Pro" w:eastAsia="Neo Sans Pro" w:hAnsi="Neo Sans Pro"/>
                <w:color w:val="000000"/>
                <w:sz w:val="22"/>
                <w:szCs w:val="22"/>
                <w:lang w:bidi="hi-IN"/>
              </w:rPr>
              <w:t>Etykieta pięciodzielna, 4 samoprzylepne metryczki do umieszczenia w karcie pacjenta, każdy zestaw musi posiadać informację identyfikującą producenta, informacje o dacie ważności i numer serii.</w:t>
            </w:r>
          </w:p>
          <w:p w14:paraId="3A21D2BE" w14:textId="77777777" w:rsidR="00BC12A2" w:rsidRPr="0054105B" w:rsidRDefault="00BC12A2" w:rsidP="007109F0">
            <w:pPr>
              <w:jc w:val="both"/>
              <w:rPr>
                <w:rFonts w:ascii="Neo Sans Pro" w:eastAsia="Neo Sans Pro" w:hAnsi="Neo Sans Pro"/>
                <w:color w:val="000000"/>
                <w:sz w:val="22"/>
                <w:szCs w:val="22"/>
                <w:lang w:bidi="hi-IN"/>
              </w:rPr>
            </w:pPr>
            <w:r w:rsidRPr="0054105B">
              <w:rPr>
                <w:rFonts w:ascii="Neo Sans Pro" w:eastAsia="Neo Sans Pro" w:hAnsi="Neo Sans Pro"/>
                <w:color w:val="000000"/>
                <w:sz w:val="22"/>
                <w:szCs w:val="22"/>
                <w:lang w:bidi="hi-IN"/>
              </w:rPr>
              <w:t>Wymagane zaświadczenie biozgodności.</w:t>
            </w:r>
          </w:p>
          <w:p w14:paraId="3E9E91B3" w14:textId="77777777" w:rsidR="00BC12A2" w:rsidRPr="007109F0" w:rsidRDefault="00BC12A2" w:rsidP="007109F0">
            <w:pPr>
              <w:jc w:val="both"/>
              <w:rPr>
                <w:rFonts w:ascii="Neo Sans Pro" w:eastAsia="Neo Sans Pro" w:hAnsi="Neo Sans Pro"/>
                <w:color w:val="000000"/>
                <w:lang w:bidi="hi-IN"/>
              </w:rPr>
            </w:pPr>
            <w:r w:rsidRPr="0054105B">
              <w:rPr>
                <w:rFonts w:ascii="Neo Sans Pro" w:eastAsia="Neo Sans Pro" w:hAnsi="Neo Sans Pro"/>
                <w:color w:val="000000"/>
                <w:sz w:val="22"/>
                <w:szCs w:val="22"/>
                <w:lang w:bidi="hi-IN"/>
              </w:rPr>
              <w:t>Przydatność do użycia  min. 5 lat od daty produkcji.</w:t>
            </w:r>
          </w:p>
        </w:tc>
        <w:tc>
          <w:tcPr>
            <w:tcW w:w="1493" w:type="dxa"/>
          </w:tcPr>
          <w:p w14:paraId="64484F3A" w14:textId="77777777" w:rsidR="00BC12A2" w:rsidRPr="007109F0" w:rsidRDefault="00BC12A2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45143DAF" w14:textId="77777777" w:rsidR="00BC12A2" w:rsidRPr="007109F0" w:rsidRDefault="00BC12A2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574" w:type="dxa"/>
          </w:tcPr>
          <w:p w14:paraId="348F45B5" w14:textId="77777777" w:rsidR="00BC12A2" w:rsidRPr="007109F0" w:rsidRDefault="00BC12A2" w:rsidP="005D2855">
            <w:pPr>
              <w:rPr>
                <w:rFonts w:ascii="Neo Sans Pro" w:hAnsi="Neo Sans Pro"/>
                <w:b/>
              </w:rPr>
            </w:pPr>
          </w:p>
          <w:p w14:paraId="7771F024" w14:textId="77777777" w:rsidR="00BC12A2" w:rsidRPr="007109F0" w:rsidRDefault="00BC12A2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240</w:t>
            </w:r>
            <w:r>
              <w:rPr>
                <w:rFonts w:ascii="Neo Sans Pro" w:hAnsi="Neo Sans Pro"/>
                <w:b/>
              </w:rPr>
              <w:t xml:space="preserve"> </w:t>
            </w:r>
            <w:proofErr w:type="spellStart"/>
            <w:r>
              <w:rPr>
                <w:rFonts w:ascii="Neo Sans Pro" w:hAnsi="Neo Sans Pro"/>
                <w:b/>
              </w:rPr>
              <w:t>szt</w:t>
            </w:r>
            <w:proofErr w:type="spellEnd"/>
          </w:p>
        </w:tc>
        <w:tc>
          <w:tcPr>
            <w:tcW w:w="1590" w:type="dxa"/>
          </w:tcPr>
          <w:p w14:paraId="6916888A" w14:textId="77777777" w:rsidR="00BC12A2" w:rsidRPr="007109F0" w:rsidRDefault="00BC12A2" w:rsidP="005D2855">
            <w:pPr>
              <w:rPr>
                <w:rFonts w:ascii="Neo Sans Pro" w:hAnsi="Neo Sans Pro"/>
                <w:b/>
              </w:rPr>
            </w:pPr>
          </w:p>
        </w:tc>
        <w:tc>
          <w:tcPr>
            <w:tcW w:w="1524" w:type="dxa"/>
          </w:tcPr>
          <w:p w14:paraId="208112E4" w14:textId="77777777" w:rsidR="00BC12A2" w:rsidRPr="007109F0" w:rsidRDefault="00BC12A2" w:rsidP="005D2855">
            <w:pPr>
              <w:rPr>
                <w:rFonts w:ascii="Neo Sans Pro" w:hAnsi="Neo Sans Pro"/>
                <w:b/>
              </w:rPr>
            </w:pPr>
          </w:p>
        </w:tc>
        <w:tc>
          <w:tcPr>
            <w:tcW w:w="1560" w:type="dxa"/>
          </w:tcPr>
          <w:p w14:paraId="12BE78DE" w14:textId="77777777" w:rsidR="00BC12A2" w:rsidRPr="007109F0" w:rsidRDefault="00BC12A2" w:rsidP="005D2855">
            <w:pPr>
              <w:rPr>
                <w:rFonts w:ascii="Neo Sans Pro" w:hAnsi="Neo Sans Pro"/>
                <w:b/>
              </w:rPr>
            </w:pPr>
          </w:p>
        </w:tc>
      </w:tr>
    </w:tbl>
    <w:p w14:paraId="2B5171F4" w14:textId="77777777" w:rsidR="00BC12A2" w:rsidRDefault="00BC12A2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6E8D71EF" w14:textId="77777777" w:rsidR="00BC12A2" w:rsidRDefault="00BC12A2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4358C4ED" w14:textId="77777777" w:rsidR="00BC12A2" w:rsidRPr="00852DE0" w:rsidRDefault="00BC12A2">
      <w:pPr>
        <w:pStyle w:val="Akapitzlist"/>
        <w:numPr>
          <w:ilvl w:val="0"/>
          <w:numId w:val="49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3F878F8A" w14:textId="77777777" w:rsidR="00BC12A2" w:rsidRPr="00852DE0" w:rsidRDefault="00BC12A2">
      <w:pPr>
        <w:pStyle w:val="Akapitzlist"/>
        <w:numPr>
          <w:ilvl w:val="0"/>
          <w:numId w:val="49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4E9A79FF" w14:textId="77777777" w:rsidR="00BC12A2" w:rsidRPr="00852DE0" w:rsidRDefault="00BC12A2">
      <w:pPr>
        <w:pStyle w:val="Akapitzlist"/>
        <w:numPr>
          <w:ilvl w:val="0"/>
          <w:numId w:val="49"/>
        </w:numPr>
        <w:spacing w:after="0" w:line="240" w:lineRule="auto"/>
        <w:jc w:val="both"/>
        <w:rPr>
          <w:rFonts w:ascii="Neo Sans Pro" w:hAnsi="Neo Sans Pro" w:cs="Neo Sans Pro"/>
          <w:color w:val="000000"/>
          <w:sz w:val="20"/>
          <w:szCs w:val="20"/>
        </w:rPr>
      </w:pPr>
      <w:r w:rsidRPr="00852DE0">
        <w:rPr>
          <w:rFonts w:ascii="Neo Sans Pro" w:hAnsi="Neo Sans Pro" w:cs="Neo Sans Pro"/>
          <w:color w:val="000000"/>
          <w:sz w:val="20"/>
          <w:szCs w:val="20"/>
        </w:rPr>
        <w:t>Zamawiający wymaga, aby oferowany asortyment był wyrobem medycznym.</w:t>
      </w:r>
    </w:p>
    <w:p w14:paraId="174715D0" w14:textId="77777777" w:rsidR="00BC12A2" w:rsidRDefault="00BC12A2">
      <w:pPr>
        <w:numPr>
          <w:ilvl w:val="0"/>
          <w:numId w:val="49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1D1C8ECD" w14:textId="77777777" w:rsidR="00BC12A2" w:rsidRPr="003F6446" w:rsidRDefault="00BC12A2" w:rsidP="00BC12A2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6B9F17D3" w14:textId="77777777" w:rsidR="00BC12A2" w:rsidRPr="003F6446" w:rsidRDefault="00BC12A2" w:rsidP="00BC12A2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5161F32F" w14:textId="77777777" w:rsidR="00BC12A2" w:rsidRPr="003F6446" w:rsidRDefault="00BC12A2" w:rsidP="00BC12A2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35BB43E4" w14:textId="77777777" w:rsidR="00BC12A2" w:rsidRDefault="00BC12A2" w:rsidP="00BC12A2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6C28584B" w14:textId="77777777" w:rsidR="00BC12A2" w:rsidRDefault="00BC12A2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62D0269C" w14:textId="77777777" w:rsidR="00865DB9" w:rsidRDefault="00865DB9" w:rsidP="00865DB9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 xml:space="preserve">……………………...……. (miejscowość), dnia …………………. </w:t>
      </w:r>
    </w:p>
    <w:p w14:paraId="66662821" w14:textId="77777777" w:rsidR="00BC12A2" w:rsidRDefault="00BC12A2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781E64AF" w14:textId="26EDC145" w:rsidR="009E00D9" w:rsidRDefault="009E00D9" w:rsidP="009E00D9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5</w:t>
      </w:r>
      <w:r w:rsidR="004A1785">
        <w:rPr>
          <w:rFonts w:ascii="Neo Sans Pro" w:hAnsi="Neo Sans Pro"/>
          <w:b/>
          <w:bCs/>
          <w:color w:val="000000"/>
          <w:sz w:val="20"/>
          <w:szCs w:val="20"/>
        </w:rPr>
        <w:t>8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41098097" w14:textId="77777777" w:rsidR="009E00D9" w:rsidRPr="00B42D9D" w:rsidRDefault="009E00D9" w:rsidP="009E00D9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2496F3CE" w14:textId="77777777" w:rsidR="009E00D9" w:rsidRDefault="009E00D9" w:rsidP="009E00D9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9E00D9" w:rsidRPr="001A7732" w14:paraId="6AF4BEB0" w14:textId="77777777" w:rsidTr="000308AB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3DC3C" w14:textId="77777777" w:rsidR="009E00D9" w:rsidRPr="001A7732" w:rsidRDefault="009E00D9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9E00D9" w:rsidRPr="001A7732" w14:paraId="2F78B867" w14:textId="77777777" w:rsidTr="000308AB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5E6C" w14:textId="77777777" w:rsidR="009E00D9" w:rsidRPr="001A7732" w:rsidRDefault="009E00D9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3BE73212" w14:textId="77777777" w:rsidR="009E00D9" w:rsidRPr="001A7732" w:rsidRDefault="009E00D9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4547156B" w14:textId="77777777" w:rsidR="00BC12A2" w:rsidRDefault="00BC12A2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530D8715" w14:textId="77777777" w:rsidR="00891B41" w:rsidRPr="00DA7E30" w:rsidRDefault="00891B41" w:rsidP="00891B41">
      <w:pPr>
        <w:rPr>
          <w:rFonts w:ascii="Neo Sans Pro" w:hAnsi="Neo Sans Pro"/>
        </w:rPr>
      </w:pPr>
      <w:r w:rsidRPr="001F4139">
        <w:rPr>
          <w:rFonts w:ascii="Neo Sans Pro" w:hAnsi="Neo Sans Pro"/>
          <w:b/>
          <w:bCs/>
          <w:sz w:val="20"/>
          <w:szCs w:val="20"/>
        </w:rPr>
        <w:t>Część nr 5</w:t>
      </w:r>
      <w:r>
        <w:rPr>
          <w:rFonts w:ascii="Neo Sans Pro" w:hAnsi="Neo Sans Pro"/>
          <w:b/>
          <w:bCs/>
          <w:sz w:val="20"/>
          <w:szCs w:val="20"/>
        </w:rPr>
        <w:t>3</w:t>
      </w:r>
      <w:r w:rsidRPr="001F4139">
        <w:rPr>
          <w:rFonts w:ascii="Neo Sans Pro" w:hAnsi="Neo Sans Pro"/>
          <w:b/>
          <w:bCs/>
          <w:sz w:val="20"/>
          <w:szCs w:val="20"/>
        </w:rPr>
        <w:t xml:space="preserve"> – </w:t>
      </w:r>
      <w:r w:rsidRPr="00DA7E30">
        <w:rPr>
          <w:rFonts w:ascii="Neo Sans Pro" w:hAnsi="Neo Sans Pro" w:cs="Calibri"/>
          <w:b/>
        </w:rPr>
        <w:t>Zestaw jednorazowy, jałowy do zabiegów  ablacji</w:t>
      </w:r>
    </w:p>
    <w:tbl>
      <w:tblPr>
        <w:tblW w:w="14676" w:type="dxa"/>
        <w:tblInd w:w="-5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7021"/>
        <w:gridCol w:w="1342"/>
        <w:gridCol w:w="1134"/>
        <w:gridCol w:w="1134"/>
        <w:gridCol w:w="1134"/>
        <w:gridCol w:w="2202"/>
      </w:tblGrid>
      <w:tr w:rsidR="009E00D9" w14:paraId="06E0A5F1" w14:textId="77777777" w:rsidTr="009E00D9">
        <w:trPr>
          <w:trHeight w:val="28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0408F8" w14:textId="77777777" w:rsidR="009E00D9" w:rsidRPr="00167867" w:rsidRDefault="009E00D9" w:rsidP="009E00D9">
            <w:pPr>
              <w:pStyle w:val="Standard"/>
              <w:snapToGrid w:val="0"/>
              <w:jc w:val="center"/>
              <w:rPr>
                <w:rFonts w:ascii="Neo Sans Pro" w:hAnsi="Neo Sans Pro" w:cs="Calibri"/>
                <w:b/>
                <w:sz w:val="20"/>
              </w:rPr>
            </w:pPr>
            <w:r w:rsidRPr="00167867">
              <w:rPr>
                <w:rFonts w:ascii="Neo Sans Pro" w:hAnsi="Neo Sans Pro" w:cs="Calibri"/>
                <w:b/>
                <w:sz w:val="20"/>
              </w:rPr>
              <w:lastRenderedPageBreak/>
              <w:t>Lp.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D8F1DA" w14:textId="77777777" w:rsidR="009E00D9" w:rsidRPr="00167867" w:rsidRDefault="009E00D9" w:rsidP="009E00D9">
            <w:pPr>
              <w:pStyle w:val="Standard"/>
              <w:snapToGrid w:val="0"/>
              <w:jc w:val="center"/>
              <w:rPr>
                <w:rFonts w:ascii="Neo Sans Pro" w:hAnsi="Neo Sans Pro" w:cs="Calibri"/>
                <w:b/>
                <w:sz w:val="20"/>
              </w:rPr>
            </w:pPr>
            <w:r w:rsidRPr="00167867">
              <w:rPr>
                <w:rFonts w:ascii="Neo Sans Pro" w:hAnsi="Neo Sans Pro" w:cs="Calibri"/>
                <w:b/>
                <w:sz w:val="20"/>
              </w:rPr>
              <w:t>Parametry wymagane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C31748" w14:textId="77777777" w:rsidR="009E00D9" w:rsidRPr="00167867" w:rsidRDefault="009E00D9" w:rsidP="009E00D9">
            <w:pPr>
              <w:pStyle w:val="Standard"/>
              <w:snapToGrid w:val="0"/>
              <w:jc w:val="center"/>
              <w:rPr>
                <w:rFonts w:ascii="Neo Sans Pro" w:hAnsi="Neo Sans Pro" w:cs="Calibri"/>
                <w:b/>
                <w:sz w:val="20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</w:rPr>
              <w:t>Parametry oferowane (należy podać parametry techniczne oferowanego towaru)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60EBE3" w14:textId="77777777" w:rsidR="009E00D9" w:rsidRPr="00167867" w:rsidRDefault="009E00D9" w:rsidP="009E00D9">
            <w:pPr>
              <w:pStyle w:val="Standard"/>
              <w:snapToGrid w:val="0"/>
              <w:jc w:val="center"/>
              <w:rPr>
                <w:rFonts w:ascii="Neo Sans Pro" w:hAnsi="Neo Sans Pro" w:cs="Calibri"/>
                <w:b/>
                <w:sz w:val="20"/>
              </w:rPr>
            </w:pPr>
            <w:r w:rsidRPr="007109F0">
              <w:rPr>
                <w:rFonts w:ascii="Neo Sans Pro" w:hAnsi="Neo Sans Pro"/>
                <w:b/>
              </w:rPr>
              <w:t>ILOŚĆ NA OKRES 24 MIESIĘCY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64F4A" w14:textId="77777777" w:rsidR="009E00D9" w:rsidRPr="00167867" w:rsidRDefault="009E00D9" w:rsidP="009E00D9">
            <w:pPr>
              <w:pStyle w:val="Standard"/>
              <w:snapToGrid w:val="0"/>
              <w:jc w:val="center"/>
              <w:rPr>
                <w:rFonts w:ascii="Neo Sans Pro" w:hAnsi="Neo Sans Pro" w:cs="Calibri"/>
                <w:b/>
                <w:sz w:val="20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</w:rPr>
              <w:t>Cena jednostkowa netto za 1 sztukę w PLN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C8BF8" w14:textId="77777777" w:rsidR="009E00D9" w:rsidRPr="00167867" w:rsidRDefault="009E00D9" w:rsidP="009E00D9">
            <w:pPr>
              <w:pStyle w:val="Standard"/>
              <w:snapToGrid w:val="0"/>
              <w:jc w:val="center"/>
              <w:rPr>
                <w:rFonts w:ascii="Neo Sans Pro" w:hAnsi="Neo Sans Pro" w:cs="Calibri"/>
                <w:b/>
                <w:sz w:val="20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</w:rPr>
              <w:t>Stawka podatku VAT w %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728AE1" w14:textId="77777777" w:rsidR="009E00D9" w:rsidRPr="007109F0" w:rsidRDefault="009E00D9" w:rsidP="009E00D9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Wartość oferowana brutto w PLN</w:t>
            </w:r>
          </w:p>
          <w:p w14:paraId="2D468ECA" w14:textId="77777777" w:rsidR="009E00D9" w:rsidRPr="00167867" w:rsidRDefault="009E00D9" w:rsidP="009E00D9">
            <w:pPr>
              <w:pStyle w:val="Standard"/>
              <w:snapToGrid w:val="0"/>
              <w:jc w:val="center"/>
              <w:rPr>
                <w:rFonts w:ascii="Neo Sans Pro" w:hAnsi="Neo Sans Pro" w:cs="Calibri"/>
                <w:b/>
                <w:sz w:val="20"/>
              </w:rPr>
            </w:pPr>
          </w:p>
        </w:tc>
      </w:tr>
      <w:tr w:rsidR="00865DB9" w14:paraId="0EBB6377" w14:textId="77777777" w:rsidTr="000308AB">
        <w:trPr>
          <w:trHeight w:val="28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4AB7C2" w14:textId="77777777" w:rsidR="00865DB9" w:rsidRPr="00167867" w:rsidRDefault="00865DB9" w:rsidP="00865DB9">
            <w:pPr>
              <w:pStyle w:val="Standard"/>
              <w:snapToGrid w:val="0"/>
              <w:jc w:val="center"/>
              <w:rPr>
                <w:rFonts w:ascii="Neo Sans Pro" w:hAnsi="Neo Sans Pro" w:cs="Calibri"/>
                <w:b/>
                <w:sz w:val="20"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7889EF" w14:textId="77777777" w:rsidR="00865DB9" w:rsidRPr="00167867" w:rsidRDefault="00865DB9" w:rsidP="00865DB9">
            <w:pPr>
              <w:pStyle w:val="Standard"/>
              <w:snapToGrid w:val="0"/>
              <w:jc w:val="center"/>
              <w:rPr>
                <w:rFonts w:ascii="Neo Sans Pro" w:hAnsi="Neo Sans Pro" w:cs="Calibri"/>
                <w:b/>
                <w:sz w:val="20"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50646C" w14:textId="77777777" w:rsidR="00865DB9" w:rsidRPr="001F4139" w:rsidRDefault="00865DB9" w:rsidP="00865DB9">
            <w:pPr>
              <w:pStyle w:val="Standard"/>
              <w:snapToGrid w:val="0"/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2971D3" w14:textId="77777777" w:rsidR="00865DB9" w:rsidRPr="001F4139" w:rsidRDefault="00865DB9" w:rsidP="00865DB9">
            <w:pPr>
              <w:pStyle w:val="Standard"/>
              <w:snapToGrid w:val="0"/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0AFC1" w14:textId="77777777" w:rsidR="00865DB9" w:rsidRPr="001F4139" w:rsidRDefault="00865DB9" w:rsidP="00865DB9">
            <w:pPr>
              <w:pStyle w:val="Standard"/>
              <w:snapToGrid w:val="0"/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33B94" w14:textId="77777777" w:rsidR="00865DB9" w:rsidRPr="001F4139" w:rsidRDefault="00865DB9" w:rsidP="00865DB9">
            <w:pPr>
              <w:pStyle w:val="Standard"/>
              <w:snapToGrid w:val="0"/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F18D02" w14:textId="77777777" w:rsidR="00865DB9" w:rsidRPr="001F4139" w:rsidRDefault="00865DB9" w:rsidP="00865DB9">
            <w:pPr>
              <w:pStyle w:val="Standard"/>
              <w:snapToGrid w:val="0"/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7</w:t>
            </w:r>
          </w:p>
        </w:tc>
      </w:tr>
      <w:tr w:rsidR="009E00D9" w14:paraId="16414E48" w14:textId="77777777" w:rsidTr="009E00D9">
        <w:trPr>
          <w:trHeight w:val="4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E3889F" w14:textId="77777777" w:rsidR="009E00D9" w:rsidRPr="00167867" w:rsidRDefault="009E00D9">
            <w:pPr>
              <w:pStyle w:val="Standard"/>
              <w:widowControl/>
              <w:numPr>
                <w:ilvl w:val="0"/>
                <w:numId w:val="44"/>
              </w:numPr>
              <w:snapToGrid w:val="0"/>
              <w:jc w:val="both"/>
              <w:rPr>
                <w:rFonts w:ascii="Neo Sans Pro" w:hAnsi="Neo Sans Pro" w:cs="Calibri"/>
                <w:b/>
                <w:sz w:val="20"/>
              </w:rPr>
            </w:pP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FD2509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 w:cs="Calibri"/>
                <w:sz w:val="20"/>
              </w:rPr>
            </w:pPr>
            <w:r w:rsidRPr="00167867">
              <w:rPr>
                <w:rFonts w:ascii="Neo Sans Pro" w:hAnsi="Neo Sans Pro" w:cs="Calibri"/>
                <w:sz w:val="20"/>
              </w:rPr>
              <w:t>Fartuch chirurgiczny wzmocniony, wykonany z włókniny SMS, zapinany na rzep pod szyją, rękaw zakończony  mankietem z elastycznej dzianiny, troki złączone kartonikiem w sposób umożliwiający samodzielną aplikację z zachowaniem sterylności. Na przedniej części i na rękawach dodatkowa nieprzemakalna warstwa absorpcyjna L – 1 szt.</w:t>
            </w:r>
          </w:p>
        </w:tc>
        <w:tc>
          <w:tcPr>
            <w:tcW w:w="13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3E82ABFA" w14:textId="77777777" w:rsidR="009E00D9" w:rsidRDefault="009E00D9" w:rsidP="005D2855">
            <w:pPr>
              <w:pStyle w:val="Standard"/>
              <w:jc w:val="both"/>
              <w:rPr>
                <w:rFonts w:ascii="Neo Sans Pro" w:hAnsi="Neo Sans Pro" w:cs="Calibri"/>
                <w:sz w:val="20"/>
              </w:rPr>
            </w:pPr>
          </w:p>
          <w:p w14:paraId="360C6A44" w14:textId="77777777" w:rsidR="009E00D9" w:rsidRDefault="009E00D9" w:rsidP="005D2855">
            <w:pPr>
              <w:pStyle w:val="Standard"/>
              <w:jc w:val="both"/>
              <w:rPr>
                <w:rFonts w:ascii="Neo Sans Pro" w:hAnsi="Neo Sans Pro" w:cs="Calibri"/>
                <w:sz w:val="20"/>
              </w:rPr>
            </w:pPr>
          </w:p>
          <w:p w14:paraId="15558161" w14:textId="77777777" w:rsidR="009E00D9" w:rsidRDefault="009E00D9" w:rsidP="005D2855">
            <w:pPr>
              <w:pStyle w:val="Standard"/>
              <w:jc w:val="both"/>
              <w:rPr>
                <w:rFonts w:ascii="Neo Sans Pro" w:hAnsi="Neo Sans Pro" w:cs="Calibri"/>
                <w:sz w:val="20"/>
              </w:rPr>
            </w:pPr>
          </w:p>
          <w:p w14:paraId="0C513571" w14:textId="77777777" w:rsidR="009E00D9" w:rsidRDefault="009E00D9" w:rsidP="005D2855">
            <w:pPr>
              <w:pStyle w:val="Standard"/>
              <w:jc w:val="both"/>
              <w:rPr>
                <w:rFonts w:ascii="Neo Sans Pro" w:hAnsi="Neo Sans Pro" w:cs="Calibri"/>
                <w:sz w:val="20"/>
              </w:rPr>
            </w:pPr>
          </w:p>
          <w:p w14:paraId="227BE34E" w14:textId="77777777" w:rsidR="009E00D9" w:rsidRDefault="009E00D9" w:rsidP="005D2855">
            <w:pPr>
              <w:pStyle w:val="Standard"/>
              <w:jc w:val="both"/>
              <w:rPr>
                <w:rFonts w:ascii="Neo Sans Pro" w:hAnsi="Neo Sans Pro" w:cs="Calibri"/>
                <w:sz w:val="20"/>
              </w:rPr>
            </w:pPr>
          </w:p>
          <w:p w14:paraId="05CBE41B" w14:textId="77777777" w:rsidR="009E00D9" w:rsidRPr="00167867" w:rsidRDefault="009E00D9" w:rsidP="005D2855">
            <w:pPr>
              <w:pStyle w:val="Standard"/>
              <w:jc w:val="center"/>
              <w:rPr>
                <w:rFonts w:ascii="Neo Sans Pro" w:hAnsi="Neo Sans Pro" w:cs="Calibri"/>
                <w:sz w:val="20"/>
              </w:rPr>
            </w:pPr>
            <w:r>
              <w:rPr>
                <w:rFonts w:ascii="Neo Sans Pro" w:hAnsi="Neo Sans Pro" w:cs="Calibri"/>
                <w:sz w:val="20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79FA9F32" w14:textId="77777777" w:rsidR="009E00D9" w:rsidRDefault="009E00D9" w:rsidP="005D2855">
            <w:pPr>
              <w:pStyle w:val="Standard"/>
              <w:jc w:val="both"/>
              <w:rPr>
                <w:rFonts w:ascii="Neo Sans Pro" w:hAnsi="Neo Sans Pro" w:cs="Calibri"/>
                <w:sz w:val="20"/>
              </w:rPr>
            </w:pPr>
          </w:p>
          <w:p w14:paraId="6DEDC9E9" w14:textId="77777777" w:rsidR="009E00D9" w:rsidRPr="007B33DE" w:rsidRDefault="009E00D9" w:rsidP="005D2855">
            <w:pPr>
              <w:pStyle w:val="Standard"/>
              <w:jc w:val="center"/>
              <w:rPr>
                <w:rFonts w:ascii="Neo Sans Pro" w:hAnsi="Neo Sans Pro" w:cs="Calibri"/>
                <w:b/>
                <w:bCs/>
                <w:sz w:val="20"/>
              </w:rPr>
            </w:pPr>
            <w:r w:rsidRPr="007B33DE">
              <w:rPr>
                <w:rFonts w:ascii="Neo Sans Pro" w:hAnsi="Neo Sans Pro" w:cs="Calibri"/>
                <w:b/>
                <w:bCs/>
                <w:sz w:val="20"/>
              </w:rPr>
              <w:t xml:space="preserve">300 </w:t>
            </w:r>
            <w:proofErr w:type="spellStart"/>
            <w:r w:rsidRPr="007B33DE">
              <w:rPr>
                <w:rFonts w:ascii="Neo Sans Pro" w:hAnsi="Neo Sans Pro" w:cs="Calibri"/>
                <w:b/>
                <w:bCs/>
                <w:sz w:val="20"/>
              </w:rPr>
              <w:t>szt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67EA73" w14:textId="77777777" w:rsidR="009E00D9" w:rsidRDefault="009E00D9" w:rsidP="005D2855">
            <w:pPr>
              <w:pStyle w:val="Standard"/>
              <w:jc w:val="both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9A32E3" w14:textId="77777777" w:rsidR="009E00D9" w:rsidRDefault="009E00D9" w:rsidP="005D2855">
            <w:pPr>
              <w:pStyle w:val="Standard"/>
              <w:jc w:val="both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159F2B00" w14:textId="77777777" w:rsidR="009E00D9" w:rsidRDefault="009E00D9" w:rsidP="005D2855">
            <w:pPr>
              <w:pStyle w:val="Standard"/>
              <w:jc w:val="both"/>
              <w:rPr>
                <w:rFonts w:ascii="Neo Sans Pro" w:hAnsi="Neo Sans Pro" w:cs="Calibri"/>
                <w:sz w:val="20"/>
              </w:rPr>
            </w:pPr>
          </w:p>
        </w:tc>
      </w:tr>
      <w:tr w:rsidR="009E00D9" w14:paraId="28CE4E79" w14:textId="77777777" w:rsidTr="009E00D9">
        <w:trPr>
          <w:trHeight w:val="4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64EB3C" w14:textId="77777777" w:rsidR="009E00D9" w:rsidRPr="00167867" w:rsidRDefault="009E00D9">
            <w:pPr>
              <w:pStyle w:val="Standard"/>
              <w:widowControl/>
              <w:numPr>
                <w:ilvl w:val="0"/>
                <w:numId w:val="43"/>
              </w:numPr>
              <w:snapToGrid w:val="0"/>
              <w:jc w:val="both"/>
              <w:rPr>
                <w:rFonts w:ascii="Neo Sans Pro" w:hAnsi="Neo Sans Pro" w:cs="Calibri"/>
                <w:b/>
                <w:sz w:val="20"/>
              </w:rPr>
            </w:pP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A136C9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 w:cs="Calibri"/>
                <w:sz w:val="20"/>
              </w:rPr>
            </w:pPr>
            <w:r w:rsidRPr="00167867">
              <w:rPr>
                <w:rFonts w:ascii="Neo Sans Pro" w:hAnsi="Neo Sans Pro" w:cs="Calibri"/>
                <w:sz w:val="20"/>
              </w:rPr>
              <w:t>Fartuch chirurgiczny wzmocniony, wykonany z włókniny SMS, zapinany na rzep pod szyją, rękaw zakończony  mankietem z elastycznej dzianiny, troki złączone kartonikiem w sposób umożliwiający samodzielną aplikację z zachowaniem sterylności. Na przedniej części i na rękawach dodatkowa nieprzemakalna warstwa absorpcyjna XL – 1 szt.</w:t>
            </w: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7BF9CA1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CE89DA3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22F44531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100F2D83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2202" w:type="dxa"/>
            <w:tcBorders>
              <w:left w:val="single" w:sz="4" w:space="0" w:color="000000"/>
              <w:right w:val="single" w:sz="4" w:space="0" w:color="auto"/>
            </w:tcBorders>
          </w:tcPr>
          <w:p w14:paraId="3151C3B9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 w:cs="Calibri"/>
                <w:sz w:val="20"/>
              </w:rPr>
            </w:pPr>
          </w:p>
        </w:tc>
      </w:tr>
      <w:tr w:rsidR="009E00D9" w14:paraId="0DF74060" w14:textId="77777777" w:rsidTr="009E00D9">
        <w:trPr>
          <w:trHeight w:val="28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A54FA0" w14:textId="77777777" w:rsidR="009E00D9" w:rsidRPr="00167867" w:rsidRDefault="009E00D9">
            <w:pPr>
              <w:pStyle w:val="Standard"/>
              <w:widowControl/>
              <w:numPr>
                <w:ilvl w:val="0"/>
                <w:numId w:val="43"/>
              </w:numPr>
              <w:snapToGrid w:val="0"/>
              <w:jc w:val="both"/>
              <w:rPr>
                <w:rFonts w:ascii="Neo Sans Pro" w:hAnsi="Neo Sans Pro" w:cs="Calibri"/>
                <w:b/>
                <w:sz w:val="20"/>
              </w:rPr>
            </w:pP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EC7489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/>
                <w:sz w:val="20"/>
              </w:rPr>
            </w:pPr>
            <w:r w:rsidRPr="00167867">
              <w:rPr>
                <w:rFonts w:ascii="Neo Sans Pro" w:hAnsi="Neo Sans Pro" w:cs="Calibri"/>
                <w:sz w:val="20"/>
              </w:rPr>
              <w:t xml:space="preserve">Serweta do zabiegów ablacji wykonana z włókniny SMS o wym. 210cm-230cmx310cm-330cm </w:t>
            </w:r>
            <w:r w:rsidRPr="00167867">
              <w:rPr>
                <w:rFonts w:ascii="Neo Sans Pro" w:hAnsi="Neo Sans Pro" w:cs="Calibri"/>
                <w:sz w:val="20"/>
              </w:rPr>
              <w:br/>
              <w:t>z dwoma otworami do  tętnicy promieniowej oraz dwoma otworami do tętnicy udowej w kształcie koła o wym.10cm-12cm (z folią w otworze, sam otwór 7cm-8cm). Wokół otworów wzmocnienie 70cm-80cmx200cm-220cm. Folia po prawe stronie serwety do zabezpieczenia pulpitu sterowniczego o wym. 70cm-80cmx310cm-330 cm.</w:t>
            </w: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F3F6338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DCE1EB4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477CC48B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188CEA94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2202" w:type="dxa"/>
            <w:tcBorders>
              <w:left w:val="single" w:sz="4" w:space="0" w:color="000000"/>
              <w:right w:val="single" w:sz="4" w:space="0" w:color="auto"/>
            </w:tcBorders>
          </w:tcPr>
          <w:p w14:paraId="711000AF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 w:cs="Calibri"/>
                <w:sz w:val="20"/>
              </w:rPr>
            </w:pPr>
          </w:p>
        </w:tc>
      </w:tr>
      <w:tr w:rsidR="009E00D9" w14:paraId="2973ADB6" w14:textId="77777777" w:rsidTr="009E00D9">
        <w:trPr>
          <w:trHeight w:val="28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6D4DA8" w14:textId="77777777" w:rsidR="009E00D9" w:rsidRPr="00167867" w:rsidRDefault="009E00D9">
            <w:pPr>
              <w:pStyle w:val="Standard"/>
              <w:widowControl/>
              <w:numPr>
                <w:ilvl w:val="0"/>
                <w:numId w:val="43"/>
              </w:numPr>
              <w:snapToGrid w:val="0"/>
              <w:jc w:val="both"/>
              <w:rPr>
                <w:rFonts w:ascii="Neo Sans Pro" w:hAnsi="Neo Sans Pro" w:cs="Calibri"/>
                <w:b/>
                <w:sz w:val="20"/>
              </w:rPr>
            </w:pP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491B5F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 w:cs="Calibri"/>
                <w:sz w:val="20"/>
              </w:rPr>
            </w:pPr>
            <w:r w:rsidRPr="00167867">
              <w:rPr>
                <w:rFonts w:ascii="Neo Sans Pro" w:hAnsi="Neo Sans Pro" w:cs="Calibri"/>
                <w:sz w:val="20"/>
              </w:rPr>
              <w:t>Skalpel jednorazowego użytku z prostym ostrzem, rozmiar 11 – 1szt.</w:t>
            </w: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4ABD039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E5FE3D7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0FB46D60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17D4AD2E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2202" w:type="dxa"/>
            <w:tcBorders>
              <w:left w:val="single" w:sz="4" w:space="0" w:color="000000"/>
              <w:right w:val="single" w:sz="4" w:space="0" w:color="auto"/>
            </w:tcBorders>
          </w:tcPr>
          <w:p w14:paraId="5504851E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 w:cs="Calibri"/>
                <w:sz w:val="20"/>
              </w:rPr>
            </w:pPr>
          </w:p>
        </w:tc>
      </w:tr>
      <w:tr w:rsidR="009E00D9" w14:paraId="11DDB726" w14:textId="77777777" w:rsidTr="009E00D9">
        <w:trPr>
          <w:trHeight w:val="28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DBE27A" w14:textId="77777777" w:rsidR="009E00D9" w:rsidRPr="00167867" w:rsidRDefault="009E00D9">
            <w:pPr>
              <w:pStyle w:val="Standard"/>
              <w:widowControl/>
              <w:numPr>
                <w:ilvl w:val="0"/>
                <w:numId w:val="43"/>
              </w:numPr>
              <w:snapToGrid w:val="0"/>
              <w:jc w:val="both"/>
              <w:rPr>
                <w:rFonts w:ascii="Neo Sans Pro" w:hAnsi="Neo Sans Pro" w:cs="Calibri"/>
                <w:b/>
                <w:sz w:val="20"/>
              </w:rPr>
            </w:pP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8C4779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/>
                <w:sz w:val="20"/>
              </w:rPr>
            </w:pPr>
            <w:r w:rsidRPr="00167867">
              <w:rPr>
                <w:rFonts w:ascii="Neo Sans Pro" w:hAnsi="Neo Sans Pro" w:cs="Calibri"/>
                <w:sz w:val="20"/>
              </w:rPr>
              <w:t>Kompresy minimum 8 warstwowe, gazowe o wymiarach bez nitki radiacyjnej 10cmx10cm (+/-2cm) - 50 szt.</w:t>
            </w: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739ECF09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2E7983A2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06BB9EF8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66CE3DA6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2202" w:type="dxa"/>
            <w:tcBorders>
              <w:left w:val="single" w:sz="4" w:space="0" w:color="000000"/>
              <w:right w:val="single" w:sz="4" w:space="0" w:color="auto"/>
            </w:tcBorders>
          </w:tcPr>
          <w:p w14:paraId="111FF3EE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 w:cs="Calibri"/>
                <w:sz w:val="20"/>
              </w:rPr>
            </w:pPr>
          </w:p>
        </w:tc>
      </w:tr>
      <w:tr w:rsidR="009E00D9" w14:paraId="281D4663" w14:textId="77777777" w:rsidTr="009E00D9">
        <w:trPr>
          <w:trHeight w:val="28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C7DD70" w14:textId="77777777" w:rsidR="009E00D9" w:rsidRPr="00167867" w:rsidRDefault="009E00D9">
            <w:pPr>
              <w:pStyle w:val="Standard"/>
              <w:widowControl/>
              <w:numPr>
                <w:ilvl w:val="0"/>
                <w:numId w:val="43"/>
              </w:numPr>
              <w:snapToGrid w:val="0"/>
              <w:jc w:val="both"/>
              <w:rPr>
                <w:rFonts w:ascii="Neo Sans Pro" w:hAnsi="Neo Sans Pro" w:cs="Calibri"/>
                <w:b/>
                <w:sz w:val="20"/>
              </w:rPr>
            </w:pP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86C0BD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/>
                <w:sz w:val="20"/>
              </w:rPr>
            </w:pPr>
            <w:r w:rsidRPr="00167867">
              <w:rPr>
                <w:rFonts w:ascii="Neo Sans Pro" w:hAnsi="Neo Sans Pro" w:cs="Calibri"/>
                <w:sz w:val="20"/>
              </w:rPr>
              <w:t>Serweta absorbująca 40cm-50cmx50cm-60cm o wysokiej absorpcji płynów i nieprzemakalną warstwą spodnią- oddzielnie sterylnie pakowane ,każda osobno pakowana -2szt</w:t>
            </w: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2B9D1590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4510C4E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7451E1C0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044E85A7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2202" w:type="dxa"/>
            <w:tcBorders>
              <w:left w:val="single" w:sz="4" w:space="0" w:color="000000"/>
              <w:right w:val="single" w:sz="4" w:space="0" w:color="auto"/>
            </w:tcBorders>
          </w:tcPr>
          <w:p w14:paraId="536A17BB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 w:cs="Calibri"/>
                <w:sz w:val="20"/>
              </w:rPr>
            </w:pPr>
          </w:p>
        </w:tc>
      </w:tr>
      <w:tr w:rsidR="009E00D9" w14:paraId="695F5780" w14:textId="77777777" w:rsidTr="009E00D9">
        <w:trPr>
          <w:trHeight w:val="28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221B8F" w14:textId="77777777" w:rsidR="009E00D9" w:rsidRPr="00167867" w:rsidRDefault="009E00D9">
            <w:pPr>
              <w:pStyle w:val="Standard"/>
              <w:widowControl/>
              <w:numPr>
                <w:ilvl w:val="0"/>
                <w:numId w:val="43"/>
              </w:numPr>
              <w:snapToGrid w:val="0"/>
              <w:jc w:val="both"/>
              <w:rPr>
                <w:rFonts w:ascii="Neo Sans Pro" w:hAnsi="Neo Sans Pro" w:cs="Calibri"/>
                <w:b/>
                <w:sz w:val="20"/>
              </w:rPr>
            </w:pP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87FD63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/>
                <w:sz w:val="20"/>
              </w:rPr>
            </w:pPr>
            <w:r w:rsidRPr="00167867">
              <w:rPr>
                <w:rFonts w:ascii="Neo Sans Pro" w:hAnsi="Neo Sans Pro"/>
                <w:sz w:val="20"/>
              </w:rPr>
              <w:t>Powłoka ochronna typu czepek o wym. 100cm x 100cm zakończona elastyczną gumką – 1szt.</w:t>
            </w: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2D10A0E6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71F95A8A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061348D0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2CDCFD99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/>
                <w:sz w:val="20"/>
              </w:rPr>
            </w:pPr>
          </w:p>
        </w:tc>
        <w:tc>
          <w:tcPr>
            <w:tcW w:w="2202" w:type="dxa"/>
            <w:tcBorders>
              <w:left w:val="single" w:sz="4" w:space="0" w:color="000000"/>
              <w:right w:val="single" w:sz="4" w:space="0" w:color="auto"/>
            </w:tcBorders>
          </w:tcPr>
          <w:p w14:paraId="34F9AC9A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/>
                <w:sz w:val="20"/>
              </w:rPr>
            </w:pPr>
          </w:p>
        </w:tc>
      </w:tr>
      <w:tr w:rsidR="009E00D9" w14:paraId="19A3DD2B" w14:textId="77777777" w:rsidTr="009E00D9">
        <w:trPr>
          <w:trHeight w:val="28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ACB540" w14:textId="77777777" w:rsidR="009E00D9" w:rsidRPr="00167867" w:rsidRDefault="009E00D9">
            <w:pPr>
              <w:pStyle w:val="Standard"/>
              <w:widowControl/>
              <w:numPr>
                <w:ilvl w:val="0"/>
                <w:numId w:val="43"/>
              </w:numPr>
              <w:snapToGrid w:val="0"/>
              <w:jc w:val="both"/>
              <w:rPr>
                <w:rFonts w:ascii="Neo Sans Pro" w:hAnsi="Neo Sans Pro" w:cs="Calibri"/>
                <w:b/>
                <w:sz w:val="20"/>
              </w:rPr>
            </w:pP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B2135E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/>
                <w:sz w:val="20"/>
              </w:rPr>
            </w:pPr>
            <w:r w:rsidRPr="00167867">
              <w:rPr>
                <w:rFonts w:ascii="Neo Sans Pro" w:hAnsi="Neo Sans Pro"/>
                <w:sz w:val="20"/>
              </w:rPr>
              <w:t xml:space="preserve">Nić chirurgiczna </w:t>
            </w:r>
            <w:proofErr w:type="spellStart"/>
            <w:r w:rsidRPr="00167867">
              <w:rPr>
                <w:rFonts w:ascii="Neo Sans Pro" w:hAnsi="Neo Sans Pro"/>
                <w:sz w:val="20"/>
              </w:rPr>
              <w:t>niewchłanialna</w:t>
            </w:r>
            <w:proofErr w:type="spellEnd"/>
            <w:r w:rsidRPr="00167867">
              <w:rPr>
                <w:rFonts w:ascii="Neo Sans Pro" w:hAnsi="Neo Sans Pro"/>
                <w:sz w:val="20"/>
              </w:rPr>
              <w:t>, pleciona z naturalnych włókien jedwabnych, powlekana woskiem i silikonem w kolorze czarnym rozmiar (3,5)x75 cm, ½ koła HR 26 -1szt.</w:t>
            </w: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79DE30C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2F1C44C3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6A86BAEA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4DBD8730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/>
                <w:sz w:val="20"/>
              </w:rPr>
            </w:pPr>
          </w:p>
        </w:tc>
        <w:tc>
          <w:tcPr>
            <w:tcW w:w="2202" w:type="dxa"/>
            <w:tcBorders>
              <w:left w:val="single" w:sz="4" w:space="0" w:color="000000"/>
              <w:right w:val="single" w:sz="4" w:space="0" w:color="auto"/>
            </w:tcBorders>
          </w:tcPr>
          <w:p w14:paraId="7AF810A7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/>
                <w:sz w:val="20"/>
              </w:rPr>
            </w:pPr>
          </w:p>
        </w:tc>
      </w:tr>
      <w:tr w:rsidR="009E00D9" w14:paraId="4973229C" w14:textId="77777777" w:rsidTr="009E00D9">
        <w:trPr>
          <w:trHeight w:val="28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686FE5" w14:textId="77777777" w:rsidR="009E00D9" w:rsidRPr="00167867" w:rsidRDefault="009E00D9">
            <w:pPr>
              <w:pStyle w:val="Standard"/>
              <w:widowControl/>
              <w:numPr>
                <w:ilvl w:val="0"/>
                <w:numId w:val="43"/>
              </w:numPr>
              <w:snapToGrid w:val="0"/>
              <w:jc w:val="both"/>
              <w:rPr>
                <w:rFonts w:ascii="Neo Sans Pro" w:hAnsi="Neo Sans Pro" w:cs="Calibri"/>
                <w:b/>
                <w:sz w:val="20"/>
              </w:rPr>
            </w:pP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9983A6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/>
                <w:sz w:val="20"/>
              </w:rPr>
            </w:pPr>
            <w:r w:rsidRPr="00167867">
              <w:rPr>
                <w:rFonts w:ascii="Neo Sans Pro" w:hAnsi="Neo Sans Pro"/>
                <w:sz w:val="20"/>
              </w:rPr>
              <w:t>Osłona na kamerę 12cm-13cm x 230cm-250cm– 3 szt.</w:t>
            </w: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75C60E0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DFD6EF4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5E9670F6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4C7883E7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/>
                <w:sz w:val="20"/>
              </w:rPr>
            </w:pPr>
          </w:p>
        </w:tc>
        <w:tc>
          <w:tcPr>
            <w:tcW w:w="2202" w:type="dxa"/>
            <w:tcBorders>
              <w:left w:val="single" w:sz="4" w:space="0" w:color="000000"/>
              <w:right w:val="single" w:sz="4" w:space="0" w:color="auto"/>
            </w:tcBorders>
          </w:tcPr>
          <w:p w14:paraId="46691C65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/>
                <w:sz w:val="20"/>
              </w:rPr>
            </w:pPr>
          </w:p>
        </w:tc>
      </w:tr>
      <w:tr w:rsidR="009E00D9" w14:paraId="18E934FC" w14:textId="77777777" w:rsidTr="009E00D9">
        <w:trPr>
          <w:trHeight w:val="97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03A54B" w14:textId="77777777" w:rsidR="009E00D9" w:rsidRPr="00167867" w:rsidRDefault="009E00D9">
            <w:pPr>
              <w:pStyle w:val="Standard"/>
              <w:widowControl/>
              <w:numPr>
                <w:ilvl w:val="0"/>
                <w:numId w:val="43"/>
              </w:numPr>
              <w:snapToGrid w:val="0"/>
              <w:jc w:val="both"/>
              <w:rPr>
                <w:rFonts w:ascii="Neo Sans Pro" w:hAnsi="Neo Sans Pro" w:cs="Calibri"/>
                <w:b/>
                <w:sz w:val="20"/>
              </w:rPr>
            </w:pP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E91A4A" w14:textId="77777777" w:rsidR="009E00D9" w:rsidRPr="00167867" w:rsidRDefault="009E00D9" w:rsidP="005D2855">
            <w:pPr>
              <w:rPr>
                <w:rFonts w:ascii="Neo Sans Pro" w:hAnsi="Neo Sans Pro"/>
                <w:sz w:val="20"/>
                <w:szCs w:val="20"/>
              </w:rPr>
            </w:pPr>
            <w:r w:rsidRPr="00167867">
              <w:rPr>
                <w:rFonts w:ascii="Neo Sans Pro" w:hAnsi="Neo Sans Pro"/>
                <w:sz w:val="20"/>
                <w:szCs w:val="20"/>
              </w:rPr>
              <w:t xml:space="preserve">Strzykawka 3-częściowa typu </w:t>
            </w:r>
            <w:proofErr w:type="spellStart"/>
            <w:r w:rsidRPr="00167867">
              <w:rPr>
                <w:rFonts w:ascii="Neo Sans Pro" w:hAnsi="Neo Sans Pro"/>
                <w:sz w:val="20"/>
                <w:szCs w:val="20"/>
              </w:rPr>
              <w:t>luer</w:t>
            </w:r>
            <w:proofErr w:type="spellEnd"/>
            <w:r w:rsidRPr="00167867">
              <w:rPr>
                <w:rFonts w:ascii="Neo Sans Pro" w:hAnsi="Neo Sans Pro"/>
                <w:sz w:val="20"/>
                <w:szCs w:val="20"/>
              </w:rPr>
              <w:t xml:space="preserve"> lock z podwójnie uszczelnionym gumowym tłokiem nie zawierającym </w:t>
            </w:r>
            <w:proofErr w:type="spellStart"/>
            <w:r w:rsidRPr="00167867">
              <w:rPr>
                <w:rFonts w:ascii="Neo Sans Pro" w:hAnsi="Neo Sans Pro"/>
                <w:sz w:val="20"/>
                <w:szCs w:val="20"/>
              </w:rPr>
              <w:t>latexu</w:t>
            </w:r>
            <w:proofErr w:type="spellEnd"/>
            <w:r w:rsidRPr="00167867">
              <w:rPr>
                <w:rFonts w:ascii="Neo Sans Pro" w:hAnsi="Neo Sans Pro"/>
                <w:sz w:val="20"/>
                <w:szCs w:val="20"/>
              </w:rPr>
              <w:t>, wysoce przezroczystą komorą strzykawki z czarną podziałką ułatwiającą odczyt i centrycznie położoną końcówką  poj. 10 ml z rozszerzoną skalą do 12 ml-1 szt.</w:t>
            </w: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0A2863E" w14:textId="77777777" w:rsidR="009E00D9" w:rsidRPr="00167867" w:rsidRDefault="009E00D9" w:rsidP="005D2855">
            <w:pPr>
              <w:rPr>
                <w:rFonts w:ascii="Neo Sans Pro" w:hAnsi="Neo Sans Pro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7604A793" w14:textId="77777777" w:rsidR="009E00D9" w:rsidRPr="00167867" w:rsidRDefault="009E00D9" w:rsidP="005D2855">
            <w:pPr>
              <w:rPr>
                <w:rFonts w:ascii="Neo Sans Pro" w:hAnsi="Neo Sans Pro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2B9DB54E" w14:textId="77777777" w:rsidR="009E00D9" w:rsidRPr="00167867" w:rsidRDefault="009E00D9" w:rsidP="005D2855">
            <w:pPr>
              <w:rPr>
                <w:rFonts w:ascii="Neo Sans Pro" w:hAnsi="Neo Sans Pro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5C413CF0" w14:textId="77777777" w:rsidR="009E00D9" w:rsidRPr="00167867" w:rsidRDefault="009E00D9" w:rsidP="005D2855">
            <w:pPr>
              <w:rPr>
                <w:rFonts w:ascii="Neo Sans Pro" w:hAnsi="Neo Sans Pro"/>
                <w:sz w:val="20"/>
                <w:szCs w:val="20"/>
              </w:rPr>
            </w:pPr>
          </w:p>
        </w:tc>
        <w:tc>
          <w:tcPr>
            <w:tcW w:w="2202" w:type="dxa"/>
            <w:tcBorders>
              <w:left w:val="single" w:sz="4" w:space="0" w:color="000000"/>
              <w:right w:val="single" w:sz="4" w:space="0" w:color="auto"/>
            </w:tcBorders>
          </w:tcPr>
          <w:p w14:paraId="4DCBA797" w14:textId="77777777" w:rsidR="009E00D9" w:rsidRPr="00167867" w:rsidRDefault="009E00D9" w:rsidP="005D2855">
            <w:pPr>
              <w:rPr>
                <w:rFonts w:ascii="Neo Sans Pro" w:hAnsi="Neo Sans Pro"/>
                <w:sz w:val="20"/>
                <w:szCs w:val="20"/>
              </w:rPr>
            </w:pPr>
          </w:p>
        </w:tc>
      </w:tr>
      <w:tr w:rsidR="009E00D9" w14:paraId="21D3C490" w14:textId="77777777" w:rsidTr="009E00D9">
        <w:trPr>
          <w:trHeight w:val="28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A254F4" w14:textId="77777777" w:rsidR="009E00D9" w:rsidRPr="00167867" w:rsidRDefault="009E00D9">
            <w:pPr>
              <w:pStyle w:val="Standard"/>
              <w:widowControl/>
              <w:numPr>
                <w:ilvl w:val="0"/>
                <w:numId w:val="43"/>
              </w:numPr>
              <w:snapToGrid w:val="0"/>
              <w:jc w:val="both"/>
              <w:rPr>
                <w:rFonts w:ascii="Neo Sans Pro" w:hAnsi="Neo Sans Pro" w:cs="Calibri"/>
                <w:b/>
                <w:sz w:val="20"/>
              </w:rPr>
            </w:pP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A1F153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/>
                <w:sz w:val="20"/>
              </w:rPr>
            </w:pPr>
            <w:r w:rsidRPr="00167867">
              <w:rPr>
                <w:rFonts w:ascii="Neo Sans Pro" w:hAnsi="Neo Sans Pro"/>
                <w:sz w:val="20"/>
              </w:rPr>
              <w:t xml:space="preserve">Miska w kształcie nerki 500 </w:t>
            </w:r>
            <w:r w:rsidRPr="00167867">
              <w:rPr>
                <w:rFonts w:ascii="Neo Sans Pro" w:hAnsi="Neo Sans Pro" w:cs="Calibri"/>
                <w:sz w:val="20"/>
              </w:rPr>
              <w:t>(+/-100 ml)</w:t>
            </w:r>
            <w:r w:rsidRPr="00167867">
              <w:rPr>
                <w:rFonts w:ascii="Neo Sans Pro" w:hAnsi="Neo Sans Pro"/>
                <w:sz w:val="20"/>
              </w:rPr>
              <w:t xml:space="preserve"> – 1szt.</w:t>
            </w: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2B3F172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C42524B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275BE3B6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0B3B8D25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/>
                <w:sz w:val="20"/>
              </w:rPr>
            </w:pPr>
          </w:p>
        </w:tc>
        <w:tc>
          <w:tcPr>
            <w:tcW w:w="2202" w:type="dxa"/>
            <w:tcBorders>
              <w:left w:val="single" w:sz="4" w:space="0" w:color="000000"/>
              <w:right w:val="single" w:sz="4" w:space="0" w:color="auto"/>
            </w:tcBorders>
          </w:tcPr>
          <w:p w14:paraId="06A2779F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/>
                <w:sz w:val="20"/>
              </w:rPr>
            </w:pPr>
          </w:p>
        </w:tc>
      </w:tr>
      <w:tr w:rsidR="009E00D9" w14:paraId="3D903898" w14:textId="77777777" w:rsidTr="009E00D9">
        <w:trPr>
          <w:trHeight w:val="34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288BD2" w14:textId="77777777" w:rsidR="009E00D9" w:rsidRPr="00167867" w:rsidRDefault="009E00D9">
            <w:pPr>
              <w:pStyle w:val="Standard"/>
              <w:widowControl/>
              <w:numPr>
                <w:ilvl w:val="0"/>
                <w:numId w:val="43"/>
              </w:numPr>
              <w:snapToGrid w:val="0"/>
              <w:jc w:val="both"/>
              <w:rPr>
                <w:rFonts w:ascii="Neo Sans Pro" w:hAnsi="Neo Sans Pro" w:cs="Calibri"/>
                <w:b/>
                <w:sz w:val="20"/>
              </w:rPr>
            </w:pP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88EA61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/>
                <w:sz w:val="20"/>
              </w:rPr>
            </w:pPr>
            <w:r w:rsidRPr="00167867">
              <w:rPr>
                <w:rFonts w:ascii="Neo Sans Pro" w:hAnsi="Neo Sans Pro"/>
                <w:sz w:val="20"/>
              </w:rPr>
              <w:t xml:space="preserve">Miska  okrągła   z podziałką 500 </w:t>
            </w:r>
            <w:r w:rsidRPr="00167867">
              <w:rPr>
                <w:rFonts w:ascii="Neo Sans Pro" w:hAnsi="Neo Sans Pro" w:cs="Calibri"/>
                <w:sz w:val="20"/>
              </w:rPr>
              <w:t>(+/-100 ml)</w:t>
            </w:r>
            <w:r w:rsidRPr="00167867">
              <w:rPr>
                <w:rFonts w:ascii="Neo Sans Pro" w:hAnsi="Neo Sans Pro"/>
                <w:sz w:val="20"/>
              </w:rPr>
              <w:t xml:space="preserve"> - 1 szt.</w:t>
            </w: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9946514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CF681F0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77E3AD93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7486D4FD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/>
                <w:sz w:val="20"/>
              </w:rPr>
            </w:pPr>
          </w:p>
        </w:tc>
        <w:tc>
          <w:tcPr>
            <w:tcW w:w="2202" w:type="dxa"/>
            <w:tcBorders>
              <w:left w:val="single" w:sz="4" w:space="0" w:color="000000"/>
              <w:right w:val="single" w:sz="4" w:space="0" w:color="auto"/>
            </w:tcBorders>
          </w:tcPr>
          <w:p w14:paraId="73A5E006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/>
                <w:sz w:val="20"/>
              </w:rPr>
            </w:pPr>
          </w:p>
        </w:tc>
      </w:tr>
      <w:tr w:rsidR="009E00D9" w14:paraId="7F863A2D" w14:textId="77777777" w:rsidTr="009E00D9">
        <w:trPr>
          <w:trHeight w:val="28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D80725" w14:textId="77777777" w:rsidR="009E00D9" w:rsidRPr="00167867" w:rsidRDefault="009E00D9">
            <w:pPr>
              <w:pStyle w:val="Standard"/>
              <w:widowControl/>
              <w:numPr>
                <w:ilvl w:val="0"/>
                <w:numId w:val="43"/>
              </w:numPr>
              <w:snapToGrid w:val="0"/>
              <w:jc w:val="both"/>
              <w:rPr>
                <w:rFonts w:ascii="Neo Sans Pro" w:hAnsi="Neo Sans Pro" w:cs="Calibri"/>
                <w:b/>
                <w:sz w:val="20"/>
              </w:rPr>
            </w:pP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96EDCE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/>
                <w:sz w:val="20"/>
              </w:rPr>
            </w:pPr>
            <w:r w:rsidRPr="00167867">
              <w:rPr>
                <w:rFonts w:ascii="Neo Sans Pro" w:hAnsi="Neo Sans Pro"/>
                <w:sz w:val="20"/>
              </w:rPr>
              <w:t>Igła iniekcyjna nr 0,8x40mm, 21G  w opakowaniu- 2szt</w:t>
            </w: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B2DF018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C60B703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0559D652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627FAE4D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/>
                <w:sz w:val="20"/>
              </w:rPr>
            </w:pPr>
          </w:p>
        </w:tc>
        <w:tc>
          <w:tcPr>
            <w:tcW w:w="2202" w:type="dxa"/>
            <w:tcBorders>
              <w:left w:val="single" w:sz="4" w:space="0" w:color="000000"/>
              <w:right w:val="single" w:sz="4" w:space="0" w:color="auto"/>
            </w:tcBorders>
          </w:tcPr>
          <w:p w14:paraId="574EA7BF" w14:textId="77777777" w:rsidR="009E00D9" w:rsidRPr="00167867" w:rsidRDefault="009E00D9" w:rsidP="005D2855">
            <w:pPr>
              <w:pStyle w:val="Standard"/>
              <w:jc w:val="both"/>
              <w:rPr>
                <w:rFonts w:ascii="Neo Sans Pro" w:hAnsi="Neo Sans Pro"/>
                <w:sz w:val="20"/>
              </w:rPr>
            </w:pPr>
          </w:p>
        </w:tc>
      </w:tr>
      <w:tr w:rsidR="009E00D9" w14:paraId="4ED69005" w14:textId="77777777" w:rsidTr="009E00D9">
        <w:trPr>
          <w:trHeight w:val="28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72D0D9" w14:textId="77777777" w:rsidR="009E00D9" w:rsidRPr="00167867" w:rsidRDefault="009E00D9">
            <w:pPr>
              <w:pStyle w:val="Standard"/>
              <w:widowControl/>
              <w:numPr>
                <w:ilvl w:val="0"/>
                <w:numId w:val="43"/>
              </w:numPr>
              <w:snapToGrid w:val="0"/>
              <w:jc w:val="both"/>
              <w:rPr>
                <w:rFonts w:ascii="Neo Sans Pro" w:hAnsi="Neo Sans Pro" w:cs="Calibri"/>
                <w:b/>
                <w:sz w:val="20"/>
              </w:rPr>
            </w:pP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C30273" w14:textId="77777777" w:rsidR="009E00D9" w:rsidRPr="00167867" w:rsidRDefault="009E00D9" w:rsidP="005D2855">
            <w:pPr>
              <w:pStyle w:val="Standard"/>
              <w:rPr>
                <w:rFonts w:ascii="Neo Sans Pro" w:hAnsi="Neo Sans Pro"/>
                <w:sz w:val="20"/>
              </w:rPr>
            </w:pPr>
            <w:r w:rsidRPr="00167867">
              <w:rPr>
                <w:rFonts w:ascii="Neo Sans Pro" w:hAnsi="Neo Sans Pro"/>
                <w:sz w:val="20"/>
              </w:rPr>
              <w:t>Igła angiograficzna  1,3x70 mm 18G ostro zakończona pod kątem&lt;16 stopni o średnicy wewnętrznej pozwalającej wprowadzić prowadnik 0.038”</w:t>
            </w: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7A41EC03" w14:textId="77777777" w:rsidR="009E00D9" w:rsidRPr="00167867" w:rsidRDefault="009E00D9" w:rsidP="005D2855">
            <w:pPr>
              <w:pStyle w:val="Standard"/>
              <w:rPr>
                <w:rFonts w:ascii="Neo Sans Pro" w:hAnsi="Neo Sans Pro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E08210E" w14:textId="77777777" w:rsidR="009E00D9" w:rsidRPr="00167867" w:rsidRDefault="009E00D9" w:rsidP="005D2855">
            <w:pPr>
              <w:pStyle w:val="Standard"/>
              <w:rPr>
                <w:rFonts w:ascii="Neo Sans Pro" w:hAnsi="Neo Sans Pro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28E8FA91" w14:textId="77777777" w:rsidR="009E00D9" w:rsidRPr="00167867" w:rsidRDefault="009E00D9" w:rsidP="005D2855">
            <w:pPr>
              <w:pStyle w:val="Standard"/>
              <w:rPr>
                <w:rFonts w:ascii="Neo Sans Pro" w:hAnsi="Neo Sans Pro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0CE15669" w14:textId="77777777" w:rsidR="009E00D9" w:rsidRPr="00167867" w:rsidRDefault="009E00D9" w:rsidP="005D2855">
            <w:pPr>
              <w:pStyle w:val="Standard"/>
              <w:rPr>
                <w:rFonts w:ascii="Neo Sans Pro" w:hAnsi="Neo Sans Pro"/>
                <w:sz w:val="20"/>
              </w:rPr>
            </w:pPr>
          </w:p>
        </w:tc>
        <w:tc>
          <w:tcPr>
            <w:tcW w:w="2202" w:type="dxa"/>
            <w:tcBorders>
              <w:left w:val="single" w:sz="4" w:space="0" w:color="000000"/>
              <w:right w:val="single" w:sz="4" w:space="0" w:color="auto"/>
            </w:tcBorders>
          </w:tcPr>
          <w:p w14:paraId="3BBCA36E" w14:textId="77777777" w:rsidR="009E00D9" w:rsidRPr="00167867" w:rsidRDefault="009E00D9" w:rsidP="005D2855">
            <w:pPr>
              <w:pStyle w:val="Standard"/>
              <w:rPr>
                <w:rFonts w:ascii="Neo Sans Pro" w:hAnsi="Neo Sans Pro"/>
                <w:sz w:val="20"/>
              </w:rPr>
            </w:pPr>
          </w:p>
        </w:tc>
      </w:tr>
      <w:tr w:rsidR="009E00D9" w14:paraId="67A5E2A8" w14:textId="77777777" w:rsidTr="009E00D9">
        <w:trPr>
          <w:trHeight w:val="45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600096" w14:textId="77777777" w:rsidR="009E00D9" w:rsidRPr="00167867" w:rsidRDefault="009E00D9">
            <w:pPr>
              <w:pStyle w:val="Standard"/>
              <w:widowControl/>
              <w:numPr>
                <w:ilvl w:val="0"/>
                <w:numId w:val="43"/>
              </w:numPr>
              <w:snapToGrid w:val="0"/>
              <w:jc w:val="both"/>
              <w:rPr>
                <w:rFonts w:ascii="Neo Sans Pro" w:hAnsi="Neo Sans Pro" w:cs="Calibri"/>
                <w:b/>
                <w:sz w:val="20"/>
              </w:rPr>
            </w:pP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033C21" w14:textId="77777777" w:rsidR="009E00D9" w:rsidRPr="00167867" w:rsidRDefault="009E00D9" w:rsidP="005D2855">
            <w:pPr>
              <w:rPr>
                <w:rFonts w:ascii="Neo Sans Pro" w:hAnsi="Neo Sans Pro"/>
                <w:sz w:val="20"/>
                <w:szCs w:val="20"/>
              </w:rPr>
            </w:pPr>
            <w:r w:rsidRPr="00167867">
              <w:rPr>
                <w:rFonts w:ascii="Neo Sans Pro" w:hAnsi="Neo Sans Pro"/>
                <w:sz w:val="20"/>
                <w:szCs w:val="20"/>
              </w:rPr>
              <w:t xml:space="preserve">Strzykawka 2-częściowa typu </w:t>
            </w:r>
            <w:proofErr w:type="spellStart"/>
            <w:r w:rsidRPr="00167867">
              <w:rPr>
                <w:rFonts w:ascii="Neo Sans Pro" w:hAnsi="Neo Sans Pro"/>
                <w:sz w:val="20"/>
                <w:szCs w:val="20"/>
              </w:rPr>
              <w:t>luer</w:t>
            </w:r>
            <w:proofErr w:type="spellEnd"/>
            <w:r w:rsidRPr="00167867">
              <w:rPr>
                <w:rFonts w:ascii="Neo Sans Pro" w:hAnsi="Neo Sans Pro"/>
                <w:sz w:val="20"/>
                <w:szCs w:val="20"/>
              </w:rPr>
              <w:t xml:space="preserve"> slip z zielonym tłokiem, wysoce przezroczystą komorą strzykawki z czarną, czytelną i niezmywalną podziałką ułatwiającą odczyt i bocznym położeniu końcówki poj. 10 ml z rozszerzoną skalą do 12 ml-3 szt.</w:t>
            </w: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5269C53" w14:textId="77777777" w:rsidR="009E00D9" w:rsidRPr="00167867" w:rsidRDefault="009E00D9" w:rsidP="005D2855">
            <w:pPr>
              <w:rPr>
                <w:rFonts w:ascii="Neo Sans Pro" w:hAnsi="Neo Sans Pro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2547E9EE" w14:textId="77777777" w:rsidR="009E00D9" w:rsidRPr="00167867" w:rsidRDefault="009E00D9" w:rsidP="005D2855">
            <w:pPr>
              <w:rPr>
                <w:rFonts w:ascii="Neo Sans Pro" w:hAnsi="Neo Sans Pro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52E617C4" w14:textId="77777777" w:rsidR="009E00D9" w:rsidRPr="00167867" w:rsidRDefault="009E00D9" w:rsidP="005D2855">
            <w:pPr>
              <w:rPr>
                <w:rFonts w:ascii="Neo Sans Pro" w:hAnsi="Neo Sans Pro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602A9EE8" w14:textId="77777777" w:rsidR="009E00D9" w:rsidRPr="00167867" w:rsidRDefault="009E00D9" w:rsidP="005D2855">
            <w:pPr>
              <w:rPr>
                <w:rFonts w:ascii="Neo Sans Pro" w:hAnsi="Neo Sans Pro"/>
                <w:sz w:val="20"/>
                <w:szCs w:val="20"/>
              </w:rPr>
            </w:pPr>
          </w:p>
        </w:tc>
        <w:tc>
          <w:tcPr>
            <w:tcW w:w="2202" w:type="dxa"/>
            <w:tcBorders>
              <w:left w:val="single" w:sz="4" w:space="0" w:color="000000"/>
              <w:right w:val="single" w:sz="4" w:space="0" w:color="auto"/>
            </w:tcBorders>
          </w:tcPr>
          <w:p w14:paraId="5E1F08EA" w14:textId="77777777" w:rsidR="009E00D9" w:rsidRPr="00167867" w:rsidRDefault="009E00D9" w:rsidP="005D2855">
            <w:pPr>
              <w:rPr>
                <w:rFonts w:ascii="Neo Sans Pro" w:hAnsi="Neo Sans Pro"/>
                <w:sz w:val="20"/>
                <w:szCs w:val="20"/>
              </w:rPr>
            </w:pPr>
          </w:p>
        </w:tc>
      </w:tr>
      <w:tr w:rsidR="009E00D9" w14:paraId="303DDE51" w14:textId="77777777" w:rsidTr="008845A9">
        <w:trPr>
          <w:trHeight w:val="36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F52537" w14:textId="77777777" w:rsidR="009E00D9" w:rsidRPr="00167867" w:rsidRDefault="009E00D9">
            <w:pPr>
              <w:pStyle w:val="Standard"/>
              <w:widowControl/>
              <w:numPr>
                <w:ilvl w:val="0"/>
                <w:numId w:val="43"/>
              </w:numPr>
              <w:snapToGrid w:val="0"/>
              <w:jc w:val="both"/>
              <w:rPr>
                <w:rFonts w:ascii="Neo Sans Pro" w:hAnsi="Neo Sans Pro" w:cs="Calibri"/>
                <w:b/>
                <w:sz w:val="20"/>
              </w:rPr>
            </w:pP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A19530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 w:cs="Calibri"/>
                <w:sz w:val="20"/>
              </w:rPr>
            </w:pPr>
            <w:r w:rsidRPr="00167867">
              <w:rPr>
                <w:rFonts w:ascii="Neo Sans Pro" w:hAnsi="Neo Sans Pro" w:cs="Calibri"/>
                <w:sz w:val="20"/>
              </w:rPr>
              <w:t>Kleszczyki metalowe, proste o długości 12cm-15cm-1szt.</w:t>
            </w: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5E4FCA0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CBC43B8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2D7EA929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6F2C5006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2202" w:type="dxa"/>
            <w:tcBorders>
              <w:left w:val="single" w:sz="4" w:space="0" w:color="000000"/>
              <w:right w:val="single" w:sz="4" w:space="0" w:color="auto"/>
            </w:tcBorders>
          </w:tcPr>
          <w:p w14:paraId="1206F6FC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 w:cs="Calibri"/>
                <w:sz w:val="20"/>
              </w:rPr>
            </w:pPr>
          </w:p>
        </w:tc>
      </w:tr>
      <w:tr w:rsidR="009E00D9" w14:paraId="06C01C22" w14:textId="77777777" w:rsidTr="008845A9">
        <w:trPr>
          <w:trHeight w:val="27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8688D0" w14:textId="77777777" w:rsidR="009E00D9" w:rsidRPr="00167867" w:rsidRDefault="009E00D9">
            <w:pPr>
              <w:pStyle w:val="Standard"/>
              <w:widowControl/>
              <w:numPr>
                <w:ilvl w:val="0"/>
                <w:numId w:val="43"/>
              </w:numPr>
              <w:snapToGrid w:val="0"/>
              <w:jc w:val="both"/>
              <w:rPr>
                <w:rFonts w:ascii="Neo Sans Pro" w:hAnsi="Neo Sans Pro" w:cs="Calibri"/>
                <w:b/>
                <w:sz w:val="20"/>
              </w:rPr>
            </w:pP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3B8707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/>
                <w:sz w:val="20"/>
              </w:rPr>
            </w:pPr>
            <w:r w:rsidRPr="00167867">
              <w:rPr>
                <w:rFonts w:ascii="Neo Sans Pro" w:hAnsi="Neo Sans Pro"/>
                <w:sz w:val="20"/>
              </w:rPr>
              <w:t>Gąbka na patyku, długość patyka 14cm - 16</w:t>
            </w:r>
            <w:r w:rsidRPr="00167867">
              <w:rPr>
                <w:rFonts w:ascii="Neo Sans Pro" w:hAnsi="Neo Sans Pro" w:cs="Calibri"/>
                <w:sz w:val="20"/>
              </w:rPr>
              <w:t>cm - 4szt.</w:t>
            </w: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AB7EDDD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D2CF45A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50A6FBF5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311CC8FC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/>
                <w:sz w:val="20"/>
              </w:rPr>
            </w:pPr>
          </w:p>
        </w:tc>
        <w:tc>
          <w:tcPr>
            <w:tcW w:w="2202" w:type="dxa"/>
            <w:tcBorders>
              <w:left w:val="single" w:sz="4" w:space="0" w:color="000000"/>
              <w:right w:val="single" w:sz="4" w:space="0" w:color="auto"/>
            </w:tcBorders>
          </w:tcPr>
          <w:p w14:paraId="3857435D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/>
                <w:sz w:val="20"/>
              </w:rPr>
            </w:pPr>
          </w:p>
        </w:tc>
      </w:tr>
      <w:tr w:rsidR="009E00D9" w14:paraId="4A406D2E" w14:textId="77777777" w:rsidTr="009E00D9">
        <w:trPr>
          <w:trHeight w:val="9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03F38F" w14:textId="77777777" w:rsidR="009E00D9" w:rsidRPr="00167867" w:rsidRDefault="009E00D9">
            <w:pPr>
              <w:pStyle w:val="Standard"/>
              <w:widowControl/>
              <w:numPr>
                <w:ilvl w:val="0"/>
                <w:numId w:val="43"/>
              </w:numPr>
              <w:snapToGrid w:val="0"/>
              <w:jc w:val="both"/>
              <w:rPr>
                <w:rFonts w:ascii="Neo Sans Pro" w:hAnsi="Neo Sans Pro" w:cs="Calibri"/>
                <w:b/>
                <w:sz w:val="20"/>
              </w:rPr>
            </w:pP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A37910" w14:textId="77777777" w:rsidR="009E00D9" w:rsidRPr="00167867" w:rsidRDefault="009E00D9" w:rsidP="005D2855">
            <w:pPr>
              <w:pStyle w:val="Standard"/>
              <w:snapToGrid w:val="0"/>
              <w:rPr>
                <w:rFonts w:ascii="Neo Sans Pro" w:hAnsi="Neo Sans Pro"/>
                <w:sz w:val="20"/>
              </w:rPr>
            </w:pPr>
            <w:r w:rsidRPr="00167867">
              <w:rPr>
                <w:rFonts w:ascii="Neo Sans Pro" w:hAnsi="Neo Sans Pro" w:cs="Calibri"/>
                <w:sz w:val="20"/>
              </w:rPr>
              <w:t xml:space="preserve">Strzykawka typu </w:t>
            </w:r>
            <w:proofErr w:type="spellStart"/>
            <w:r w:rsidRPr="00167867">
              <w:rPr>
                <w:rFonts w:ascii="Neo Sans Pro" w:hAnsi="Neo Sans Pro" w:cs="Calibri"/>
                <w:sz w:val="20"/>
              </w:rPr>
              <w:t>luer</w:t>
            </w:r>
            <w:proofErr w:type="spellEnd"/>
            <w:r w:rsidRPr="00167867">
              <w:rPr>
                <w:rFonts w:ascii="Neo Sans Pro" w:hAnsi="Neo Sans Pro" w:cs="Calibri"/>
                <w:sz w:val="20"/>
              </w:rPr>
              <w:t xml:space="preserve"> slip 20 ml z czytelną niezmywalną skalą-1szt. </w:t>
            </w:r>
            <w:r w:rsidRPr="00167867">
              <w:rPr>
                <w:rFonts w:ascii="Neo Sans Pro" w:hAnsi="Neo Sans Pro"/>
                <w:sz w:val="20"/>
              </w:rPr>
              <w:t xml:space="preserve">Strzykawka 2-częściowa typu </w:t>
            </w:r>
            <w:proofErr w:type="spellStart"/>
            <w:r w:rsidRPr="00167867">
              <w:rPr>
                <w:rFonts w:ascii="Neo Sans Pro" w:hAnsi="Neo Sans Pro"/>
                <w:sz w:val="20"/>
              </w:rPr>
              <w:t>luer</w:t>
            </w:r>
            <w:proofErr w:type="spellEnd"/>
            <w:r w:rsidRPr="00167867">
              <w:rPr>
                <w:rFonts w:ascii="Neo Sans Pro" w:hAnsi="Neo Sans Pro"/>
                <w:sz w:val="20"/>
              </w:rPr>
              <w:t xml:space="preserve"> slip z zielonym tłokiem, wysoce przezroczystą komorą strzykawki z czarną, czytelną i niezmywalną podziałką ułatwiającą odczyt i bocznym położeniu końcówki poj.20 ml-1 szt.</w:t>
            </w: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2F68128F" w14:textId="77777777" w:rsidR="009E00D9" w:rsidRPr="00167867" w:rsidRDefault="009E00D9" w:rsidP="005D2855">
            <w:pPr>
              <w:pStyle w:val="Standard"/>
              <w:snapToGrid w:val="0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69CD72F" w14:textId="77777777" w:rsidR="009E00D9" w:rsidRPr="00167867" w:rsidRDefault="009E00D9" w:rsidP="005D2855">
            <w:pPr>
              <w:pStyle w:val="Standard"/>
              <w:snapToGrid w:val="0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09F7FABF" w14:textId="77777777" w:rsidR="009E00D9" w:rsidRPr="00167867" w:rsidRDefault="009E00D9" w:rsidP="005D2855">
            <w:pPr>
              <w:pStyle w:val="Standard"/>
              <w:snapToGrid w:val="0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095B2E9B" w14:textId="77777777" w:rsidR="009E00D9" w:rsidRPr="00167867" w:rsidRDefault="009E00D9" w:rsidP="005D2855">
            <w:pPr>
              <w:pStyle w:val="Standard"/>
              <w:snapToGrid w:val="0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2202" w:type="dxa"/>
            <w:tcBorders>
              <w:left w:val="single" w:sz="4" w:space="0" w:color="000000"/>
              <w:right w:val="single" w:sz="4" w:space="0" w:color="auto"/>
            </w:tcBorders>
          </w:tcPr>
          <w:p w14:paraId="0A17B326" w14:textId="77777777" w:rsidR="009E00D9" w:rsidRPr="00167867" w:rsidRDefault="009E00D9" w:rsidP="005D2855">
            <w:pPr>
              <w:pStyle w:val="Standard"/>
              <w:snapToGrid w:val="0"/>
              <w:rPr>
                <w:rFonts w:ascii="Neo Sans Pro" w:hAnsi="Neo Sans Pro" w:cs="Calibri"/>
                <w:sz w:val="20"/>
              </w:rPr>
            </w:pPr>
          </w:p>
        </w:tc>
      </w:tr>
      <w:tr w:rsidR="009E00D9" w14:paraId="7D4E6347" w14:textId="77777777" w:rsidTr="00865DB9">
        <w:trPr>
          <w:trHeight w:val="38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A95647" w14:textId="77777777" w:rsidR="009E00D9" w:rsidRPr="00167867" w:rsidRDefault="009E00D9">
            <w:pPr>
              <w:pStyle w:val="Standard"/>
              <w:widowControl/>
              <w:numPr>
                <w:ilvl w:val="0"/>
                <w:numId w:val="43"/>
              </w:numPr>
              <w:snapToGrid w:val="0"/>
              <w:jc w:val="both"/>
              <w:rPr>
                <w:rFonts w:ascii="Neo Sans Pro" w:hAnsi="Neo Sans Pro" w:cs="Calibri"/>
                <w:b/>
                <w:sz w:val="20"/>
              </w:rPr>
            </w:pP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5FB019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/>
                <w:sz w:val="20"/>
              </w:rPr>
            </w:pPr>
            <w:r w:rsidRPr="00167867">
              <w:rPr>
                <w:rFonts w:ascii="Neo Sans Pro" w:hAnsi="Neo Sans Pro"/>
                <w:sz w:val="20"/>
              </w:rPr>
              <w:t>Dren wysokociśnieniowy 150 cm, 70bar – 75bar z adapterem rotacyjnym- 1szt.</w:t>
            </w: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4F35B70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707C5E8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3040368A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2A791D22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/>
                <w:sz w:val="20"/>
              </w:rPr>
            </w:pPr>
          </w:p>
        </w:tc>
        <w:tc>
          <w:tcPr>
            <w:tcW w:w="2202" w:type="dxa"/>
            <w:tcBorders>
              <w:left w:val="single" w:sz="4" w:space="0" w:color="000000"/>
              <w:right w:val="single" w:sz="4" w:space="0" w:color="auto"/>
            </w:tcBorders>
          </w:tcPr>
          <w:p w14:paraId="035F6265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/>
                <w:sz w:val="20"/>
              </w:rPr>
            </w:pPr>
          </w:p>
        </w:tc>
      </w:tr>
      <w:tr w:rsidR="009E00D9" w14:paraId="36B5B28D" w14:textId="77777777" w:rsidTr="00865DB9">
        <w:trPr>
          <w:trHeight w:val="276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43898A" w14:textId="77777777" w:rsidR="009E00D9" w:rsidRPr="00167867" w:rsidRDefault="009E00D9">
            <w:pPr>
              <w:pStyle w:val="Standard"/>
              <w:widowControl/>
              <w:numPr>
                <w:ilvl w:val="0"/>
                <w:numId w:val="43"/>
              </w:numPr>
              <w:snapToGrid w:val="0"/>
              <w:jc w:val="both"/>
              <w:rPr>
                <w:rFonts w:ascii="Neo Sans Pro" w:hAnsi="Neo Sans Pro" w:cs="Calibri"/>
                <w:b/>
                <w:sz w:val="20"/>
              </w:rPr>
            </w:pP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003898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/>
                <w:sz w:val="20"/>
              </w:rPr>
            </w:pPr>
            <w:r w:rsidRPr="00167867">
              <w:rPr>
                <w:rFonts w:ascii="Neo Sans Pro" w:hAnsi="Neo Sans Pro" w:cs="Calibri"/>
                <w:sz w:val="20"/>
              </w:rPr>
              <w:t xml:space="preserve">Zestaw transferowy typu </w:t>
            </w:r>
            <w:proofErr w:type="spellStart"/>
            <w:r w:rsidRPr="00167867">
              <w:rPr>
                <w:rFonts w:ascii="Neo Sans Pro" w:hAnsi="Neo Sans Pro" w:cs="Calibri"/>
                <w:sz w:val="20"/>
              </w:rPr>
              <w:t>Transofix</w:t>
            </w:r>
            <w:proofErr w:type="spellEnd"/>
            <w:r w:rsidRPr="00167867">
              <w:rPr>
                <w:rFonts w:ascii="Neo Sans Pro" w:hAnsi="Neo Sans Pro" w:cs="Calibri"/>
                <w:sz w:val="20"/>
              </w:rPr>
              <w:t xml:space="preserve"> lub równoważny-1 szt.</w:t>
            </w: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087E14E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7DB4F1F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03770D51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0946809F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2202" w:type="dxa"/>
            <w:tcBorders>
              <w:left w:val="single" w:sz="4" w:space="0" w:color="000000"/>
              <w:right w:val="single" w:sz="4" w:space="0" w:color="auto"/>
            </w:tcBorders>
          </w:tcPr>
          <w:p w14:paraId="70C0FCF8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 w:cs="Calibri"/>
                <w:sz w:val="20"/>
              </w:rPr>
            </w:pPr>
          </w:p>
        </w:tc>
      </w:tr>
      <w:tr w:rsidR="009E00D9" w14:paraId="4C11F5A8" w14:textId="77777777" w:rsidTr="009E00D9">
        <w:trPr>
          <w:trHeight w:val="138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8F99D2" w14:textId="77777777" w:rsidR="009E00D9" w:rsidRPr="00167867" w:rsidRDefault="009E00D9">
            <w:pPr>
              <w:pStyle w:val="Standard"/>
              <w:widowControl/>
              <w:numPr>
                <w:ilvl w:val="0"/>
                <w:numId w:val="43"/>
              </w:numPr>
              <w:snapToGrid w:val="0"/>
              <w:jc w:val="both"/>
              <w:rPr>
                <w:rFonts w:ascii="Neo Sans Pro" w:hAnsi="Neo Sans Pro" w:cs="Calibri"/>
                <w:b/>
                <w:color w:val="000000"/>
                <w:sz w:val="20"/>
              </w:rPr>
            </w:pP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0CFBE2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/>
                <w:sz w:val="20"/>
              </w:rPr>
            </w:pPr>
            <w:r w:rsidRPr="00167867">
              <w:rPr>
                <w:rFonts w:ascii="Neo Sans Pro" w:hAnsi="Neo Sans Pro" w:cs="Calibri"/>
                <w:sz w:val="20"/>
              </w:rPr>
              <w:t>Nakłuwacz typu mini spike-1 szt.</w:t>
            </w: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7827EAD5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2E68F680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0BC54F90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2B8A1098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2202" w:type="dxa"/>
            <w:tcBorders>
              <w:left w:val="single" w:sz="4" w:space="0" w:color="000000"/>
              <w:right w:val="single" w:sz="4" w:space="0" w:color="auto"/>
            </w:tcBorders>
          </w:tcPr>
          <w:p w14:paraId="6AAB636B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 w:cs="Calibri"/>
                <w:sz w:val="20"/>
              </w:rPr>
            </w:pPr>
          </w:p>
        </w:tc>
      </w:tr>
      <w:tr w:rsidR="009E00D9" w14:paraId="0E97127B" w14:textId="77777777" w:rsidTr="009E00D9">
        <w:trPr>
          <w:trHeight w:val="462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0A1C8C" w14:textId="77777777" w:rsidR="009E00D9" w:rsidRPr="00167867" w:rsidRDefault="009E00D9">
            <w:pPr>
              <w:pStyle w:val="Standard"/>
              <w:widowControl/>
              <w:numPr>
                <w:ilvl w:val="0"/>
                <w:numId w:val="43"/>
              </w:numPr>
              <w:snapToGrid w:val="0"/>
              <w:jc w:val="both"/>
              <w:rPr>
                <w:rFonts w:ascii="Neo Sans Pro" w:hAnsi="Neo Sans Pro" w:cs="Calibri"/>
                <w:b/>
                <w:sz w:val="20"/>
              </w:rPr>
            </w:pP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F623FD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 w:cs="Calibri"/>
                <w:sz w:val="20"/>
              </w:rPr>
            </w:pPr>
            <w:r w:rsidRPr="00167867">
              <w:rPr>
                <w:rFonts w:ascii="Neo Sans Pro" w:hAnsi="Neo Sans Pro" w:cs="Calibri"/>
                <w:sz w:val="20"/>
              </w:rPr>
              <w:t>Serweta na stolik zabiegowy i do zawinięcia zestawu o wym. 100cm-120cm x 150cm -170cm – 1 szt.</w:t>
            </w: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BCF87CA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39912EC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1277A69A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133F24A2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2202" w:type="dxa"/>
            <w:tcBorders>
              <w:left w:val="single" w:sz="4" w:space="0" w:color="000000"/>
              <w:right w:val="single" w:sz="4" w:space="0" w:color="auto"/>
            </w:tcBorders>
          </w:tcPr>
          <w:p w14:paraId="786D27A6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 w:cs="Calibri"/>
                <w:sz w:val="20"/>
              </w:rPr>
            </w:pPr>
          </w:p>
        </w:tc>
      </w:tr>
      <w:tr w:rsidR="009E00D9" w14:paraId="2B53E39F" w14:textId="77777777" w:rsidTr="009E00D9">
        <w:trPr>
          <w:trHeight w:val="67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AC9FDF" w14:textId="77777777" w:rsidR="009E00D9" w:rsidRPr="00167867" w:rsidRDefault="009E00D9">
            <w:pPr>
              <w:pStyle w:val="Standard"/>
              <w:widowControl/>
              <w:numPr>
                <w:ilvl w:val="0"/>
                <w:numId w:val="43"/>
              </w:numPr>
              <w:snapToGrid w:val="0"/>
              <w:jc w:val="both"/>
              <w:rPr>
                <w:rFonts w:ascii="Neo Sans Pro" w:hAnsi="Neo Sans Pro" w:cs="Calibri"/>
                <w:b/>
                <w:sz w:val="20"/>
              </w:rPr>
            </w:pP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7E07C6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 w:cs="Calibri"/>
                <w:sz w:val="20"/>
              </w:rPr>
            </w:pPr>
            <w:r w:rsidRPr="00167867">
              <w:rPr>
                <w:rFonts w:ascii="Neo Sans Pro" w:hAnsi="Neo Sans Pro" w:cs="Calibri"/>
                <w:sz w:val="20"/>
              </w:rPr>
              <w:t xml:space="preserve">Pakowanie odporne na uszkodzenia, zawierające etykietę samoprzylepną z nazwą zestawu, </w:t>
            </w:r>
            <w:r w:rsidRPr="00167867">
              <w:rPr>
                <w:rFonts w:ascii="Neo Sans Pro" w:hAnsi="Neo Sans Pro" w:cs="Calibri"/>
                <w:sz w:val="20"/>
              </w:rPr>
              <w:br/>
              <w:t>nr katalogowym i datą ważności do wklejenia w dokumentację medyczną pacjenta minimum 3 szt.  Naklejki kodowe  samoprzylepne, łatwo odklejane z opakowania.</w:t>
            </w:r>
          </w:p>
        </w:tc>
        <w:tc>
          <w:tcPr>
            <w:tcW w:w="134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6FD27FF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8F43F3A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6D2A4286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09470033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2202" w:type="dxa"/>
            <w:tcBorders>
              <w:left w:val="single" w:sz="4" w:space="0" w:color="000000"/>
              <w:right w:val="single" w:sz="4" w:space="0" w:color="auto"/>
            </w:tcBorders>
          </w:tcPr>
          <w:p w14:paraId="03DF5F33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 w:cs="Calibri"/>
                <w:sz w:val="20"/>
              </w:rPr>
            </w:pPr>
          </w:p>
        </w:tc>
      </w:tr>
      <w:tr w:rsidR="009E00D9" w14:paraId="22A492CE" w14:textId="77777777" w:rsidTr="009E00D9">
        <w:trPr>
          <w:trHeight w:val="33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50182A" w14:textId="77777777" w:rsidR="009E00D9" w:rsidRPr="00167867" w:rsidRDefault="009E00D9">
            <w:pPr>
              <w:pStyle w:val="Standard"/>
              <w:widowControl/>
              <w:numPr>
                <w:ilvl w:val="0"/>
                <w:numId w:val="43"/>
              </w:numPr>
              <w:snapToGrid w:val="0"/>
              <w:jc w:val="both"/>
              <w:rPr>
                <w:rFonts w:ascii="Neo Sans Pro" w:hAnsi="Neo Sans Pro" w:cs="Calibri"/>
                <w:b/>
                <w:sz w:val="20"/>
              </w:rPr>
            </w:pP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BBCF16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/>
                <w:sz w:val="20"/>
              </w:rPr>
            </w:pPr>
            <w:r w:rsidRPr="00167867">
              <w:rPr>
                <w:rFonts w:ascii="Neo Sans Pro" w:hAnsi="Neo Sans Pro" w:cs="Calibri"/>
                <w:sz w:val="20"/>
              </w:rPr>
              <w:t>Skład zestawu w języku polskim na etykiecie zewnętrznej,</w:t>
            </w:r>
          </w:p>
        </w:tc>
        <w:tc>
          <w:tcPr>
            <w:tcW w:w="1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0451F0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C840F3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07F2C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B8D1B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 w:cs="Calibri"/>
                <w:sz w:val="20"/>
              </w:rPr>
            </w:pPr>
          </w:p>
        </w:tc>
        <w:tc>
          <w:tcPr>
            <w:tcW w:w="220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F121A5" w14:textId="77777777" w:rsidR="009E00D9" w:rsidRPr="00167867" w:rsidRDefault="009E00D9" w:rsidP="005D2855">
            <w:pPr>
              <w:pStyle w:val="Standard"/>
              <w:snapToGrid w:val="0"/>
              <w:jc w:val="both"/>
              <w:rPr>
                <w:rFonts w:ascii="Neo Sans Pro" w:hAnsi="Neo Sans Pro" w:cs="Calibri"/>
                <w:sz w:val="20"/>
              </w:rPr>
            </w:pPr>
          </w:p>
        </w:tc>
      </w:tr>
    </w:tbl>
    <w:p w14:paraId="1EA0B6D7" w14:textId="77777777" w:rsidR="00865DB9" w:rsidRPr="00852DE0" w:rsidRDefault="00865DB9">
      <w:pPr>
        <w:pStyle w:val="Akapitzlist"/>
        <w:numPr>
          <w:ilvl w:val="0"/>
          <w:numId w:val="50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16930CF5" w14:textId="77777777" w:rsidR="00865DB9" w:rsidRPr="00852DE0" w:rsidRDefault="00865DB9">
      <w:pPr>
        <w:pStyle w:val="Akapitzlist"/>
        <w:numPr>
          <w:ilvl w:val="0"/>
          <w:numId w:val="50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2264C4FC" w14:textId="77777777" w:rsidR="00865DB9" w:rsidRPr="00852DE0" w:rsidRDefault="00865DB9">
      <w:pPr>
        <w:pStyle w:val="Akapitzlist"/>
        <w:numPr>
          <w:ilvl w:val="0"/>
          <w:numId w:val="50"/>
        </w:numPr>
        <w:spacing w:after="0" w:line="240" w:lineRule="auto"/>
        <w:jc w:val="both"/>
        <w:rPr>
          <w:rFonts w:ascii="Neo Sans Pro" w:hAnsi="Neo Sans Pro" w:cs="Neo Sans Pro"/>
          <w:color w:val="000000"/>
          <w:sz w:val="20"/>
          <w:szCs w:val="20"/>
        </w:rPr>
      </w:pPr>
      <w:r w:rsidRPr="00852DE0">
        <w:rPr>
          <w:rFonts w:ascii="Neo Sans Pro" w:hAnsi="Neo Sans Pro" w:cs="Neo Sans Pro"/>
          <w:color w:val="000000"/>
          <w:sz w:val="20"/>
          <w:szCs w:val="20"/>
        </w:rPr>
        <w:t>Zamawiający wymaga, aby oferowany asortyment był wyrobem medycznym.</w:t>
      </w:r>
    </w:p>
    <w:p w14:paraId="0EE5B0F2" w14:textId="77777777" w:rsidR="00865DB9" w:rsidRDefault="00865DB9">
      <w:pPr>
        <w:numPr>
          <w:ilvl w:val="0"/>
          <w:numId w:val="50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lastRenderedPageBreak/>
        <w:t>Sposób obliczenia formularza cenowego:</w:t>
      </w:r>
    </w:p>
    <w:p w14:paraId="1CC1ECA3" w14:textId="77777777" w:rsidR="00865DB9" w:rsidRPr="003F6446" w:rsidRDefault="00865DB9" w:rsidP="00865DB9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569FEFF2" w14:textId="77777777" w:rsidR="00865DB9" w:rsidRPr="003F6446" w:rsidRDefault="00865DB9" w:rsidP="00865DB9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50C502BC" w14:textId="77777777" w:rsidR="00865DB9" w:rsidRPr="003F6446" w:rsidRDefault="00865DB9" w:rsidP="00865DB9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3106CEC0" w14:textId="77777777" w:rsidR="00865DB9" w:rsidRDefault="00865DB9" w:rsidP="00865DB9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6D36572A" w14:textId="77777777" w:rsidR="008845A9" w:rsidRDefault="008845A9" w:rsidP="008845A9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 xml:space="preserve">……………………...……. (miejscowość), dnia …………………. </w:t>
      </w:r>
    </w:p>
    <w:p w14:paraId="58BAE808" w14:textId="77777777" w:rsidR="008845A9" w:rsidRDefault="008845A9" w:rsidP="00865DB9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</w:p>
    <w:p w14:paraId="15646BD3" w14:textId="79CBDBA0" w:rsidR="008845A9" w:rsidRDefault="008845A9" w:rsidP="008845A9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5</w:t>
      </w:r>
      <w:r w:rsidR="004A1785">
        <w:rPr>
          <w:rFonts w:ascii="Neo Sans Pro" w:hAnsi="Neo Sans Pro"/>
          <w:b/>
          <w:bCs/>
          <w:color w:val="000000"/>
          <w:sz w:val="20"/>
          <w:szCs w:val="20"/>
        </w:rPr>
        <w:t>9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48894D3A" w14:textId="77777777" w:rsidR="008845A9" w:rsidRPr="00B42D9D" w:rsidRDefault="008845A9" w:rsidP="008845A9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56648029" w14:textId="77777777" w:rsidR="008845A9" w:rsidRDefault="008845A9" w:rsidP="008845A9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8845A9" w:rsidRPr="001A7732" w14:paraId="4E397548" w14:textId="77777777" w:rsidTr="000308AB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99C8" w14:textId="77777777" w:rsidR="008845A9" w:rsidRPr="001A7732" w:rsidRDefault="008845A9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8845A9" w:rsidRPr="001A7732" w14:paraId="56AE1E63" w14:textId="77777777" w:rsidTr="000308AB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2D04" w14:textId="77777777" w:rsidR="008845A9" w:rsidRPr="001A7732" w:rsidRDefault="008845A9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17ACAE79" w14:textId="77777777" w:rsidR="008845A9" w:rsidRPr="001A7732" w:rsidRDefault="008845A9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70D0B246" w14:textId="77777777" w:rsidR="00865DB9" w:rsidRPr="00891B41" w:rsidRDefault="00865DB9" w:rsidP="00865DB9">
      <w:pPr>
        <w:pStyle w:val="Akapitzlist"/>
        <w:ind w:left="0"/>
        <w:jc w:val="both"/>
        <w:rPr>
          <w:rFonts w:ascii="Neo Sans Pro" w:hAnsi="Neo Sans Pro" w:cs="Neo Sans Pro"/>
          <w:color w:val="000000"/>
          <w:sz w:val="20"/>
          <w:szCs w:val="20"/>
        </w:rPr>
      </w:pPr>
    </w:p>
    <w:p w14:paraId="1154205E" w14:textId="77777777" w:rsidR="00891B41" w:rsidRDefault="00891B41" w:rsidP="00891B41">
      <w:pPr>
        <w:rPr>
          <w:rFonts w:ascii="Neo Sans Pro" w:hAnsi="Neo Sans Pro"/>
          <w:b/>
          <w:bCs/>
          <w:sz w:val="20"/>
          <w:szCs w:val="20"/>
        </w:rPr>
      </w:pPr>
      <w:r w:rsidRPr="001F4139">
        <w:rPr>
          <w:rFonts w:ascii="Neo Sans Pro" w:hAnsi="Neo Sans Pro"/>
          <w:b/>
          <w:bCs/>
          <w:sz w:val="20"/>
          <w:szCs w:val="20"/>
        </w:rPr>
        <w:t>Część nr 5</w:t>
      </w:r>
      <w:r>
        <w:rPr>
          <w:rFonts w:ascii="Neo Sans Pro" w:hAnsi="Neo Sans Pro"/>
          <w:b/>
          <w:bCs/>
          <w:sz w:val="20"/>
          <w:szCs w:val="20"/>
        </w:rPr>
        <w:t>4</w:t>
      </w:r>
      <w:r w:rsidRPr="001F4139">
        <w:rPr>
          <w:rFonts w:ascii="Neo Sans Pro" w:hAnsi="Neo Sans Pro"/>
          <w:b/>
          <w:bCs/>
          <w:sz w:val="20"/>
          <w:szCs w:val="20"/>
        </w:rPr>
        <w:t xml:space="preserve"> – ZESTAW JEDNORAZOWY, JAŁOWY DO ZABIEGÓW WSZCZEPIANIA STYMULATORÓW </w:t>
      </w:r>
    </w:p>
    <w:p w14:paraId="636A7037" w14:textId="77777777" w:rsidR="00891B41" w:rsidRDefault="00891B41" w:rsidP="00891B41">
      <w:pPr>
        <w:pStyle w:val="Standard"/>
        <w:jc w:val="center"/>
        <w:rPr>
          <w:rFonts w:ascii="Calibri" w:hAnsi="Calibri" w:cs="Calibri"/>
          <w:b/>
        </w:rPr>
      </w:pPr>
    </w:p>
    <w:tbl>
      <w:tblPr>
        <w:tblW w:w="13895" w:type="dxa"/>
        <w:tblInd w:w="-7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9"/>
        <w:gridCol w:w="6312"/>
        <w:gridCol w:w="1484"/>
        <w:gridCol w:w="993"/>
        <w:gridCol w:w="1134"/>
        <w:gridCol w:w="1134"/>
        <w:gridCol w:w="2059"/>
      </w:tblGrid>
      <w:tr w:rsidR="008845A9" w14:paraId="1D3931A4" w14:textId="77777777" w:rsidTr="007B33DE">
        <w:trPr>
          <w:trHeight w:val="284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5FE56C" w14:textId="77777777" w:rsidR="008845A9" w:rsidRPr="004E05F9" w:rsidRDefault="008845A9" w:rsidP="008845A9">
            <w:pPr>
              <w:pStyle w:val="Standard"/>
              <w:snapToGrid w:val="0"/>
              <w:jc w:val="center"/>
              <w:rPr>
                <w:rFonts w:ascii="Neo Sans Pro" w:hAnsi="Neo Sans Pro" w:cs="Calibri"/>
                <w:b/>
                <w:sz w:val="22"/>
                <w:szCs w:val="22"/>
              </w:rPr>
            </w:pPr>
            <w:r w:rsidRPr="004E05F9">
              <w:rPr>
                <w:rFonts w:ascii="Neo Sans Pro" w:hAnsi="Neo Sans Pro" w:cs="Calibri"/>
                <w:b/>
                <w:sz w:val="22"/>
                <w:szCs w:val="22"/>
              </w:rPr>
              <w:t>Lp.</w:t>
            </w:r>
          </w:p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F101E0" w14:textId="77777777" w:rsidR="008845A9" w:rsidRPr="004E05F9" w:rsidRDefault="008845A9" w:rsidP="008845A9">
            <w:pPr>
              <w:pStyle w:val="Standard"/>
              <w:snapToGrid w:val="0"/>
              <w:jc w:val="center"/>
              <w:rPr>
                <w:rFonts w:ascii="Neo Sans Pro" w:hAnsi="Neo Sans Pro" w:cs="Calibri"/>
                <w:b/>
                <w:sz w:val="22"/>
                <w:szCs w:val="22"/>
              </w:rPr>
            </w:pPr>
            <w:r w:rsidRPr="004E05F9">
              <w:rPr>
                <w:rFonts w:ascii="Neo Sans Pro" w:hAnsi="Neo Sans Pro" w:cs="Calibri"/>
                <w:b/>
                <w:sz w:val="22"/>
                <w:szCs w:val="22"/>
              </w:rPr>
              <w:t>Parametry wymagane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E1DD92" w14:textId="77777777" w:rsidR="008845A9" w:rsidRPr="004E05F9" w:rsidRDefault="008845A9" w:rsidP="008845A9">
            <w:pPr>
              <w:pStyle w:val="Standard"/>
              <w:snapToGrid w:val="0"/>
              <w:jc w:val="center"/>
              <w:rPr>
                <w:rFonts w:ascii="Neo Sans Pro" w:hAnsi="Neo Sans Pro" w:cs="Calibri"/>
                <w:b/>
                <w:sz w:val="22"/>
                <w:szCs w:val="22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</w:rPr>
              <w:t>Parametry oferowane (należy podać parametry techniczne oferowanego towaru)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FDF2CB" w14:textId="77777777" w:rsidR="008845A9" w:rsidRPr="0054105B" w:rsidRDefault="008845A9" w:rsidP="008845A9">
            <w:pPr>
              <w:pStyle w:val="Standard"/>
              <w:snapToGrid w:val="0"/>
              <w:jc w:val="center"/>
              <w:rPr>
                <w:rFonts w:ascii="Neo Sans Pro" w:hAnsi="Neo Sans Pro" w:cs="Calibri"/>
                <w:b/>
                <w:sz w:val="22"/>
                <w:szCs w:val="22"/>
              </w:rPr>
            </w:pPr>
            <w:r w:rsidRPr="0054105B">
              <w:rPr>
                <w:rFonts w:ascii="Neo Sans Pro" w:hAnsi="Neo Sans Pro"/>
                <w:b/>
                <w:sz w:val="22"/>
                <w:szCs w:val="22"/>
              </w:rPr>
              <w:t>ILOŚĆ NA OKRES 24 MIESIĘCY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83DE5" w14:textId="77777777" w:rsidR="008845A9" w:rsidRPr="004E05F9" w:rsidRDefault="008845A9" w:rsidP="008845A9">
            <w:pPr>
              <w:pStyle w:val="Standard"/>
              <w:snapToGrid w:val="0"/>
              <w:jc w:val="center"/>
              <w:rPr>
                <w:rFonts w:ascii="Neo Sans Pro" w:hAnsi="Neo Sans Pro" w:cs="Calibri"/>
                <w:b/>
                <w:sz w:val="22"/>
                <w:szCs w:val="22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</w:rPr>
              <w:t>Cena jednostkowa netto za 1 sztukę w PLN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B6677" w14:textId="77777777" w:rsidR="008845A9" w:rsidRPr="004E05F9" w:rsidRDefault="008845A9" w:rsidP="008845A9">
            <w:pPr>
              <w:pStyle w:val="Standard"/>
              <w:snapToGrid w:val="0"/>
              <w:jc w:val="center"/>
              <w:rPr>
                <w:rFonts w:ascii="Neo Sans Pro" w:hAnsi="Neo Sans Pro" w:cs="Calibri"/>
                <w:b/>
                <w:sz w:val="22"/>
                <w:szCs w:val="22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</w:rPr>
              <w:t>Stawka podatku VAT w %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A6A8C4" w14:textId="77777777" w:rsidR="008845A9" w:rsidRPr="007109F0" w:rsidRDefault="008845A9" w:rsidP="008845A9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Wartość oferowana brutto w PLN</w:t>
            </w:r>
          </w:p>
          <w:p w14:paraId="35A53042" w14:textId="77777777" w:rsidR="008845A9" w:rsidRPr="004E05F9" w:rsidRDefault="008845A9" w:rsidP="008845A9">
            <w:pPr>
              <w:pStyle w:val="Standard"/>
              <w:snapToGrid w:val="0"/>
              <w:jc w:val="center"/>
              <w:rPr>
                <w:rFonts w:ascii="Neo Sans Pro" w:hAnsi="Neo Sans Pro" w:cs="Calibri"/>
                <w:b/>
                <w:sz w:val="22"/>
                <w:szCs w:val="22"/>
              </w:rPr>
            </w:pPr>
          </w:p>
        </w:tc>
      </w:tr>
      <w:tr w:rsidR="00F53852" w14:paraId="24D3B48F" w14:textId="77777777" w:rsidTr="007B33DE">
        <w:trPr>
          <w:trHeight w:val="284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321601" w14:textId="77777777" w:rsidR="00F53852" w:rsidRPr="004E05F9" w:rsidRDefault="00F53852" w:rsidP="00F53852">
            <w:pPr>
              <w:pStyle w:val="Standard"/>
              <w:snapToGrid w:val="0"/>
              <w:jc w:val="center"/>
              <w:rPr>
                <w:rFonts w:ascii="Neo Sans Pro" w:hAnsi="Neo Sans Pro" w:cs="Calibri"/>
                <w:b/>
                <w:sz w:val="22"/>
                <w:szCs w:val="22"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82EB65" w14:textId="77777777" w:rsidR="00F53852" w:rsidRPr="004E05F9" w:rsidRDefault="00F53852" w:rsidP="00F53852">
            <w:pPr>
              <w:pStyle w:val="Standard"/>
              <w:snapToGrid w:val="0"/>
              <w:jc w:val="center"/>
              <w:rPr>
                <w:rFonts w:ascii="Neo Sans Pro" w:hAnsi="Neo Sans Pro" w:cs="Calibri"/>
                <w:b/>
                <w:sz w:val="22"/>
                <w:szCs w:val="22"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8D6306" w14:textId="77777777" w:rsidR="00F53852" w:rsidRPr="001F4139" w:rsidRDefault="00F53852" w:rsidP="00F53852">
            <w:pPr>
              <w:pStyle w:val="Standard"/>
              <w:snapToGrid w:val="0"/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1CB526" w14:textId="77777777" w:rsidR="00F53852" w:rsidRPr="001F4139" w:rsidRDefault="00F53852" w:rsidP="00F53852">
            <w:pPr>
              <w:pStyle w:val="Standard"/>
              <w:snapToGrid w:val="0"/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E2FBA" w14:textId="77777777" w:rsidR="00F53852" w:rsidRPr="001F4139" w:rsidRDefault="00F53852" w:rsidP="00F53852">
            <w:pPr>
              <w:pStyle w:val="Standard"/>
              <w:snapToGrid w:val="0"/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99988" w14:textId="77777777" w:rsidR="00F53852" w:rsidRPr="001F4139" w:rsidRDefault="00F53852" w:rsidP="00F53852">
            <w:pPr>
              <w:pStyle w:val="Standard"/>
              <w:snapToGrid w:val="0"/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63E1A1" w14:textId="77777777" w:rsidR="00F53852" w:rsidRPr="001F4139" w:rsidRDefault="00F53852" w:rsidP="00F53852">
            <w:pPr>
              <w:pStyle w:val="Standard"/>
              <w:snapToGrid w:val="0"/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7</w:t>
            </w:r>
          </w:p>
        </w:tc>
      </w:tr>
      <w:tr w:rsidR="008845A9" w14:paraId="7AF8504B" w14:textId="77777777" w:rsidTr="007B33DE">
        <w:trPr>
          <w:trHeight w:val="284"/>
        </w:trPr>
        <w:tc>
          <w:tcPr>
            <w:tcW w:w="7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C287F8" w14:textId="77777777" w:rsidR="008845A9" w:rsidRPr="004E05F9" w:rsidRDefault="008845A9" w:rsidP="005D2855">
            <w:pPr>
              <w:pStyle w:val="Standard"/>
              <w:snapToGrid w:val="0"/>
              <w:jc w:val="center"/>
              <w:rPr>
                <w:rFonts w:ascii="Neo Sans Pro" w:hAnsi="Neo Sans Pro" w:cs="Calibri"/>
                <w:b/>
                <w:sz w:val="22"/>
                <w:szCs w:val="22"/>
              </w:rPr>
            </w:pPr>
            <w:r w:rsidRPr="004E05F9">
              <w:rPr>
                <w:rFonts w:ascii="Neo Sans Pro" w:hAnsi="Neo Sans Pro" w:cs="Calibri"/>
                <w:b/>
                <w:sz w:val="22"/>
                <w:szCs w:val="22"/>
              </w:rPr>
              <w:t>1.</w:t>
            </w:r>
          </w:p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E733E0" w14:textId="77777777" w:rsidR="008845A9" w:rsidRPr="004E05F9" w:rsidRDefault="008845A9" w:rsidP="005D2855">
            <w:pPr>
              <w:pStyle w:val="Standard"/>
              <w:snapToGrid w:val="0"/>
              <w:rPr>
                <w:rFonts w:ascii="Neo Sans Pro" w:hAnsi="Neo Sans Pro"/>
              </w:rPr>
            </w:pPr>
            <w:r w:rsidRPr="004E05F9">
              <w:rPr>
                <w:rFonts w:ascii="Neo Sans Pro" w:hAnsi="Neo Sans Pro" w:cs="Calibri"/>
                <w:sz w:val="22"/>
                <w:szCs w:val="22"/>
              </w:rPr>
              <w:t xml:space="preserve">Serweta na pacjenta wykonana z włókniny SMS o wym. 230cm-240cm x 340-350cm –z dwoma otworami </w:t>
            </w:r>
            <w:r w:rsidRPr="004E05F9">
              <w:rPr>
                <w:rFonts w:ascii="Neo Sans Pro" w:hAnsi="Neo Sans Pro" w:cs="Calibri"/>
                <w:sz w:val="22"/>
                <w:szCs w:val="22"/>
              </w:rPr>
              <w:br/>
              <w:t xml:space="preserve">w kształcie koła o wym.14cm-15cm otoczonymi folią przezroczystą wchodzącą w światło otworu( wielkość samego otworu 7cm-9cm), położone 70cm-80cm x 90cm-100cm od górnej krawędzi serwety. Przezroczyste foliowe wstawki po obu stronach serwety w rozmiarze 70cm-80cm x 330cm-350cm umożliwiające jałowe zabezpieczenie pulpitu sterowniczego. </w:t>
            </w:r>
            <w:r w:rsidRPr="004E05F9">
              <w:rPr>
                <w:rFonts w:ascii="Neo Sans Pro" w:hAnsi="Neo Sans Pro" w:cs="Calibri"/>
                <w:sz w:val="22"/>
                <w:szCs w:val="22"/>
              </w:rPr>
              <w:lastRenderedPageBreak/>
              <w:t xml:space="preserve">Wokół otworów warstwa </w:t>
            </w:r>
            <w:proofErr w:type="spellStart"/>
            <w:r w:rsidRPr="004E05F9">
              <w:rPr>
                <w:rFonts w:ascii="Neo Sans Pro" w:hAnsi="Neo Sans Pro" w:cs="Calibri"/>
                <w:sz w:val="22"/>
                <w:szCs w:val="22"/>
              </w:rPr>
              <w:t>wysokochłonna</w:t>
            </w:r>
            <w:proofErr w:type="spellEnd"/>
            <w:r w:rsidRPr="004E05F9">
              <w:rPr>
                <w:rFonts w:ascii="Neo Sans Pro" w:hAnsi="Neo Sans Pro" w:cs="Calibri"/>
                <w:sz w:val="22"/>
                <w:szCs w:val="22"/>
              </w:rPr>
              <w:t>, wzmocniona</w:t>
            </w:r>
            <w:r w:rsidRPr="004E05F9">
              <w:rPr>
                <w:rFonts w:ascii="Neo Sans Pro" w:hAnsi="Neo Sans Pro" w:cs="Calibri"/>
                <w:sz w:val="22"/>
                <w:szCs w:val="22"/>
              </w:rPr>
              <w:br/>
              <w:t xml:space="preserve"> w rozm.90cm-110cm x280cm-300cm</w:t>
            </w:r>
            <w:r w:rsidRPr="004E05F9">
              <w:rPr>
                <w:rFonts w:ascii="Neo Sans Pro" w:hAnsi="Neo Sans Pro" w:cs="Calibri"/>
                <w:b/>
                <w:sz w:val="22"/>
                <w:szCs w:val="22"/>
              </w:rPr>
              <w:t>.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05BDD8BE" w14:textId="77777777" w:rsidR="008845A9" w:rsidRDefault="008845A9" w:rsidP="005D2855">
            <w:pPr>
              <w:pStyle w:val="Standard"/>
              <w:snapToGrid w:val="0"/>
              <w:rPr>
                <w:rFonts w:ascii="Neo Sans Pro" w:hAnsi="Neo Sans Pro" w:cs="Calibri"/>
                <w:sz w:val="22"/>
                <w:szCs w:val="22"/>
              </w:rPr>
            </w:pPr>
          </w:p>
          <w:p w14:paraId="5F30A59F" w14:textId="77777777" w:rsidR="008845A9" w:rsidRDefault="008845A9" w:rsidP="005D2855">
            <w:pPr>
              <w:pStyle w:val="Standard"/>
              <w:snapToGrid w:val="0"/>
              <w:rPr>
                <w:rFonts w:ascii="Neo Sans Pro" w:hAnsi="Neo Sans Pro" w:cs="Calibri"/>
                <w:sz w:val="22"/>
                <w:szCs w:val="22"/>
              </w:rPr>
            </w:pPr>
          </w:p>
          <w:p w14:paraId="684EB23B" w14:textId="7ECCB381" w:rsidR="008845A9" w:rsidRPr="004E05F9" w:rsidRDefault="008845A9" w:rsidP="005D2855">
            <w:pPr>
              <w:pStyle w:val="Standard"/>
              <w:snapToGrid w:val="0"/>
              <w:jc w:val="center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2E1869BC" w14:textId="77777777" w:rsidR="008845A9" w:rsidRDefault="008845A9" w:rsidP="005D2855">
            <w:pPr>
              <w:pStyle w:val="Standard"/>
              <w:snapToGrid w:val="0"/>
              <w:rPr>
                <w:rFonts w:ascii="Neo Sans Pro" w:hAnsi="Neo Sans Pro" w:cs="Calibri"/>
                <w:sz w:val="22"/>
                <w:szCs w:val="22"/>
              </w:rPr>
            </w:pPr>
          </w:p>
          <w:p w14:paraId="799D2523" w14:textId="77777777" w:rsidR="008845A9" w:rsidRDefault="008845A9" w:rsidP="005D2855">
            <w:pPr>
              <w:pStyle w:val="Standard"/>
              <w:snapToGrid w:val="0"/>
              <w:jc w:val="center"/>
              <w:rPr>
                <w:rFonts w:ascii="Neo Sans Pro" w:hAnsi="Neo Sans Pro" w:cs="Calibri"/>
                <w:sz w:val="22"/>
                <w:szCs w:val="22"/>
              </w:rPr>
            </w:pPr>
          </w:p>
          <w:p w14:paraId="1CA6B9BC" w14:textId="755B276A" w:rsidR="008845A9" w:rsidRPr="007B33DE" w:rsidRDefault="008845A9" w:rsidP="005D2855">
            <w:pPr>
              <w:pStyle w:val="Standard"/>
              <w:snapToGrid w:val="0"/>
              <w:jc w:val="center"/>
              <w:rPr>
                <w:rFonts w:ascii="Neo Sans Pro" w:hAnsi="Neo Sans Pro" w:cs="Calibri"/>
                <w:b/>
                <w:bCs/>
                <w:sz w:val="22"/>
                <w:szCs w:val="22"/>
              </w:rPr>
            </w:pPr>
            <w:r w:rsidRPr="007B33DE">
              <w:rPr>
                <w:rFonts w:ascii="Neo Sans Pro" w:hAnsi="Neo Sans Pro" w:cs="Calibri"/>
                <w:b/>
                <w:bCs/>
                <w:sz w:val="22"/>
                <w:szCs w:val="22"/>
              </w:rPr>
              <w:t>400</w:t>
            </w:r>
            <w:r w:rsidR="007B33DE" w:rsidRPr="007B33DE">
              <w:rPr>
                <w:rFonts w:ascii="Neo Sans Pro" w:hAnsi="Neo Sans Pro" w:cs="Calibri"/>
                <w:b/>
                <w:bCs/>
                <w:sz w:val="22"/>
                <w:szCs w:val="22"/>
              </w:rPr>
              <w:t xml:space="preserve"> szt.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302B40" w14:textId="77777777" w:rsidR="008845A9" w:rsidRDefault="008845A9" w:rsidP="005D2855">
            <w:pPr>
              <w:pStyle w:val="Standard"/>
              <w:snapToGrid w:val="0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F81ACE" w14:textId="77777777" w:rsidR="008845A9" w:rsidRDefault="008845A9" w:rsidP="005D2855">
            <w:pPr>
              <w:pStyle w:val="Standard"/>
              <w:snapToGrid w:val="0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2E292189" w14:textId="77777777" w:rsidR="008845A9" w:rsidRDefault="008845A9" w:rsidP="005D2855">
            <w:pPr>
              <w:pStyle w:val="Standard"/>
              <w:snapToGrid w:val="0"/>
              <w:rPr>
                <w:rFonts w:ascii="Neo Sans Pro" w:hAnsi="Neo Sans Pro" w:cs="Calibri"/>
                <w:sz w:val="22"/>
                <w:szCs w:val="22"/>
              </w:rPr>
            </w:pPr>
          </w:p>
        </w:tc>
      </w:tr>
      <w:tr w:rsidR="008845A9" w14:paraId="6A13314D" w14:textId="77777777" w:rsidTr="007B33DE">
        <w:trPr>
          <w:trHeight w:val="283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2D510C" w14:textId="77777777" w:rsidR="008845A9" w:rsidRPr="004E05F9" w:rsidRDefault="008845A9" w:rsidP="005D2855">
            <w:pPr>
              <w:pStyle w:val="Standard"/>
              <w:snapToGrid w:val="0"/>
              <w:jc w:val="center"/>
              <w:rPr>
                <w:rFonts w:ascii="Neo Sans Pro" w:hAnsi="Neo Sans Pro" w:cs="Calibri"/>
                <w:b/>
                <w:sz w:val="22"/>
                <w:szCs w:val="22"/>
              </w:rPr>
            </w:pPr>
            <w:r w:rsidRPr="004E05F9">
              <w:rPr>
                <w:rFonts w:ascii="Neo Sans Pro" w:hAnsi="Neo Sans Pro" w:cs="Calibri"/>
                <w:b/>
                <w:sz w:val="22"/>
                <w:szCs w:val="22"/>
              </w:rPr>
              <w:t>2.</w:t>
            </w:r>
          </w:p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8B0052" w14:textId="77777777" w:rsidR="008845A9" w:rsidRPr="004E05F9" w:rsidRDefault="008845A9" w:rsidP="005D2855">
            <w:pPr>
              <w:pStyle w:val="Standard"/>
              <w:rPr>
                <w:rFonts w:ascii="Neo Sans Pro" w:hAnsi="Neo Sans Pro" w:cs="Calibri"/>
                <w:sz w:val="22"/>
                <w:szCs w:val="22"/>
              </w:rPr>
            </w:pPr>
            <w:r w:rsidRPr="004E05F9">
              <w:rPr>
                <w:rFonts w:ascii="Neo Sans Pro" w:hAnsi="Neo Sans Pro" w:cs="Calibri"/>
                <w:sz w:val="22"/>
                <w:szCs w:val="22"/>
              </w:rPr>
              <w:t>Fartuch chirurgiczny wzmocniony, wykonany z włókniny SMS, zapinany pod szyją na rzep, rękaw zakończony mankietem z elastycznej dzianiny, troki złączone kartonikiem w sposób umożliwiający samodzielną aplikację</w:t>
            </w:r>
            <w:r w:rsidRPr="004E05F9">
              <w:rPr>
                <w:rFonts w:ascii="Neo Sans Pro" w:hAnsi="Neo Sans Pro" w:cs="Calibri"/>
                <w:sz w:val="22"/>
                <w:szCs w:val="22"/>
              </w:rPr>
              <w:br/>
              <w:t xml:space="preserve"> z zachowaniem sterylności. Na przedniej części i na rękawach dodatkowa nieprzemakalna warstwa absorpcyjna  w rozmiarze XL-1 szt. Fartuch pakowany w steryny worek.</w:t>
            </w:r>
          </w:p>
        </w:tc>
        <w:tc>
          <w:tcPr>
            <w:tcW w:w="14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B97FDCB" w14:textId="77777777" w:rsidR="008845A9" w:rsidRPr="004E05F9" w:rsidRDefault="008845A9" w:rsidP="005D2855">
            <w:pPr>
              <w:pStyle w:val="Standard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0F00A79" w14:textId="77777777" w:rsidR="008845A9" w:rsidRPr="004E05F9" w:rsidRDefault="008845A9" w:rsidP="005D2855">
            <w:pPr>
              <w:pStyle w:val="Standard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03CE8081" w14:textId="77777777" w:rsidR="008845A9" w:rsidRPr="004E05F9" w:rsidRDefault="008845A9" w:rsidP="005D2855">
            <w:pPr>
              <w:pStyle w:val="Standard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24247F5A" w14:textId="77777777" w:rsidR="008845A9" w:rsidRPr="004E05F9" w:rsidRDefault="008845A9" w:rsidP="005D2855">
            <w:pPr>
              <w:pStyle w:val="Standard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2059" w:type="dxa"/>
            <w:tcBorders>
              <w:left w:val="single" w:sz="4" w:space="0" w:color="000000"/>
              <w:right w:val="single" w:sz="4" w:space="0" w:color="auto"/>
            </w:tcBorders>
          </w:tcPr>
          <w:p w14:paraId="273652CC" w14:textId="77777777" w:rsidR="008845A9" w:rsidRPr="004E05F9" w:rsidRDefault="008845A9" w:rsidP="005D2855">
            <w:pPr>
              <w:pStyle w:val="Standard"/>
              <w:rPr>
                <w:rFonts w:ascii="Neo Sans Pro" w:hAnsi="Neo Sans Pro" w:cs="Calibri"/>
                <w:sz w:val="22"/>
                <w:szCs w:val="22"/>
              </w:rPr>
            </w:pPr>
          </w:p>
        </w:tc>
      </w:tr>
      <w:tr w:rsidR="008845A9" w14:paraId="70A4B5D6" w14:textId="77777777" w:rsidTr="007B33DE">
        <w:trPr>
          <w:trHeight w:val="421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5744F7" w14:textId="77777777" w:rsidR="008845A9" w:rsidRPr="004E05F9" w:rsidRDefault="008845A9" w:rsidP="005D2855">
            <w:pPr>
              <w:pStyle w:val="Standard"/>
              <w:snapToGrid w:val="0"/>
              <w:jc w:val="center"/>
              <w:rPr>
                <w:rFonts w:ascii="Neo Sans Pro" w:hAnsi="Neo Sans Pro" w:cs="Calibri"/>
                <w:b/>
                <w:sz w:val="22"/>
                <w:szCs w:val="22"/>
              </w:rPr>
            </w:pPr>
            <w:r w:rsidRPr="004E05F9">
              <w:rPr>
                <w:rFonts w:ascii="Neo Sans Pro" w:hAnsi="Neo Sans Pro" w:cs="Calibri"/>
                <w:b/>
                <w:sz w:val="22"/>
                <w:szCs w:val="22"/>
              </w:rPr>
              <w:t>3.</w:t>
            </w:r>
          </w:p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FDAA73" w14:textId="77777777" w:rsidR="008845A9" w:rsidRPr="004E05F9" w:rsidRDefault="008845A9" w:rsidP="005D2855">
            <w:pPr>
              <w:pStyle w:val="Standard"/>
              <w:rPr>
                <w:rFonts w:ascii="Neo Sans Pro" w:hAnsi="Neo Sans Pro" w:cs="Calibri"/>
                <w:sz w:val="22"/>
                <w:szCs w:val="22"/>
              </w:rPr>
            </w:pPr>
            <w:r w:rsidRPr="004E05F9">
              <w:rPr>
                <w:rFonts w:ascii="Neo Sans Pro" w:hAnsi="Neo Sans Pro" w:cs="Calibri"/>
                <w:sz w:val="22"/>
                <w:szCs w:val="22"/>
              </w:rPr>
              <w:t xml:space="preserve">Fartuch chirurgiczny wzmocniony, wykonany z włókniny SMS, zapinany pod szyją na rzep, rękaw zakończony mankietem z elastycznej dzianiny, troki złączone kartonikiem w sposób umożliwiający samodzielną aplikację </w:t>
            </w:r>
            <w:r w:rsidRPr="004E05F9">
              <w:rPr>
                <w:rFonts w:ascii="Neo Sans Pro" w:hAnsi="Neo Sans Pro" w:cs="Calibri"/>
                <w:sz w:val="22"/>
                <w:szCs w:val="22"/>
              </w:rPr>
              <w:br/>
              <w:t>z zachowaniem sterylności. Na przedniej części i na rękawach dodatkowa nieprzemakalna warstwa absorpcyjna  w rozmiarze L-1 szt.</w:t>
            </w:r>
          </w:p>
        </w:tc>
        <w:tc>
          <w:tcPr>
            <w:tcW w:w="14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7980B4D9" w14:textId="77777777" w:rsidR="008845A9" w:rsidRPr="004E05F9" w:rsidRDefault="008845A9" w:rsidP="005D2855">
            <w:pPr>
              <w:pStyle w:val="Standard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9A6D614" w14:textId="77777777" w:rsidR="008845A9" w:rsidRPr="004E05F9" w:rsidRDefault="008845A9" w:rsidP="005D2855">
            <w:pPr>
              <w:pStyle w:val="Standard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706F90CF" w14:textId="77777777" w:rsidR="008845A9" w:rsidRPr="004E05F9" w:rsidRDefault="008845A9" w:rsidP="005D2855">
            <w:pPr>
              <w:pStyle w:val="Standard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03134359" w14:textId="77777777" w:rsidR="008845A9" w:rsidRPr="004E05F9" w:rsidRDefault="008845A9" w:rsidP="005D2855">
            <w:pPr>
              <w:pStyle w:val="Standard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2059" w:type="dxa"/>
            <w:tcBorders>
              <w:left w:val="single" w:sz="4" w:space="0" w:color="000000"/>
              <w:right w:val="single" w:sz="4" w:space="0" w:color="auto"/>
            </w:tcBorders>
          </w:tcPr>
          <w:p w14:paraId="150B6169" w14:textId="77777777" w:rsidR="008845A9" w:rsidRPr="004E05F9" w:rsidRDefault="008845A9" w:rsidP="005D2855">
            <w:pPr>
              <w:pStyle w:val="Standard"/>
              <w:rPr>
                <w:rFonts w:ascii="Neo Sans Pro" w:hAnsi="Neo Sans Pro" w:cs="Calibri"/>
                <w:sz w:val="22"/>
                <w:szCs w:val="22"/>
              </w:rPr>
            </w:pPr>
          </w:p>
        </w:tc>
      </w:tr>
      <w:tr w:rsidR="008845A9" w14:paraId="7C5D87D9" w14:textId="77777777" w:rsidTr="007B33DE">
        <w:trPr>
          <w:trHeight w:val="421"/>
        </w:trPr>
        <w:tc>
          <w:tcPr>
            <w:tcW w:w="7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E0C887" w14:textId="77777777" w:rsidR="008845A9" w:rsidRPr="004E05F9" w:rsidRDefault="008845A9" w:rsidP="005D2855">
            <w:pPr>
              <w:pStyle w:val="Standard"/>
              <w:snapToGrid w:val="0"/>
              <w:jc w:val="center"/>
              <w:rPr>
                <w:rFonts w:ascii="Neo Sans Pro" w:hAnsi="Neo Sans Pro" w:cs="Calibri"/>
                <w:b/>
                <w:sz w:val="22"/>
                <w:szCs w:val="22"/>
              </w:rPr>
            </w:pPr>
            <w:r w:rsidRPr="004E05F9">
              <w:rPr>
                <w:rFonts w:ascii="Neo Sans Pro" w:hAnsi="Neo Sans Pro" w:cs="Calibri"/>
                <w:b/>
                <w:sz w:val="22"/>
                <w:szCs w:val="22"/>
              </w:rPr>
              <w:t>4.</w:t>
            </w:r>
          </w:p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79D190" w14:textId="77777777" w:rsidR="008845A9" w:rsidRPr="004E05F9" w:rsidRDefault="008845A9" w:rsidP="005D2855">
            <w:pPr>
              <w:pStyle w:val="Standard"/>
              <w:rPr>
                <w:rFonts w:ascii="Neo Sans Pro" w:hAnsi="Neo Sans Pro"/>
              </w:rPr>
            </w:pPr>
            <w:r w:rsidRPr="004E05F9">
              <w:rPr>
                <w:rFonts w:ascii="Neo Sans Pro" w:hAnsi="Neo Sans Pro" w:cs="Calibri"/>
                <w:sz w:val="22"/>
                <w:szCs w:val="22"/>
              </w:rPr>
              <w:t xml:space="preserve">Miska </w:t>
            </w:r>
            <w:r w:rsidRPr="004E05F9">
              <w:rPr>
                <w:rFonts w:ascii="Neo Sans Pro" w:hAnsi="Neo Sans Pro" w:cs="Calibri"/>
                <w:color w:val="000000"/>
                <w:sz w:val="22"/>
                <w:szCs w:val="22"/>
              </w:rPr>
              <w:t>nieprzeźroczysta</w:t>
            </w:r>
            <w:r w:rsidRPr="004E05F9">
              <w:rPr>
                <w:rFonts w:ascii="Neo Sans Pro" w:hAnsi="Neo Sans Pro" w:cs="Calibri"/>
                <w:sz w:val="22"/>
                <w:szCs w:val="22"/>
              </w:rPr>
              <w:t>, okrągła z podziałką 500 ml (+/-100 ml)- 1 szt.</w:t>
            </w:r>
          </w:p>
        </w:tc>
        <w:tc>
          <w:tcPr>
            <w:tcW w:w="14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F695828" w14:textId="77777777" w:rsidR="008845A9" w:rsidRPr="004E05F9" w:rsidRDefault="008845A9" w:rsidP="005D2855">
            <w:pPr>
              <w:pStyle w:val="Standard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767BE03" w14:textId="77777777" w:rsidR="008845A9" w:rsidRPr="004E05F9" w:rsidRDefault="008845A9" w:rsidP="005D2855">
            <w:pPr>
              <w:pStyle w:val="Standard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71F15DDE" w14:textId="77777777" w:rsidR="008845A9" w:rsidRPr="004E05F9" w:rsidRDefault="008845A9" w:rsidP="005D2855">
            <w:pPr>
              <w:pStyle w:val="Standard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53AAF340" w14:textId="77777777" w:rsidR="008845A9" w:rsidRPr="004E05F9" w:rsidRDefault="008845A9" w:rsidP="005D2855">
            <w:pPr>
              <w:pStyle w:val="Standard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2059" w:type="dxa"/>
            <w:tcBorders>
              <w:left w:val="single" w:sz="4" w:space="0" w:color="000000"/>
              <w:right w:val="single" w:sz="4" w:space="0" w:color="auto"/>
            </w:tcBorders>
          </w:tcPr>
          <w:p w14:paraId="6042C3C7" w14:textId="77777777" w:rsidR="008845A9" w:rsidRPr="004E05F9" w:rsidRDefault="008845A9" w:rsidP="005D2855">
            <w:pPr>
              <w:pStyle w:val="Standard"/>
              <w:rPr>
                <w:rFonts w:ascii="Neo Sans Pro" w:hAnsi="Neo Sans Pro" w:cs="Calibri"/>
                <w:sz w:val="22"/>
                <w:szCs w:val="22"/>
              </w:rPr>
            </w:pPr>
          </w:p>
        </w:tc>
      </w:tr>
      <w:tr w:rsidR="008845A9" w14:paraId="16CF0E02" w14:textId="77777777" w:rsidTr="007B33DE">
        <w:trPr>
          <w:trHeight w:val="284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3198E1" w14:textId="77777777" w:rsidR="008845A9" w:rsidRPr="004E05F9" w:rsidRDefault="008845A9" w:rsidP="005D2855">
            <w:pPr>
              <w:pStyle w:val="Standard"/>
              <w:snapToGrid w:val="0"/>
              <w:jc w:val="center"/>
              <w:rPr>
                <w:rFonts w:ascii="Neo Sans Pro" w:hAnsi="Neo Sans Pro" w:cs="Calibri"/>
                <w:b/>
                <w:sz w:val="22"/>
                <w:szCs w:val="22"/>
              </w:rPr>
            </w:pPr>
            <w:r w:rsidRPr="004E05F9">
              <w:rPr>
                <w:rFonts w:ascii="Neo Sans Pro" w:hAnsi="Neo Sans Pro" w:cs="Calibri"/>
                <w:b/>
                <w:sz w:val="22"/>
                <w:szCs w:val="22"/>
              </w:rPr>
              <w:t>5.</w:t>
            </w:r>
          </w:p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C2ABC2" w14:textId="77777777" w:rsidR="008845A9" w:rsidRPr="004E05F9" w:rsidRDefault="008845A9" w:rsidP="005D2855">
            <w:pPr>
              <w:pStyle w:val="Standard"/>
              <w:snapToGrid w:val="0"/>
              <w:rPr>
                <w:rFonts w:ascii="Neo Sans Pro" w:hAnsi="Neo Sans Pro"/>
              </w:rPr>
            </w:pPr>
            <w:r w:rsidRPr="004E05F9">
              <w:rPr>
                <w:rFonts w:ascii="Neo Sans Pro" w:hAnsi="Neo Sans Pro" w:cs="Calibri"/>
                <w:sz w:val="22"/>
                <w:szCs w:val="22"/>
              </w:rPr>
              <w:t>Miska przezroczysta, okrągła z podziałką 500 ml (+/-100 ml)- 1 szt.</w:t>
            </w:r>
          </w:p>
        </w:tc>
        <w:tc>
          <w:tcPr>
            <w:tcW w:w="14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F43F7E9" w14:textId="77777777" w:rsidR="008845A9" w:rsidRPr="004E05F9" w:rsidRDefault="008845A9" w:rsidP="005D2855">
            <w:pPr>
              <w:pStyle w:val="Standard"/>
              <w:snapToGrid w:val="0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7D8A7597" w14:textId="77777777" w:rsidR="008845A9" w:rsidRPr="004E05F9" w:rsidRDefault="008845A9" w:rsidP="005D2855">
            <w:pPr>
              <w:pStyle w:val="Standard"/>
              <w:snapToGrid w:val="0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43CE1ACA" w14:textId="77777777" w:rsidR="008845A9" w:rsidRPr="004E05F9" w:rsidRDefault="008845A9" w:rsidP="005D2855">
            <w:pPr>
              <w:pStyle w:val="Standard"/>
              <w:snapToGrid w:val="0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54E697D1" w14:textId="77777777" w:rsidR="008845A9" w:rsidRPr="004E05F9" w:rsidRDefault="008845A9" w:rsidP="005D2855">
            <w:pPr>
              <w:pStyle w:val="Standard"/>
              <w:snapToGrid w:val="0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2059" w:type="dxa"/>
            <w:tcBorders>
              <w:left w:val="single" w:sz="4" w:space="0" w:color="000000"/>
              <w:right w:val="single" w:sz="4" w:space="0" w:color="auto"/>
            </w:tcBorders>
          </w:tcPr>
          <w:p w14:paraId="2D5AFE00" w14:textId="77777777" w:rsidR="008845A9" w:rsidRPr="004E05F9" w:rsidRDefault="008845A9" w:rsidP="005D2855">
            <w:pPr>
              <w:pStyle w:val="Standard"/>
              <w:snapToGrid w:val="0"/>
              <w:rPr>
                <w:rFonts w:ascii="Neo Sans Pro" w:hAnsi="Neo Sans Pro" w:cs="Calibri"/>
                <w:sz w:val="22"/>
                <w:szCs w:val="22"/>
              </w:rPr>
            </w:pPr>
          </w:p>
        </w:tc>
      </w:tr>
      <w:tr w:rsidR="008845A9" w14:paraId="7D8CA5C1" w14:textId="77777777" w:rsidTr="007B33DE">
        <w:trPr>
          <w:trHeight w:val="284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592B8F" w14:textId="77777777" w:rsidR="008845A9" w:rsidRPr="004E05F9" w:rsidRDefault="008845A9" w:rsidP="005D2855">
            <w:pPr>
              <w:pStyle w:val="Standard"/>
              <w:snapToGrid w:val="0"/>
              <w:jc w:val="center"/>
              <w:rPr>
                <w:rFonts w:ascii="Neo Sans Pro" w:hAnsi="Neo Sans Pro" w:cs="Calibri"/>
                <w:b/>
                <w:sz w:val="22"/>
                <w:szCs w:val="22"/>
              </w:rPr>
            </w:pPr>
            <w:r w:rsidRPr="004E05F9">
              <w:rPr>
                <w:rFonts w:ascii="Neo Sans Pro" w:hAnsi="Neo Sans Pro" w:cs="Calibri"/>
                <w:b/>
                <w:sz w:val="22"/>
                <w:szCs w:val="22"/>
              </w:rPr>
              <w:t>6.</w:t>
            </w:r>
          </w:p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E8D5B5" w14:textId="77777777" w:rsidR="008845A9" w:rsidRPr="004E05F9" w:rsidRDefault="008845A9" w:rsidP="005D2855">
            <w:pPr>
              <w:pStyle w:val="Standard"/>
              <w:snapToGrid w:val="0"/>
              <w:rPr>
                <w:rFonts w:ascii="Neo Sans Pro" w:hAnsi="Neo Sans Pro"/>
              </w:rPr>
            </w:pPr>
            <w:r w:rsidRPr="004E05F9">
              <w:rPr>
                <w:rFonts w:ascii="Neo Sans Pro" w:hAnsi="Neo Sans Pro" w:cs="Calibri"/>
                <w:sz w:val="22"/>
                <w:szCs w:val="22"/>
              </w:rPr>
              <w:t>Skalpel rozmiar 11 – 1szt.</w:t>
            </w:r>
          </w:p>
        </w:tc>
        <w:tc>
          <w:tcPr>
            <w:tcW w:w="14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A5B428A" w14:textId="77777777" w:rsidR="008845A9" w:rsidRPr="004E05F9" w:rsidRDefault="008845A9" w:rsidP="005D2855">
            <w:pPr>
              <w:pStyle w:val="Standard"/>
              <w:snapToGrid w:val="0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7A149467" w14:textId="77777777" w:rsidR="008845A9" w:rsidRPr="004E05F9" w:rsidRDefault="008845A9" w:rsidP="005D2855">
            <w:pPr>
              <w:pStyle w:val="Standard"/>
              <w:snapToGrid w:val="0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028E1F52" w14:textId="77777777" w:rsidR="008845A9" w:rsidRPr="004E05F9" w:rsidRDefault="008845A9" w:rsidP="005D2855">
            <w:pPr>
              <w:pStyle w:val="Standard"/>
              <w:snapToGrid w:val="0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21542F7C" w14:textId="77777777" w:rsidR="008845A9" w:rsidRPr="004E05F9" w:rsidRDefault="008845A9" w:rsidP="005D2855">
            <w:pPr>
              <w:pStyle w:val="Standard"/>
              <w:snapToGrid w:val="0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2059" w:type="dxa"/>
            <w:tcBorders>
              <w:left w:val="single" w:sz="4" w:space="0" w:color="000000"/>
              <w:right w:val="single" w:sz="4" w:space="0" w:color="auto"/>
            </w:tcBorders>
          </w:tcPr>
          <w:p w14:paraId="35AE5F59" w14:textId="77777777" w:rsidR="008845A9" w:rsidRPr="004E05F9" w:rsidRDefault="008845A9" w:rsidP="005D2855">
            <w:pPr>
              <w:pStyle w:val="Standard"/>
              <w:snapToGrid w:val="0"/>
              <w:rPr>
                <w:rFonts w:ascii="Neo Sans Pro" w:hAnsi="Neo Sans Pro" w:cs="Calibri"/>
                <w:sz w:val="22"/>
                <w:szCs w:val="22"/>
              </w:rPr>
            </w:pPr>
          </w:p>
        </w:tc>
      </w:tr>
      <w:tr w:rsidR="008845A9" w14:paraId="2B20A571" w14:textId="77777777" w:rsidTr="007B33DE">
        <w:trPr>
          <w:trHeight w:val="284"/>
        </w:trPr>
        <w:tc>
          <w:tcPr>
            <w:tcW w:w="7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BFE7CF" w14:textId="77777777" w:rsidR="008845A9" w:rsidRPr="004E05F9" w:rsidRDefault="008845A9" w:rsidP="005D2855">
            <w:pPr>
              <w:pStyle w:val="Standard"/>
              <w:snapToGrid w:val="0"/>
              <w:jc w:val="center"/>
              <w:rPr>
                <w:rFonts w:ascii="Neo Sans Pro" w:hAnsi="Neo Sans Pro" w:cs="Calibri"/>
                <w:b/>
                <w:sz w:val="22"/>
                <w:szCs w:val="22"/>
              </w:rPr>
            </w:pPr>
            <w:r w:rsidRPr="004E05F9">
              <w:rPr>
                <w:rFonts w:ascii="Neo Sans Pro" w:hAnsi="Neo Sans Pro" w:cs="Calibri"/>
                <w:b/>
                <w:sz w:val="22"/>
                <w:szCs w:val="22"/>
              </w:rPr>
              <w:t>7.</w:t>
            </w:r>
          </w:p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2CAC11" w14:textId="77777777" w:rsidR="008845A9" w:rsidRPr="004E05F9" w:rsidRDefault="008845A9" w:rsidP="005D2855">
            <w:pPr>
              <w:pStyle w:val="Standard"/>
              <w:snapToGrid w:val="0"/>
              <w:rPr>
                <w:rFonts w:ascii="Neo Sans Pro" w:hAnsi="Neo Sans Pro"/>
              </w:rPr>
            </w:pPr>
            <w:r w:rsidRPr="004E05F9">
              <w:rPr>
                <w:rFonts w:ascii="Neo Sans Pro" w:hAnsi="Neo Sans Pro"/>
                <w:sz w:val="22"/>
                <w:szCs w:val="22"/>
              </w:rPr>
              <w:t>Kompresy minimum 8 warstwowe, gazowe o wymiarach 10cm x10cm(+/- 2cm)- minimum</w:t>
            </w:r>
            <w:r w:rsidRPr="004E05F9">
              <w:rPr>
                <w:rFonts w:ascii="Neo Sans Pro" w:hAnsi="Neo Sans Pro"/>
                <w:sz w:val="22"/>
                <w:szCs w:val="22"/>
                <w:shd w:val="clear" w:color="auto" w:fill="FFFFFF"/>
              </w:rPr>
              <w:t xml:space="preserve"> 50 szt.</w:t>
            </w:r>
          </w:p>
        </w:tc>
        <w:tc>
          <w:tcPr>
            <w:tcW w:w="14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24D1E709" w14:textId="77777777" w:rsidR="008845A9" w:rsidRPr="004E05F9" w:rsidRDefault="008845A9" w:rsidP="005D2855">
            <w:pPr>
              <w:pStyle w:val="Standard"/>
              <w:snapToGrid w:val="0"/>
              <w:rPr>
                <w:rFonts w:ascii="Neo Sans Pro" w:hAnsi="Neo Sans Pro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23991C76" w14:textId="77777777" w:rsidR="008845A9" w:rsidRPr="004E05F9" w:rsidRDefault="008845A9" w:rsidP="005D2855">
            <w:pPr>
              <w:pStyle w:val="Standard"/>
              <w:snapToGrid w:val="0"/>
              <w:rPr>
                <w:rFonts w:ascii="Neo Sans Pro" w:hAnsi="Neo Sans Pro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43E5ACB0" w14:textId="77777777" w:rsidR="008845A9" w:rsidRPr="004E05F9" w:rsidRDefault="008845A9" w:rsidP="005D2855">
            <w:pPr>
              <w:pStyle w:val="Standard"/>
              <w:snapToGrid w:val="0"/>
              <w:rPr>
                <w:rFonts w:ascii="Neo Sans Pro" w:hAnsi="Neo Sans Pro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5D1EC343" w14:textId="77777777" w:rsidR="008845A9" w:rsidRPr="004E05F9" w:rsidRDefault="008845A9" w:rsidP="005D2855">
            <w:pPr>
              <w:pStyle w:val="Standard"/>
              <w:snapToGrid w:val="0"/>
              <w:rPr>
                <w:rFonts w:ascii="Neo Sans Pro" w:hAnsi="Neo Sans Pro"/>
                <w:sz w:val="22"/>
                <w:szCs w:val="22"/>
              </w:rPr>
            </w:pPr>
          </w:p>
        </w:tc>
        <w:tc>
          <w:tcPr>
            <w:tcW w:w="2059" w:type="dxa"/>
            <w:tcBorders>
              <w:left w:val="single" w:sz="4" w:space="0" w:color="000000"/>
              <w:right w:val="single" w:sz="4" w:space="0" w:color="auto"/>
            </w:tcBorders>
          </w:tcPr>
          <w:p w14:paraId="0035CDB1" w14:textId="77777777" w:rsidR="008845A9" w:rsidRPr="004E05F9" w:rsidRDefault="008845A9" w:rsidP="005D2855">
            <w:pPr>
              <w:pStyle w:val="Standard"/>
              <w:snapToGrid w:val="0"/>
              <w:rPr>
                <w:rFonts w:ascii="Neo Sans Pro" w:hAnsi="Neo Sans Pro"/>
                <w:sz w:val="22"/>
                <w:szCs w:val="22"/>
              </w:rPr>
            </w:pPr>
          </w:p>
        </w:tc>
      </w:tr>
      <w:tr w:rsidR="008845A9" w14:paraId="2D6BD39C" w14:textId="77777777" w:rsidTr="007B33DE">
        <w:trPr>
          <w:trHeight w:val="284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77A4FD" w14:textId="77777777" w:rsidR="008845A9" w:rsidRPr="004E05F9" w:rsidRDefault="008845A9" w:rsidP="005D2855">
            <w:pPr>
              <w:pStyle w:val="Standard"/>
              <w:snapToGrid w:val="0"/>
              <w:jc w:val="center"/>
              <w:rPr>
                <w:rFonts w:ascii="Neo Sans Pro" w:hAnsi="Neo Sans Pro" w:cs="Calibri"/>
                <w:b/>
                <w:sz w:val="22"/>
                <w:szCs w:val="22"/>
              </w:rPr>
            </w:pPr>
            <w:r w:rsidRPr="004E05F9">
              <w:rPr>
                <w:rFonts w:ascii="Neo Sans Pro" w:hAnsi="Neo Sans Pro" w:cs="Calibri"/>
                <w:b/>
                <w:sz w:val="22"/>
                <w:szCs w:val="22"/>
              </w:rPr>
              <w:t>8.</w:t>
            </w:r>
          </w:p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0143F7" w14:textId="77777777" w:rsidR="008845A9" w:rsidRPr="004E05F9" w:rsidRDefault="008845A9" w:rsidP="005D2855">
            <w:pPr>
              <w:pStyle w:val="Standard"/>
              <w:snapToGrid w:val="0"/>
              <w:rPr>
                <w:rFonts w:ascii="Neo Sans Pro" w:hAnsi="Neo Sans Pro" w:cs="Calibri"/>
                <w:sz w:val="22"/>
                <w:szCs w:val="22"/>
              </w:rPr>
            </w:pPr>
            <w:r w:rsidRPr="004E05F9">
              <w:rPr>
                <w:rFonts w:ascii="Neo Sans Pro" w:hAnsi="Neo Sans Pro" w:cs="Calibri"/>
                <w:sz w:val="22"/>
                <w:szCs w:val="22"/>
              </w:rPr>
              <w:t>Serwety absorbujące 40cm-50cm x 50cm-60cm o wysokiej absorpcji płynów i nieprzemakalną warstwą spodnią – oddzielnie sterylnie pakowane, każda osobno pakowana  – 2 szt.</w:t>
            </w:r>
          </w:p>
        </w:tc>
        <w:tc>
          <w:tcPr>
            <w:tcW w:w="14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E995491" w14:textId="77777777" w:rsidR="008845A9" w:rsidRPr="004E05F9" w:rsidRDefault="008845A9" w:rsidP="005D2855">
            <w:pPr>
              <w:pStyle w:val="Standard"/>
              <w:snapToGrid w:val="0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7B4DFFA3" w14:textId="77777777" w:rsidR="008845A9" w:rsidRPr="004E05F9" w:rsidRDefault="008845A9" w:rsidP="005D2855">
            <w:pPr>
              <w:pStyle w:val="Standard"/>
              <w:snapToGrid w:val="0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7A54FC8F" w14:textId="77777777" w:rsidR="008845A9" w:rsidRPr="004E05F9" w:rsidRDefault="008845A9" w:rsidP="005D2855">
            <w:pPr>
              <w:pStyle w:val="Standard"/>
              <w:snapToGrid w:val="0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2969ECF7" w14:textId="77777777" w:rsidR="008845A9" w:rsidRPr="004E05F9" w:rsidRDefault="008845A9" w:rsidP="005D2855">
            <w:pPr>
              <w:pStyle w:val="Standard"/>
              <w:snapToGrid w:val="0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2059" w:type="dxa"/>
            <w:tcBorders>
              <w:left w:val="single" w:sz="4" w:space="0" w:color="000000"/>
              <w:right w:val="single" w:sz="4" w:space="0" w:color="auto"/>
            </w:tcBorders>
          </w:tcPr>
          <w:p w14:paraId="5FB492AD" w14:textId="77777777" w:rsidR="008845A9" w:rsidRPr="004E05F9" w:rsidRDefault="008845A9" w:rsidP="005D2855">
            <w:pPr>
              <w:pStyle w:val="Standard"/>
              <w:snapToGrid w:val="0"/>
              <w:rPr>
                <w:rFonts w:ascii="Neo Sans Pro" w:hAnsi="Neo Sans Pro" w:cs="Calibri"/>
                <w:sz w:val="22"/>
                <w:szCs w:val="22"/>
              </w:rPr>
            </w:pPr>
          </w:p>
        </w:tc>
      </w:tr>
      <w:tr w:rsidR="008845A9" w14:paraId="0A44853B" w14:textId="77777777" w:rsidTr="007B33DE">
        <w:trPr>
          <w:trHeight w:val="284"/>
        </w:trPr>
        <w:tc>
          <w:tcPr>
            <w:tcW w:w="7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A1DC91" w14:textId="77777777" w:rsidR="008845A9" w:rsidRPr="004E05F9" w:rsidRDefault="008845A9" w:rsidP="005D2855">
            <w:pPr>
              <w:pStyle w:val="Standard"/>
              <w:snapToGrid w:val="0"/>
              <w:jc w:val="center"/>
              <w:rPr>
                <w:rFonts w:ascii="Neo Sans Pro" w:hAnsi="Neo Sans Pro"/>
              </w:rPr>
            </w:pPr>
            <w:r w:rsidRPr="004E05F9">
              <w:rPr>
                <w:rFonts w:ascii="Neo Sans Pro" w:hAnsi="Neo Sans Pro" w:cs="Calibri"/>
                <w:b/>
                <w:sz w:val="22"/>
                <w:szCs w:val="22"/>
              </w:rPr>
              <w:t>9.</w:t>
            </w:r>
          </w:p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9778CD" w14:textId="77777777" w:rsidR="008845A9" w:rsidRPr="004E05F9" w:rsidRDefault="008845A9" w:rsidP="005D2855">
            <w:pPr>
              <w:pStyle w:val="Standard"/>
              <w:snapToGrid w:val="0"/>
              <w:rPr>
                <w:rFonts w:ascii="Neo Sans Pro" w:hAnsi="Neo Sans Pro" w:cs="Calibri"/>
                <w:sz w:val="22"/>
                <w:szCs w:val="22"/>
              </w:rPr>
            </w:pPr>
            <w:r w:rsidRPr="004E05F9">
              <w:rPr>
                <w:rFonts w:ascii="Neo Sans Pro" w:hAnsi="Neo Sans Pro" w:cs="Calibri"/>
                <w:sz w:val="22"/>
                <w:szCs w:val="22"/>
              </w:rPr>
              <w:t>Powłoka ochronna typu czepek o wym. 100x100 cm zakończona elastyczną gumką – 1 szt.</w:t>
            </w:r>
          </w:p>
        </w:tc>
        <w:tc>
          <w:tcPr>
            <w:tcW w:w="14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60206F2" w14:textId="77777777" w:rsidR="008845A9" w:rsidRPr="004E05F9" w:rsidRDefault="008845A9" w:rsidP="005D2855">
            <w:pPr>
              <w:pStyle w:val="Standard"/>
              <w:snapToGrid w:val="0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6D14DC8" w14:textId="77777777" w:rsidR="008845A9" w:rsidRPr="004E05F9" w:rsidRDefault="008845A9" w:rsidP="005D2855">
            <w:pPr>
              <w:pStyle w:val="Standard"/>
              <w:snapToGrid w:val="0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26A1994C" w14:textId="77777777" w:rsidR="008845A9" w:rsidRPr="004E05F9" w:rsidRDefault="008845A9" w:rsidP="005D2855">
            <w:pPr>
              <w:pStyle w:val="Standard"/>
              <w:snapToGrid w:val="0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2082AF76" w14:textId="77777777" w:rsidR="008845A9" w:rsidRPr="004E05F9" w:rsidRDefault="008845A9" w:rsidP="005D2855">
            <w:pPr>
              <w:pStyle w:val="Standard"/>
              <w:snapToGrid w:val="0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2059" w:type="dxa"/>
            <w:tcBorders>
              <w:left w:val="single" w:sz="4" w:space="0" w:color="000000"/>
              <w:right w:val="single" w:sz="4" w:space="0" w:color="auto"/>
            </w:tcBorders>
          </w:tcPr>
          <w:p w14:paraId="5091F3D8" w14:textId="77777777" w:rsidR="008845A9" w:rsidRPr="004E05F9" w:rsidRDefault="008845A9" w:rsidP="005D2855">
            <w:pPr>
              <w:pStyle w:val="Standard"/>
              <w:snapToGrid w:val="0"/>
              <w:rPr>
                <w:rFonts w:ascii="Neo Sans Pro" w:hAnsi="Neo Sans Pro" w:cs="Calibri"/>
                <w:sz w:val="22"/>
                <w:szCs w:val="22"/>
              </w:rPr>
            </w:pPr>
          </w:p>
        </w:tc>
      </w:tr>
      <w:tr w:rsidR="008845A9" w14:paraId="69231C85" w14:textId="77777777" w:rsidTr="007B33DE">
        <w:trPr>
          <w:trHeight w:val="284"/>
        </w:trPr>
        <w:tc>
          <w:tcPr>
            <w:tcW w:w="7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B7E129" w14:textId="77777777" w:rsidR="008845A9" w:rsidRPr="004E05F9" w:rsidRDefault="008845A9" w:rsidP="005D2855">
            <w:pPr>
              <w:pStyle w:val="Standard"/>
              <w:rPr>
                <w:rFonts w:ascii="Neo Sans Pro" w:hAnsi="Neo Sans Pro"/>
              </w:rPr>
            </w:pPr>
            <w:r w:rsidRPr="004E05F9">
              <w:rPr>
                <w:rFonts w:ascii="Neo Sans Pro" w:hAnsi="Neo Sans Pro"/>
                <w:sz w:val="22"/>
                <w:szCs w:val="22"/>
              </w:rPr>
              <w:t xml:space="preserve">    </w:t>
            </w:r>
            <w:r w:rsidRPr="004E05F9">
              <w:rPr>
                <w:rFonts w:ascii="Neo Sans Pro" w:hAnsi="Neo Sans Pro"/>
                <w:b/>
                <w:bCs/>
                <w:sz w:val="22"/>
                <w:szCs w:val="22"/>
              </w:rPr>
              <w:t xml:space="preserve"> 10.</w:t>
            </w:r>
          </w:p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458244" w14:textId="77777777" w:rsidR="008845A9" w:rsidRPr="004E05F9" w:rsidRDefault="008845A9" w:rsidP="005D2855">
            <w:pPr>
              <w:pStyle w:val="Standard"/>
              <w:snapToGrid w:val="0"/>
              <w:rPr>
                <w:rFonts w:ascii="Neo Sans Pro" w:hAnsi="Neo Sans Pro"/>
                <w:sz w:val="22"/>
                <w:szCs w:val="22"/>
              </w:rPr>
            </w:pPr>
            <w:r w:rsidRPr="004E05F9">
              <w:rPr>
                <w:rFonts w:ascii="Neo Sans Pro" w:hAnsi="Neo Sans Pro"/>
                <w:sz w:val="22"/>
                <w:szCs w:val="22"/>
              </w:rPr>
              <w:t xml:space="preserve">Nić chirurgiczna </w:t>
            </w:r>
            <w:proofErr w:type="spellStart"/>
            <w:r w:rsidRPr="004E05F9">
              <w:rPr>
                <w:rFonts w:ascii="Neo Sans Pro" w:hAnsi="Neo Sans Pro"/>
                <w:sz w:val="22"/>
                <w:szCs w:val="22"/>
              </w:rPr>
              <w:t>niewchłanialna</w:t>
            </w:r>
            <w:proofErr w:type="spellEnd"/>
            <w:r w:rsidRPr="004E05F9">
              <w:rPr>
                <w:rFonts w:ascii="Neo Sans Pro" w:hAnsi="Neo Sans Pro"/>
                <w:sz w:val="22"/>
                <w:szCs w:val="22"/>
              </w:rPr>
              <w:t>, pleciona z naturalnych włókien jedwabnych, powlekana woskiem i silikonem w kolorze czarnym rozmiar(3,5)x75 cm, ½ koła, HR 26 – 2 szt.</w:t>
            </w:r>
          </w:p>
        </w:tc>
        <w:tc>
          <w:tcPr>
            <w:tcW w:w="14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3A3302A" w14:textId="77777777" w:rsidR="008845A9" w:rsidRPr="004E05F9" w:rsidRDefault="008845A9" w:rsidP="005D2855">
            <w:pPr>
              <w:pStyle w:val="Standard"/>
              <w:snapToGrid w:val="0"/>
              <w:rPr>
                <w:rFonts w:ascii="Neo Sans Pro" w:hAnsi="Neo Sans Pro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67B9457" w14:textId="77777777" w:rsidR="008845A9" w:rsidRPr="004E05F9" w:rsidRDefault="008845A9" w:rsidP="005D2855">
            <w:pPr>
              <w:pStyle w:val="Standard"/>
              <w:snapToGrid w:val="0"/>
              <w:rPr>
                <w:rFonts w:ascii="Neo Sans Pro" w:hAnsi="Neo Sans Pro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1DF69713" w14:textId="77777777" w:rsidR="008845A9" w:rsidRPr="004E05F9" w:rsidRDefault="008845A9" w:rsidP="005D2855">
            <w:pPr>
              <w:pStyle w:val="Standard"/>
              <w:snapToGrid w:val="0"/>
              <w:rPr>
                <w:rFonts w:ascii="Neo Sans Pro" w:hAnsi="Neo Sans Pro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180E7E59" w14:textId="77777777" w:rsidR="008845A9" w:rsidRPr="004E05F9" w:rsidRDefault="008845A9" w:rsidP="005D2855">
            <w:pPr>
              <w:pStyle w:val="Standard"/>
              <w:snapToGrid w:val="0"/>
              <w:rPr>
                <w:rFonts w:ascii="Neo Sans Pro" w:hAnsi="Neo Sans Pro"/>
                <w:sz w:val="22"/>
                <w:szCs w:val="22"/>
              </w:rPr>
            </w:pPr>
          </w:p>
        </w:tc>
        <w:tc>
          <w:tcPr>
            <w:tcW w:w="2059" w:type="dxa"/>
            <w:tcBorders>
              <w:left w:val="single" w:sz="4" w:space="0" w:color="000000"/>
              <w:right w:val="single" w:sz="4" w:space="0" w:color="auto"/>
            </w:tcBorders>
          </w:tcPr>
          <w:p w14:paraId="7F11CE45" w14:textId="77777777" w:rsidR="008845A9" w:rsidRPr="004E05F9" w:rsidRDefault="008845A9" w:rsidP="005D2855">
            <w:pPr>
              <w:pStyle w:val="Standard"/>
              <w:snapToGrid w:val="0"/>
              <w:rPr>
                <w:rFonts w:ascii="Neo Sans Pro" w:hAnsi="Neo Sans Pro"/>
                <w:sz w:val="22"/>
                <w:szCs w:val="22"/>
              </w:rPr>
            </w:pPr>
          </w:p>
        </w:tc>
      </w:tr>
      <w:tr w:rsidR="008845A9" w14:paraId="4EBE3B18" w14:textId="77777777" w:rsidTr="007B33DE">
        <w:trPr>
          <w:trHeight w:val="284"/>
        </w:trPr>
        <w:tc>
          <w:tcPr>
            <w:tcW w:w="77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0A0EAF" w14:textId="77777777" w:rsidR="008845A9" w:rsidRPr="004E05F9" w:rsidRDefault="008845A9" w:rsidP="005D2855">
            <w:pPr>
              <w:pStyle w:val="Standard"/>
              <w:rPr>
                <w:rFonts w:ascii="Neo Sans Pro" w:hAnsi="Neo Sans Pro"/>
              </w:rPr>
            </w:pPr>
            <w:r w:rsidRPr="004E05F9">
              <w:rPr>
                <w:rFonts w:ascii="Neo Sans Pro" w:hAnsi="Neo Sans Pro"/>
                <w:sz w:val="22"/>
                <w:szCs w:val="22"/>
              </w:rPr>
              <w:t xml:space="preserve">     </w:t>
            </w:r>
            <w:r w:rsidRPr="004E05F9">
              <w:rPr>
                <w:rFonts w:ascii="Neo Sans Pro" w:hAnsi="Neo Sans Pro"/>
                <w:b/>
                <w:bCs/>
                <w:sz w:val="22"/>
                <w:szCs w:val="22"/>
              </w:rPr>
              <w:t>11.</w:t>
            </w:r>
          </w:p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E2066C" w14:textId="77777777" w:rsidR="008845A9" w:rsidRPr="004E05F9" w:rsidRDefault="008845A9" w:rsidP="005D2855">
            <w:pPr>
              <w:pStyle w:val="Standard"/>
              <w:snapToGrid w:val="0"/>
              <w:rPr>
                <w:rFonts w:ascii="Neo Sans Pro" w:hAnsi="Neo Sans Pro" w:cs="Calibri"/>
                <w:sz w:val="22"/>
                <w:szCs w:val="22"/>
              </w:rPr>
            </w:pPr>
            <w:r w:rsidRPr="004E05F9">
              <w:rPr>
                <w:rFonts w:ascii="Neo Sans Pro" w:hAnsi="Neo Sans Pro" w:cs="Calibri"/>
                <w:sz w:val="22"/>
                <w:szCs w:val="22"/>
              </w:rPr>
              <w:t xml:space="preserve">Nić chirurgiczna </w:t>
            </w:r>
            <w:proofErr w:type="spellStart"/>
            <w:r w:rsidRPr="004E05F9">
              <w:rPr>
                <w:rFonts w:ascii="Neo Sans Pro" w:hAnsi="Neo Sans Pro" w:cs="Calibri"/>
                <w:sz w:val="22"/>
                <w:szCs w:val="22"/>
              </w:rPr>
              <w:t>wchłanialna</w:t>
            </w:r>
            <w:proofErr w:type="spellEnd"/>
            <w:r w:rsidRPr="004E05F9">
              <w:rPr>
                <w:rFonts w:ascii="Neo Sans Pro" w:hAnsi="Neo Sans Pro" w:cs="Calibri"/>
                <w:sz w:val="22"/>
                <w:szCs w:val="22"/>
              </w:rPr>
              <w:t xml:space="preserve"> 56 – 70 dni pleciona podtrzymywanie 25% po 28 dnia, 2/0 70 cm z igłą okrągłą ½ </w:t>
            </w:r>
            <w:r w:rsidRPr="004E05F9">
              <w:rPr>
                <w:rFonts w:ascii="Neo Sans Pro" w:hAnsi="Neo Sans Pro" w:cs="Calibri"/>
                <w:sz w:val="22"/>
                <w:szCs w:val="22"/>
              </w:rPr>
              <w:lastRenderedPageBreak/>
              <w:t>koła 37 mm – 1 szt.</w:t>
            </w:r>
          </w:p>
        </w:tc>
        <w:tc>
          <w:tcPr>
            <w:tcW w:w="14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11D3595" w14:textId="77777777" w:rsidR="008845A9" w:rsidRPr="004E05F9" w:rsidRDefault="008845A9" w:rsidP="005D2855">
            <w:pPr>
              <w:pStyle w:val="Standard"/>
              <w:snapToGrid w:val="0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89D3F2A" w14:textId="77777777" w:rsidR="008845A9" w:rsidRPr="004E05F9" w:rsidRDefault="008845A9" w:rsidP="005D2855">
            <w:pPr>
              <w:pStyle w:val="Standard"/>
              <w:snapToGrid w:val="0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238D0447" w14:textId="77777777" w:rsidR="008845A9" w:rsidRPr="004E05F9" w:rsidRDefault="008845A9" w:rsidP="005D2855">
            <w:pPr>
              <w:pStyle w:val="Standard"/>
              <w:snapToGrid w:val="0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73E9EAD0" w14:textId="77777777" w:rsidR="008845A9" w:rsidRPr="004E05F9" w:rsidRDefault="008845A9" w:rsidP="005D2855">
            <w:pPr>
              <w:pStyle w:val="Standard"/>
              <w:snapToGrid w:val="0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2059" w:type="dxa"/>
            <w:tcBorders>
              <w:left w:val="single" w:sz="4" w:space="0" w:color="000000"/>
              <w:right w:val="single" w:sz="4" w:space="0" w:color="auto"/>
            </w:tcBorders>
          </w:tcPr>
          <w:p w14:paraId="6FE2114A" w14:textId="77777777" w:rsidR="008845A9" w:rsidRPr="004E05F9" w:rsidRDefault="008845A9" w:rsidP="005D2855">
            <w:pPr>
              <w:pStyle w:val="Standard"/>
              <w:snapToGrid w:val="0"/>
              <w:rPr>
                <w:rFonts w:ascii="Neo Sans Pro" w:hAnsi="Neo Sans Pro" w:cs="Calibri"/>
                <w:sz w:val="22"/>
                <w:szCs w:val="22"/>
              </w:rPr>
            </w:pPr>
          </w:p>
        </w:tc>
      </w:tr>
      <w:tr w:rsidR="008845A9" w14:paraId="31630B26" w14:textId="77777777" w:rsidTr="007B33DE">
        <w:trPr>
          <w:trHeight w:val="284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EDE141" w14:textId="77777777" w:rsidR="008845A9" w:rsidRPr="004E05F9" w:rsidRDefault="008845A9" w:rsidP="005D2855">
            <w:pPr>
              <w:pStyle w:val="Standard"/>
              <w:snapToGrid w:val="0"/>
              <w:jc w:val="center"/>
              <w:rPr>
                <w:rFonts w:ascii="Neo Sans Pro" w:hAnsi="Neo Sans Pro" w:cs="Calibri"/>
                <w:b/>
                <w:sz w:val="22"/>
                <w:szCs w:val="22"/>
              </w:rPr>
            </w:pPr>
            <w:r w:rsidRPr="004E05F9">
              <w:rPr>
                <w:rFonts w:ascii="Neo Sans Pro" w:hAnsi="Neo Sans Pro" w:cs="Calibri"/>
                <w:b/>
                <w:sz w:val="22"/>
                <w:szCs w:val="22"/>
              </w:rPr>
              <w:t>12.</w:t>
            </w:r>
          </w:p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E77D24" w14:textId="77777777" w:rsidR="008845A9" w:rsidRPr="004E05F9" w:rsidRDefault="008845A9" w:rsidP="005D2855">
            <w:pPr>
              <w:pStyle w:val="Standard"/>
              <w:rPr>
                <w:rFonts w:ascii="Neo Sans Pro" w:hAnsi="Neo Sans Pro" w:cs="Calibri"/>
                <w:sz w:val="22"/>
                <w:szCs w:val="22"/>
              </w:rPr>
            </w:pPr>
            <w:r w:rsidRPr="004E05F9">
              <w:rPr>
                <w:rFonts w:ascii="Neo Sans Pro" w:hAnsi="Neo Sans Pro" w:cs="Calibri"/>
                <w:sz w:val="22"/>
                <w:szCs w:val="22"/>
              </w:rPr>
              <w:t>Serweta na stolik zabiegowy i do zawinięcia zestawu o wym. 100 cm-120cm x 150cm-170cm – 1 szt.</w:t>
            </w:r>
          </w:p>
        </w:tc>
        <w:tc>
          <w:tcPr>
            <w:tcW w:w="14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DB891BE" w14:textId="77777777" w:rsidR="008845A9" w:rsidRPr="004E05F9" w:rsidRDefault="008845A9" w:rsidP="005D2855">
            <w:pPr>
              <w:pStyle w:val="Standard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7CBBDA52" w14:textId="77777777" w:rsidR="008845A9" w:rsidRPr="004E05F9" w:rsidRDefault="008845A9" w:rsidP="005D2855">
            <w:pPr>
              <w:pStyle w:val="Standard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4DB373C0" w14:textId="77777777" w:rsidR="008845A9" w:rsidRPr="004E05F9" w:rsidRDefault="008845A9" w:rsidP="005D2855">
            <w:pPr>
              <w:pStyle w:val="Standard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786C5F3E" w14:textId="77777777" w:rsidR="008845A9" w:rsidRPr="004E05F9" w:rsidRDefault="008845A9" w:rsidP="005D2855">
            <w:pPr>
              <w:pStyle w:val="Standard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2059" w:type="dxa"/>
            <w:tcBorders>
              <w:left w:val="single" w:sz="4" w:space="0" w:color="000000"/>
              <w:right w:val="single" w:sz="4" w:space="0" w:color="auto"/>
            </w:tcBorders>
          </w:tcPr>
          <w:p w14:paraId="708ECD33" w14:textId="77777777" w:rsidR="008845A9" w:rsidRPr="004E05F9" w:rsidRDefault="008845A9" w:rsidP="005D2855">
            <w:pPr>
              <w:pStyle w:val="Standard"/>
              <w:rPr>
                <w:rFonts w:ascii="Neo Sans Pro" w:hAnsi="Neo Sans Pro" w:cs="Calibri"/>
                <w:sz w:val="22"/>
                <w:szCs w:val="22"/>
              </w:rPr>
            </w:pPr>
          </w:p>
        </w:tc>
      </w:tr>
      <w:tr w:rsidR="008845A9" w14:paraId="4A900DD5" w14:textId="77777777" w:rsidTr="007B33DE">
        <w:trPr>
          <w:trHeight w:val="284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AF80C1" w14:textId="77777777" w:rsidR="008845A9" w:rsidRPr="004E05F9" w:rsidRDefault="008845A9" w:rsidP="005D2855">
            <w:pPr>
              <w:pStyle w:val="Standard"/>
              <w:snapToGrid w:val="0"/>
              <w:jc w:val="center"/>
              <w:rPr>
                <w:rFonts w:ascii="Neo Sans Pro" w:hAnsi="Neo Sans Pro" w:cs="Calibri"/>
                <w:b/>
                <w:sz w:val="22"/>
                <w:szCs w:val="22"/>
              </w:rPr>
            </w:pPr>
            <w:r w:rsidRPr="004E05F9">
              <w:rPr>
                <w:rFonts w:ascii="Neo Sans Pro" w:hAnsi="Neo Sans Pro" w:cs="Calibri"/>
                <w:b/>
                <w:sz w:val="22"/>
                <w:szCs w:val="22"/>
              </w:rPr>
              <w:t>13.</w:t>
            </w:r>
          </w:p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EB3EAF" w14:textId="77777777" w:rsidR="008845A9" w:rsidRPr="004E05F9" w:rsidRDefault="008845A9" w:rsidP="005D2855">
            <w:pPr>
              <w:pStyle w:val="Standard"/>
              <w:snapToGrid w:val="0"/>
              <w:jc w:val="both"/>
              <w:rPr>
                <w:rFonts w:ascii="Neo Sans Pro" w:hAnsi="Neo Sans Pro" w:cs="Calibri"/>
                <w:sz w:val="22"/>
                <w:szCs w:val="22"/>
              </w:rPr>
            </w:pPr>
            <w:r w:rsidRPr="004E05F9">
              <w:rPr>
                <w:rFonts w:ascii="Neo Sans Pro" w:hAnsi="Neo Sans Pro" w:cs="Calibri"/>
                <w:sz w:val="22"/>
                <w:szCs w:val="22"/>
              </w:rPr>
              <w:t xml:space="preserve">Pakowanie odporne na uszkodzenia, zawierające etykietę samoprzylepną z nazwą zestawu, </w:t>
            </w:r>
            <w:r w:rsidRPr="004E05F9">
              <w:rPr>
                <w:rFonts w:ascii="Neo Sans Pro" w:hAnsi="Neo Sans Pro" w:cs="Calibri"/>
                <w:sz w:val="22"/>
                <w:szCs w:val="22"/>
              </w:rPr>
              <w:br/>
              <w:t>nr katalogowym i datą ważności do wklejenia w dokumentację medyczną pacjenta minimum 3 szt.  Naklejki kodowe  samoprzylepne, łatwo odklejane z opakowania.</w:t>
            </w:r>
          </w:p>
        </w:tc>
        <w:tc>
          <w:tcPr>
            <w:tcW w:w="148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DD09FDC" w14:textId="77777777" w:rsidR="008845A9" w:rsidRPr="004E05F9" w:rsidRDefault="008845A9" w:rsidP="005D2855">
            <w:pPr>
              <w:pStyle w:val="Standard"/>
              <w:snapToGrid w:val="0"/>
              <w:jc w:val="both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7917E10" w14:textId="77777777" w:rsidR="008845A9" w:rsidRPr="004E05F9" w:rsidRDefault="008845A9" w:rsidP="005D2855">
            <w:pPr>
              <w:pStyle w:val="Standard"/>
              <w:snapToGrid w:val="0"/>
              <w:jc w:val="both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739DD5B2" w14:textId="77777777" w:rsidR="008845A9" w:rsidRPr="004E05F9" w:rsidRDefault="008845A9" w:rsidP="005D2855">
            <w:pPr>
              <w:pStyle w:val="Standard"/>
              <w:snapToGrid w:val="0"/>
              <w:jc w:val="both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091BFC1D" w14:textId="77777777" w:rsidR="008845A9" w:rsidRPr="004E05F9" w:rsidRDefault="008845A9" w:rsidP="005D2855">
            <w:pPr>
              <w:pStyle w:val="Standard"/>
              <w:snapToGrid w:val="0"/>
              <w:jc w:val="both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2059" w:type="dxa"/>
            <w:tcBorders>
              <w:left w:val="single" w:sz="4" w:space="0" w:color="000000"/>
              <w:right w:val="single" w:sz="4" w:space="0" w:color="auto"/>
            </w:tcBorders>
          </w:tcPr>
          <w:p w14:paraId="11A38E20" w14:textId="77777777" w:rsidR="008845A9" w:rsidRPr="004E05F9" w:rsidRDefault="008845A9" w:rsidP="005D2855">
            <w:pPr>
              <w:pStyle w:val="Standard"/>
              <w:snapToGrid w:val="0"/>
              <w:jc w:val="both"/>
              <w:rPr>
                <w:rFonts w:ascii="Neo Sans Pro" w:hAnsi="Neo Sans Pro" w:cs="Calibri"/>
                <w:sz w:val="22"/>
                <w:szCs w:val="22"/>
              </w:rPr>
            </w:pPr>
          </w:p>
        </w:tc>
      </w:tr>
      <w:tr w:rsidR="008845A9" w14:paraId="254CE763" w14:textId="77777777" w:rsidTr="007B33DE">
        <w:trPr>
          <w:trHeight w:val="284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6F84AA" w14:textId="77777777" w:rsidR="008845A9" w:rsidRPr="004E05F9" w:rsidRDefault="008845A9" w:rsidP="005D2855">
            <w:pPr>
              <w:pStyle w:val="Standard"/>
              <w:snapToGrid w:val="0"/>
              <w:jc w:val="center"/>
              <w:rPr>
                <w:rFonts w:ascii="Neo Sans Pro" w:hAnsi="Neo Sans Pro" w:cs="Calibri"/>
                <w:b/>
                <w:sz w:val="22"/>
                <w:szCs w:val="22"/>
              </w:rPr>
            </w:pPr>
            <w:r w:rsidRPr="004E05F9">
              <w:rPr>
                <w:rFonts w:ascii="Neo Sans Pro" w:hAnsi="Neo Sans Pro" w:cs="Calibri"/>
                <w:b/>
                <w:sz w:val="22"/>
                <w:szCs w:val="22"/>
              </w:rPr>
              <w:t>14.</w:t>
            </w:r>
          </w:p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30E5" w14:textId="77777777" w:rsidR="008845A9" w:rsidRPr="004E05F9" w:rsidRDefault="008845A9" w:rsidP="005D2855">
            <w:pPr>
              <w:pStyle w:val="Standard"/>
              <w:rPr>
                <w:rFonts w:ascii="Neo Sans Pro" w:hAnsi="Neo Sans Pro" w:cs="Calibri"/>
                <w:sz w:val="22"/>
                <w:szCs w:val="22"/>
              </w:rPr>
            </w:pPr>
            <w:r w:rsidRPr="004E05F9">
              <w:rPr>
                <w:rFonts w:ascii="Neo Sans Pro" w:hAnsi="Neo Sans Pro" w:cs="Calibri"/>
                <w:sz w:val="22"/>
                <w:szCs w:val="22"/>
              </w:rPr>
              <w:t>Skład zestawu na etykiecie zewnętrznej w języku polskim</w:t>
            </w:r>
          </w:p>
        </w:tc>
        <w:tc>
          <w:tcPr>
            <w:tcW w:w="14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FD9171" w14:textId="77777777" w:rsidR="008845A9" w:rsidRPr="004E05F9" w:rsidRDefault="008845A9" w:rsidP="005D2855">
            <w:pPr>
              <w:pStyle w:val="Standard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C16422" w14:textId="77777777" w:rsidR="008845A9" w:rsidRPr="004E05F9" w:rsidRDefault="008845A9" w:rsidP="005D2855">
            <w:pPr>
              <w:pStyle w:val="Standard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B3C27" w14:textId="77777777" w:rsidR="008845A9" w:rsidRPr="004E05F9" w:rsidRDefault="008845A9" w:rsidP="005D2855">
            <w:pPr>
              <w:pStyle w:val="Standard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F68CE" w14:textId="77777777" w:rsidR="008845A9" w:rsidRPr="004E05F9" w:rsidRDefault="008845A9" w:rsidP="005D2855">
            <w:pPr>
              <w:pStyle w:val="Standard"/>
              <w:rPr>
                <w:rFonts w:ascii="Neo Sans Pro" w:hAnsi="Neo Sans Pro" w:cs="Calibri"/>
                <w:sz w:val="22"/>
                <w:szCs w:val="22"/>
              </w:rPr>
            </w:pPr>
          </w:p>
        </w:tc>
        <w:tc>
          <w:tcPr>
            <w:tcW w:w="20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546900" w14:textId="77777777" w:rsidR="008845A9" w:rsidRPr="004E05F9" w:rsidRDefault="008845A9" w:rsidP="005D2855">
            <w:pPr>
              <w:pStyle w:val="Standard"/>
              <w:rPr>
                <w:rFonts w:ascii="Neo Sans Pro" w:hAnsi="Neo Sans Pro" w:cs="Calibri"/>
                <w:sz w:val="22"/>
                <w:szCs w:val="22"/>
              </w:rPr>
            </w:pPr>
          </w:p>
        </w:tc>
      </w:tr>
    </w:tbl>
    <w:p w14:paraId="12559842" w14:textId="77777777" w:rsidR="009550E0" w:rsidRPr="00852DE0" w:rsidRDefault="009550E0">
      <w:pPr>
        <w:pStyle w:val="Akapitzlist"/>
        <w:numPr>
          <w:ilvl w:val="0"/>
          <w:numId w:val="51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78BEE6E7" w14:textId="77777777" w:rsidR="009550E0" w:rsidRPr="00852DE0" w:rsidRDefault="009550E0">
      <w:pPr>
        <w:pStyle w:val="Akapitzlist"/>
        <w:numPr>
          <w:ilvl w:val="0"/>
          <w:numId w:val="51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4EAD1E55" w14:textId="77777777" w:rsidR="009550E0" w:rsidRPr="00852DE0" w:rsidRDefault="009550E0">
      <w:pPr>
        <w:pStyle w:val="Akapitzlist"/>
        <w:numPr>
          <w:ilvl w:val="0"/>
          <w:numId w:val="51"/>
        </w:numPr>
        <w:spacing w:after="0" w:line="240" w:lineRule="auto"/>
        <w:jc w:val="both"/>
        <w:rPr>
          <w:rFonts w:ascii="Neo Sans Pro" w:hAnsi="Neo Sans Pro" w:cs="Neo Sans Pro"/>
          <w:color w:val="000000"/>
          <w:sz w:val="20"/>
          <w:szCs w:val="20"/>
        </w:rPr>
      </w:pPr>
      <w:r w:rsidRPr="00852DE0">
        <w:rPr>
          <w:rFonts w:ascii="Neo Sans Pro" w:hAnsi="Neo Sans Pro" w:cs="Neo Sans Pro"/>
          <w:color w:val="000000"/>
          <w:sz w:val="20"/>
          <w:szCs w:val="20"/>
        </w:rPr>
        <w:t>Zamawiający wymaga, aby oferowany asortyment był wyrobem medycznym.</w:t>
      </w:r>
    </w:p>
    <w:p w14:paraId="62718ACD" w14:textId="77777777" w:rsidR="009550E0" w:rsidRDefault="009550E0">
      <w:pPr>
        <w:numPr>
          <w:ilvl w:val="0"/>
          <w:numId w:val="51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38E6D834" w14:textId="77777777" w:rsidR="009550E0" w:rsidRPr="003F6446" w:rsidRDefault="009550E0" w:rsidP="009550E0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0B0114CA" w14:textId="77777777" w:rsidR="009550E0" w:rsidRPr="003F6446" w:rsidRDefault="009550E0" w:rsidP="009550E0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43875150" w14:textId="77777777" w:rsidR="009550E0" w:rsidRPr="003F6446" w:rsidRDefault="009550E0" w:rsidP="009550E0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3947524A" w14:textId="77777777" w:rsidR="009550E0" w:rsidRDefault="009550E0" w:rsidP="009550E0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002CADC3" w14:textId="77777777" w:rsidR="009550E0" w:rsidRDefault="009550E0" w:rsidP="009550E0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 xml:space="preserve">……………………...……. (miejscowość), dnia …………………. </w:t>
      </w:r>
    </w:p>
    <w:p w14:paraId="4D12D340" w14:textId="77777777" w:rsidR="00891B41" w:rsidRDefault="00891B41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663F2E0B" w14:textId="77777777" w:rsidR="00891B41" w:rsidRPr="001F4139" w:rsidRDefault="00891B41" w:rsidP="00891B41">
      <w:pPr>
        <w:rPr>
          <w:rFonts w:ascii="Neo Sans Pro" w:hAnsi="Neo Sans Pro"/>
          <w:b/>
          <w:bCs/>
          <w:sz w:val="20"/>
          <w:szCs w:val="20"/>
        </w:rPr>
      </w:pPr>
    </w:p>
    <w:p w14:paraId="20D64486" w14:textId="15974200" w:rsidR="00926392" w:rsidRDefault="00926392" w:rsidP="00926392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</w:t>
      </w:r>
      <w:r w:rsidR="004A1785">
        <w:rPr>
          <w:rFonts w:ascii="Neo Sans Pro" w:hAnsi="Neo Sans Pro"/>
          <w:b/>
          <w:bCs/>
          <w:color w:val="000000"/>
          <w:sz w:val="20"/>
          <w:szCs w:val="20"/>
        </w:rPr>
        <w:t>60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570F8B11" w14:textId="77777777" w:rsidR="00926392" w:rsidRPr="00B42D9D" w:rsidRDefault="00926392" w:rsidP="00926392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0A56E279" w14:textId="77777777" w:rsidR="00926392" w:rsidRDefault="00926392" w:rsidP="00926392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926392" w:rsidRPr="001A7732" w14:paraId="67C440BB" w14:textId="77777777" w:rsidTr="000308AB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AE086" w14:textId="77777777" w:rsidR="00926392" w:rsidRPr="001A7732" w:rsidRDefault="00926392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926392" w:rsidRPr="001A7732" w14:paraId="4F2006F7" w14:textId="77777777" w:rsidTr="000308AB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2DC8" w14:textId="77777777" w:rsidR="00926392" w:rsidRPr="001A7732" w:rsidRDefault="00926392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288D486B" w14:textId="77777777" w:rsidR="00926392" w:rsidRPr="001A7732" w:rsidRDefault="00926392" w:rsidP="000308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1AB80042" w14:textId="77777777" w:rsidR="009550E0" w:rsidRDefault="009550E0" w:rsidP="00891B41">
      <w:pPr>
        <w:rPr>
          <w:rFonts w:ascii="Neo Sans Pro" w:hAnsi="Neo Sans Pro" w:cs="Neo Sans Pro"/>
          <w:b/>
          <w:color w:val="000000"/>
          <w:sz w:val="20"/>
          <w:szCs w:val="20"/>
          <w:u w:val="single"/>
        </w:rPr>
      </w:pPr>
    </w:p>
    <w:p w14:paraId="1FEEA53E" w14:textId="77777777" w:rsidR="00891B41" w:rsidRPr="00891B41" w:rsidRDefault="00891B41" w:rsidP="00891B41">
      <w:pPr>
        <w:rPr>
          <w:rFonts w:ascii="Neo Sans Pro" w:hAnsi="Neo Sans Pro" w:cs="Neo Sans Pro"/>
          <w:b/>
          <w:color w:val="000000"/>
          <w:sz w:val="20"/>
          <w:szCs w:val="20"/>
          <w:u w:val="single"/>
        </w:rPr>
      </w:pPr>
      <w:r w:rsidRPr="00891B41">
        <w:rPr>
          <w:rFonts w:ascii="Neo Sans Pro" w:hAnsi="Neo Sans Pro" w:cs="Neo Sans Pro"/>
          <w:b/>
          <w:color w:val="000000"/>
          <w:sz w:val="20"/>
          <w:szCs w:val="20"/>
          <w:u w:val="single"/>
        </w:rPr>
        <w:t>Część 55 – Maski chirurgiczne wiązane sznurkiem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6643"/>
        <w:gridCol w:w="1493"/>
        <w:gridCol w:w="1271"/>
        <w:gridCol w:w="1454"/>
        <w:gridCol w:w="1271"/>
        <w:gridCol w:w="1271"/>
      </w:tblGrid>
      <w:tr w:rsidR="00926392" w:rsidRPr="001F4139" w14:paraId="2C6F475E" w14:textId="77777777" w:rsidTr="00DA2145">
        <w:tc>
          <w:tcPr>
            <w:tcW w:w="550" w:type="dxa"/>
          </w:tcPr>
          <w:p w14:paraId="2145F705" w14:textId="77777777" w:rsidR="00926392" w:rsidRPr="007109F0" w:rsidRDefault="00926392" w:rsidP="00926392">
            <w:pPr>
              <w:jc w:val="center"/>
              <w:rPr>
                <w:rFonts w:ascii="Neo Sans Pro" w:hAnsi="Neo Sans Pro"/>
                <w:b/>
              </w:rPr>
            </w:pPr>
            <w:proofErr w:type="spellStart"/>
            <w:r w:rsidRPr="007109F0">
              <w:rPr>
                <w:rFonts w:ascii="Neo Sans Pro" w:hAnsi="Neo Sans Pro"/>
                <w:b/>
              </w:rPr>
              <w:t>L.p</w:t>
            </w:r>
            <w:proofErr w:type="spellEnd"/>
          </w:p>
        </w:tc>
        <w:tc>
          <w:tcPr>
            <w:tcW w:w="6643" w:type="dxa"/>
          </w:tcPr>
          <w:p w14:paraId="142236D6" w14:textId="77777777" w:rsidR="00926392" w:rsidRPr="007109F0" w:rsidRDefault="00926392" w:rsidP="00926392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NAZWA ASORTYTEMNTU</w:t>
            </w:r>
          </w:p>
        </w:tc>
        <w:tc>
          <w:tcPr>
            <w:tcW w:w="1493" w:type="dxa"/>
          </w:tcPr>
          <w:p w14:paraId="7F9E762C" w14:textId="77777777" w:rsidR="00926392" w:rsidRPr="007109F0" w:rsidRDefault="00926392" w:rsidP="00926392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 xml:space="preserve">Parametry oferowane (należy podać parametry </w:t>
            </w: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lastRenderedPageBreak/>
              <w:t>techniczne oferowanego towaru)</w:t>
            </w:r>
          </w:p>
        </w:tc>
        <w:tc>
          <w:tcPr>
            <w:tcW w:w="1271" w:type="dxa"/>
          </w:tcPr>
          <w:p w14:paraId="7D286C4B" w14:textId="77777777" w:rsidR="00926392" w:rsidRPr="00C8385E" w:rsidRDefault="00926392" w:rsidP="00926392">
            <w:pPr>
              <w:jc w:val="center"/>
              <w:rPr>
                <w:rFonts w:ascii="Neo Sans Pro" w:hAnsi="Neo Sans Pro"/>
                <w:b/>
                <w:sz w:val="22"/>
                <w:szCs w:val="22"/>
              </w:rPr>
            </w:pPr>
            <w:r w:rsidRPr="00C8385E">
              <w:rPr>
                <w:rFonts w:ascii="Neo Sans Pro" w:hAnsi="Neo Sans Pro"/>
                <w:b/>
                <w:sz w:val="22"/>
                <w:szCs w:val="22"/>
              </w:rPr>
              <w:lastRenderedPageBreak/>
              <w:t>ILOŚĆ NA OKRES 24 MIESIĘCY</w:t>
            </w:r>
          </w:p>
        </w:tc>
        <w:tc>
          <w:tcPr>
            <w:tcW w:w="1454" w:type="dxa"/>
          </w:tcPr>
          <w:p w14:paraId="12CF7242" w14:textId="77777777" w:rsidR="00926392" w:rsidRPr="007109F0" w:rsidRDefault="00926392" w:rsidP="00926392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Cena jednostkowa netto za 1 sztukę w PLN</w:t>
            </w:r>
          </w:p>
        </w:tc>
        <w:tc>
          <w:tcPr>
            <w:tcW w:w="1271" w:type="dxa"/>
          </w:tcPr>
          <w:p w14:paraId="3B5F0EF1" w14:textId="77777777" w:rsidR="00926392" w:rsidRPr="007109F0" w:rsidRDefault="00926392" w:rsidP="00926392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Stawka podatku VAT w %</w:t>
            </w:r>
          </w:p>
        </w:tc>
        <w:tc>
          <w:tcPr>
            <w:tcW w:w="1271" w:type="dxa"/>
          </w:tcPr>
          <w:p w14:paraId="48CCF989" w14:textId="77777777" w:rsidR="00926392" w:rsidRPr="007109F0" w:rsidRDefault="00926392" w:rsidP="00926392">
            <w:pPr>
              <w:rPr>
                <w:rFonts w:ascii="Neo Sans Pro" w:hAnsi="Neo Sans Pro"/>
                <w:b/>
                <w:bCs/>
                <w:sz w:val="20"/>
                <w:szCs w:val="20"/>
              </w:rPr>
            </w:pPr>
            <w:r w:rsidRPr="007109F0">
              <w:rPr>
                <w:rFonts w:ascii="Neo Sans Pro" w:hAnsi="Neo Sans Pro"/>
                <w:b/>
                <w:bCs/>
                <w:sz w:val="20"/>
                <w:szCs w:val="20"/>
              </w:rPr>
              <w:t>Wartość oferowana brutto w PLN</w:t>
            </w:r>
          </w:p>
          <w:p w14:paraId="7A8DC945" w14:textId="77777777" w:rsidR="00926392" w:rsidRPr="007109F0" w:rsidRDefault="00926392" w:rsidP="00926392">
            <w:pPr>
              <w:jc w:val="center"/>
              <w:rPr>
                <w:rFonts w:ascii="Neo Sans Pro" w:hAnsi="Neo Sans Pro"/>
                <w:b/>
              </w:rPr>
            </w:pPr>
          </w:p>
        </w:tc>
      </w:tr>
      <w:tr w:rsidR="00DA2145" w:rsidRPr="001F4139" w14:paraId="3E4D6998" w14:textId="77777777" w:rsidTr="00DA2145">
        <w:tc>
          <w:tcPr>
            <w:tcW w:w="550" w:type="dxa"/>
          </w:tcPr>
          <w:p w14:paraId="441198D2" w14:textId="77777777" w:rsidR="00DA2145" w:rsidRPr="007109F0" w:rsidRDefault="00DA2145" w:rsidP="00DA2145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6643" w:type="dxa"/>
          </w:tcPr>
          <w:p w14:paraId="7220888D" w14:textId="77777777" w:rsidR="00DA2145" w:rsidRPr="007109F0" w:rsidRDefault="00DA2145" w:rsidP="00DA2145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493" w:type="dxa"/>
          </w:tcPr>
          <w:p w14:paraId="65238860" w14:textId="77777777" w:rsidR="00DA2145" w:rsidRPr="007109F0" w:rsidRDefault="00DA2145" w:rsidP="00DA2145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1" w:type="dxa"/>
          </w:tcPr>
          <w:p w14:paraId="1F33AE28" w14:textId="77777777" w:rsidR="00DA2145" w:rsidRPr="007109F0" w:rsidRDefault="00DA2145" w:rsidP="00DA2145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454" w:type="dxa"/>
          </w:tcPr>
          <w:p w14:paraId="1CAD01DC" w14:textId="77777777" w:rsidR="00DA2145" w:rsidRPr="007109F0" w:rsidRDefault="00DA2145" w:rsidP="00DA2145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271" w:type="dxa"/>
          </w:tcPr>
          <w:p w14:paraId="342D19C8" w14:textId="77777777" w:rsidR="00DA2145" w:rsidRPr="007109F0" w:rsidRDefault="00DA2145" w:rsidP="00DA2145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1271" w:type="dxa"/>
          </w:tcPr>
          <w:p w14:paraId="4142E4B9" w14:textId="77777777" w:rsidR="00DA2145" w:rsidRPr="007109F0" w:rsidRDefault="00DA2145" w:rsidP="00DA2145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7</w:t>
            </w:r>
          </w:p>
        </w:tc>
      </w:tr>
      <w:tr w:rsidR="00926392" w:rsidRPr="001F4139" w14:paraId="1067555C" w14:textId="77777777" w:rsidTr="00DA2145">
        <w:tc>
          <w:tcPr>
            <w:tcW w:w="550" w:type="dxa"/>
          </w:tcPr>
          <w:p w14:paraId="3AD8C4A3" w14:textId="77777777" w:rsidR="00926392" w:rsidRPr="007109F0" w:rsidRDefault="00926392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6643" w:type="dxa"/>
          </w:tcPr>
          <w:p w14:paraId="28FC6194" w14:textId="77777777" w:rsidR="00926392" w:rsidRPr="007109F0" w:rsidRDefault="00926392">
            <w:pPr>
              <w:pStyle w:val="Standard"/>
              <w:numPr>
                <w:ilvl w:val="0"/>
                <w:numId w:val="45"/>
              </w:numPr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Trzy warstwy-wykonane z niepylącej </w:t>
            </w:r>
            <w:proofErr w:type="spellStart"/>
            <w:r w:rsidRPr="007109F0">
              <w:rPr>
                <w:rFonts w:ascii="Neo Sans Pro" w:hAnsi="Neo Sans Pro"/>
                <w:sz w:val="22"/>
                <w:szCs w:val="22"/>
              </w:rPr>
              <w:t>hiopalergicznej</w:t>
            </w:r>
            <w:proofErr w:type="spellEnd"/>
            <w:r w:rsidRPr="007109F0">
              <w:rPr>
                <w:rFonts w:ascii="Neo Sans Pro" w:hAnsi="Neo Sans Pro"/>
                <w:sz w:val="22"/>
                <w:szCs w:val="22"/>
              </w:rPr>
              <w:t xml:space="preserve"> włókniny</w:t>
            </w:r>
          </w:p>
          <w:p w14:paraId="753845BA" w14:textId="77777777" w:rsidR="00926392" w:rsidRPr="007109F0" w:rsidRDefault="00926392">
            <w:pPr>
              <w:pStyle w:val="Standard"/>
              <w:numPr>
                <w:ilvl w:val="0"/>
                <w:numId w:val="45"/>
              </w:numPr>
              <w:rPr>
                <w:rFonts w:ascii="Neo Sans Pro" w:hAnsi="Neo Sans Pro"/>
                <w:sz w:val="22"/>
                <w:szCs w:val="22"/>
              </w:rPr>
            </w:pPr>
            <w:proofErr w:type="spellStart"/>
            <w:r w:rsidRPr="007109F0">
              <w:rPr>
                <w:rFonts w:ascii="Neo Sans Pro" w:hAnsi="Neo Sans Pro"/>
                <w:sz w:val="22"/>
                <w:szCs w:val="22"/>
              </w:rPr>
              <w:t>Fitrracja</w:t>
            </w:r>
            <w:proofErr w:type="spellEnd"/>
            <w:r w:rsidRPr="007109F0">
              <w:rPr>
                <w:rFonts w:ascii="Neo Sans Pro" w:hAnsi="Neo Sans Pro"/>
                <w:sz w:val="22"/>
                <w:szCs w:val="22"/>
              </w:rPr>
              <w:t xml:space="preserve"> bakteryjna (BFE)&gt;lub równe 98%</w:t>
            </w:r>
          </w:p>
          <w:p w14:paraId="0AD7DE0B" w14:textId="77777777" w:rsidR="00926392" w:rsidRPr="007109F0" w:rsidRDefault="00926392">
            <w:pPr>
              <w:pStyle w:val="Standard"/>
              <w:numPr>
                <w:ilvl w:val="0"/>
                <w:numId w:val="45"/>
              </w:numPr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 xml:space="preserve">Wymiary 175 x 95 mm +/- 5 cm, dostosowane do twarzy  </w:t>
            </w:r>
          </w:p>
          <w:p w14:paraId="166E0E03" w14:textId="77777777" w:rsidR="00926392" w:rsidRPr="007109F0" w:rsidRDefault="00926392">
            <w:pPr>
              <w:pStyle w:val="Standard"/>
              <w:numPr>
                <w:ilvl w:val="0"/>
                <w:numId w:val="45"/>
              </w:numPr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Troki /sznurki  o długości  min. 40cm</w:t>
            </w:r>
          </w:p>
          <w:p w14:paraId="171C3D8B" w14:textId="77777777" w:rsidR="00926392" w:rsidRPr="007109F0" w:rsidRDefault="00926392">
            <w:pPr>
              <w:pStyle w:val="Standard"/>
              <w:numPr>
                <w:ilvl w:val="0"/>
                <w:numId w:val="45"/>
              </w:numPr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Wkładka elastyczna modelująca na nos</w:t>
            </w:r>
          </w:p>
          <w:p w14:paraId="3171B6AB" w14:textId="77777777" w:rsidR="00926392" w:rsidRPr="007109F0" w:rsidRDefault="00926392">
            <w:pPr>
              <w:pStyle w:val="Standard"/>
              <w:numPr>
                <w:ilvl w:val="0"/>
                <w:numId w:val="45"/>
              </w:numPr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Kolor zielony lub niebieski</w:t>
            </w:r>
          </w:p>
          <w:p w14:paraId="7279884C" w14:textId="77777777" w:rsidR="00926392" w:rsidRPr="007109F0" w:rsidRDefault="00926392">
            <w:pPr>
              <w:pStyle w:val="Standard"/>
              <w:numPr>
                <w:ilvl w:val="0"/>
                <w:numId w:val="45"/>
              </w:numPr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  <w:sz w:val="22"/>
                <w:szCs w:val="22"/>
              </w:rPr>
              <w:t>Brak lateksu w składzie ( produkt niealergiczny)</w:t>
            </w:r>
          </w:p>
          <w:p w14:paraId="3B6EC512" w14:textId="77777777" w:rsidR="00926392" w:rsidRPr="007109F0" w:rsidRDefault="00926392">
            <w:pPr>
              <w:pStyle w:val="Standard"/>
              <w:numPr>
                <w:ilvl w:val="0"/>
                <w:numId w:val="45"/>
              </w:numPr>
              <w:rPr>
                <w:rFonts w:ascii="Neo Sans Pro" w:hAnsi="Neo Sans Pro"/>
                <w:sz w:val="22"/>
                <w:szCs w:val="22"/>
              </w:rPr>
            </w:pPr>
            <w:r w:rsidRPr="007109F0">
              <w:rPr>
                <w:rFonts w:ascii="Neo Sans Pro" w:hAnsi="Neo Sans Pro"/>
              </w:rPr>
              <w:t>Karton z dyspenserem -50 szt. +/- 10szt. w opakowaniu</w:t>
            </w:r>
          </w:p>
        </w:tc>
        <w:tc>
          <w:tcPr>
            <w:tcW w:w="1493" w:type="dxa"/>
          </w:tcPr>
          <w:p w14:paraId="238B07F3" w14:textId="77777777" w:rsidR="00926392" w:rsidRPr="007109F0" w:rsidRDefault="00926392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27BCC8E6" w14:textId="77777777" w:rsidR="00926392" w:rsidRPr="007109F0" w:rsidRDefault="00926392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1073EE4F" w14:textId="77777777" w:rsidR="00926392" w:rsidRPr="007109F0" w:rsidRDefault="00926392" w:rsidP="007109F0">
            <w:pPr>
              <w:jc w:val="center"/>
              <w:rPr>
                <w:rFonts w:ascii="Neo Sans Pro" w:hAnsi="Neo Sans Pro"/>
                <w:b/>
              </w:rPr>
            </w:pPr>
          </w:p>
          <w:p w14:paraId="4A89FC81" w14:textId="77777777" w:rsidR="00926392" w:rsidRPr="007109F0" w:rsidRDefault="00926392" w:rsidP="007109F0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37000</w:t>
            </w:r>
            <w:r>
              <w:rPr>
                <w:rFonts w:ascii="Neo Sans Pro" w:hAnsi="Neo Sans Pro"/>
                <w:b/>
              </w:rPr>
              <w:t xml:space="preserve"> </w:t>
            </w:r>
            <w:proofErr w:type="spellStart"/>
            <w:r>
              <w:rPr>
                <w:rFonts w:ascii="Neo Sans Pro" w:hAnsi="Neo Sans Pro"/>
                <w:b/>
              </w:rPr>
              <w:t>szt</w:t>
            </w:r>
            <w:proofErr w:type="spellEnd"/>
          </w:p>
        </w:tc>
        <w:tc>
          <w:tcPr>
            <w:tcW w:w="1454" w:type="dxa"/>
          </w:tcPr>
          <w:p w14:paraId="2AA8B65C" w14:textId="77777777" w:rsidR="00926392" w:rsidRPr="007109F0" w:rsidRDefault="00926392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2568A491" w14:textId="77777777" w:rsidR="00926392" w:rsidRPr="007109F0" w:rsidRDefault="00926392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3A7E0A8B" w14:textId="77777777" w:rsidR="00926392" w:rsidRPr="007109F0" w:rsidRDefault="00926392" w:rsidP="007109F0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67425C3F" w14:textId="77777777" w:rsidR="00DA2145" w:rsidRPr="00852DE0" w:rsidRDefault="00DA2145" w:rsidP="00B76A6B">
      <w:pPr>
        <w:pStyle w:val="Akapitzlist"/>
        <w:numPr>
          <w:ilvl w:val="0"/>
          <w:numId w:val="101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77D9D512" w14:textId="77777777" w:rsidR="00DA2145" w:rsidRPr="00852DE0" w:rsidRDefault="00DA2145" w:rsidP="00B76A6B">
      <w:pPr>
        <w:pStyle w:val="Akapitzlist"/>
        <w:numPr>
          <w:ilvl w:val="0"/>
          <w:numId w:val="101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7ACFFADD" w14:textId="77777777" w:rsidR="00DA2145" w:rsidRPr="00852DE0" w:rsidRDefault="00DA2145" w:rsidP="00B76A6B">
      <w:pPr>
        <w:pStyle w:val="Akapitzlist"/>
        <w:numPr>
          <w:ilvl w:val="0"/>
          <w:numId w:val="101"/>
        </w:numPr>
        <w:spacing w:after="0" w:line="240" w:lineRule="auto"/>
        <w:jc w:val="both"/>
        <w:rPr>
          <w:rFonts w:ascii="Neo Sans Pro" w:hAnsi="Neo Sans Pro" w:cs="Neo Sans Pro"/>
          <w:color w:val="000000"/>
          <w:sz w:val="20"/>
          <w:szCs w:val="20"/>
        </w:rPr>
      </w:pPr>
      <w:r w:rsidRPr="00852DE0">
        <w:rPr>
          <w:rFonts w:ascii="Neo Sans Pro" w:hAnsi="Neo Sans Pro" w:cs="Neo Sans Pro"/>
          <w:color w:val="000000"/>
          <w:sz w:val="20"/>
          <w:szCs w:val="20"/>
        </w:rPr>
        <w:t>Zamawiający wymaga, aby oferowany asortyment był wyrobem medycznym.</w:t>
      </w:r>
    </w:p>
    <w:p w14:paraId="17D7DCB6" w14:textId="77777777" w:rsidR="00DA2145" w:rsidRDefault="00DA2145" w:rsidP="00B76A6B">
      <w:pPr>
        <w:numPr>
          <w:ilvl w:val="0"/>
          <w:numId w:val="101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4F3ADF4C" w14:textId="77777777" w:rsidR="00DA2145" w:rsidRPr="003F6446" w:rsidRDefault="00DA2145" w:rsidP="00DA2145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209554C2" w14:textId="77777777" w:rsidR="00DA2145" w:rsidRPr="003F6446" w:rsidRDefault="00DA2145" w:rsidP="00DA214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1BE14A68" w14:textId="77777777" w:rsidR="00DA2145" w:rsidRPr="003F6446" w:rsidRDefault="00DA2145" w:rsidP="00DA214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2CF0268A" w14:textId="77777777" w:rsidR="00DA2145" w:rsidRDefault="00DA2145" w:rsidP="00DA2145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14033CCD" w14:textId="77777777" w:rsidR="00460A8C" w:rsidRDefault="00460A8C" w:rsidP="00DA2145">
      <w:pPr>
        <w:jc w:val="right"/>
        <w:rPr>
          <w:rFonts w:ascii="Neo Sans Pro" w:hAnsi="Neo Sans Pro" w:cs="Arial"/>
          <w:color w:val="000000"/>
          <w:sz w:val="20"/>
          <w:szCs w:val="20"/>
        </w:rPr>
      </w:pPr>
    </w:p>
    <w:p w14:paraId="5B402E95" w14:textId="77777777" w:rsidR="00DA2145" w:rsidRDefault="00DA2145" w:rsidP="00DA2145">
      <w:pPr>
        <w:jc w:val="right"/>
        <w:rPr>
          <w:rFonts w:ascii="Neo Sans Pro" w:hAnsi="Neo Sans Pro" w:cs="Arial"/>
          <w:color w:val="000000"/>
          <w:sz w:val="20"/>
          <w:szCs w:val="20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 xml:space="preserve">……………………...……. (miejscowość), dnia …………………. </w:t>
      </w:r>
    </w:p>
    <w:p w14:paraId="4847E71D" w14:textId="77777777" w:rsidR="00CB01AB" w:rsidRDefault="00CB01AB">
      <w:pPr>
        <w:rPr>
          <w:rFonts w:ascii="Neo Sans Pro" w:eastAsia="Calibri" w:hAnsi="Neo Sans Pro"/>
          <w:b/>
          <w:bCs/>
          <w:color w:val="000000"/>
          <w:sz w:val="20"/>
          <w:szCs w:val="20"/>
          <w:lang w:eastAsia="en-US"/>
        </w:rPr>
      </w:pPr>
    </w:p>
    <w:p w14:paraId="6A669AF7" w14:textId="77777777" w:rsidR="00994462" w:rsidRDefault="00994462">
      <w:pPr>
        <w:rPr>
          <w:rFonts w:ascii="Neo Sans Pro" w:eastAsia="Calibri" w:hAnsi="Neo Sans Pro"/>
          <w:b/>
          <w:bCs/>
          <w:color w:val="000000"/>
          <w:sz w:val="20"/>
          <w:szCs w:val="20"/>
          <w:lang w:eastAsia="en-US"/>
        </w:rPr>
      </w:pPr>
    </w:p>
    <w:p w14:paraId="5452DC3A" w14:textId="20C0C27B" w:rsidR="00994462" w:rsidRDefault="00994462" w:rsidP="00994462">
      <w:pPr>
        <w:jc w:val="right"/>
        <w:rPr>
          <w:rFonts w:ascii="Neo Sans Pro" w:hAnsi="Neo Sans Pro"/>
          <w:b/>
          <w:bCs/>
          <w:color w:val="000000"/>
          <w:sz w:val="20"/>
          <w:szCs w:val="20"/>
        </w:rPr>
      </w:pP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>Załącznik nr</w:t>
      </w:r>
      <w:r>
        <w:rPr>
          <w:rFonts w:ascii="Neo Sans Pro" w:hAnsi="Neo Sans Pro"/>
          <w:b/>
          <w:bCs/>
          <w:color w:val="000000"/>
          <w:sz w:val="20"/>
          <w:szCs w:val="20"/>
        </w:rPr>
        <w:t xml:space="preserve"> 61</w:t>
      </w:r>
      <w:r w:rsidRPr="00B42D9D">
        <w:rPr>
          <w:rFonts w:ascii="Neo Sans Pro" w:hAnsi="Neo Sans Pro"/>
          <w:b/>
          <w:bCs/>
          <w:color w:val="000000"/>
          <w:sz w:val="20"/>
          <w:szCs w:val="20"/>
        </w:rPr>
        <w:t xml:space="preserve"> do SWZ</w:t>
      </w:r>
    </w:p>
    <w:p w14:paraId="09D78DEA" w14:textId="77777777" w:rsidR="00994462" w:rsidRPr="00B42D9D" w:rsidRDefault="00994462" w:rsidP="00994462">
      <w:pPr>
        <w:rPr>
          <w:rFonts w:ascii="Neo Sans Pro" w:hAnsi="Neo Sans Pro"/>
          <w:b/>
          <w:bCs/>
          <w:color w:val="000000"/>
          <w:sz w:val="20"/>
          <w:szCs w:val="20"/>
        </w:rPr>
      </w:pPr>
      <w:r>
        <w:rPr>
          <w:rFonts w:ascii="Neo Sans Pro" w:hAnsi="Neo Sans Pro"/>
          <w:b/>
          <w:bCs/>
          <w:color w:val="000000"/>
          <w:sz w:val="20"/>
          <w:szCs w:val="20"/>
        </w:rPr>
        <w:t>Nazwa Wykonawcy</w:t>
      </w:r>
    </w:p>
    <w:p w14:paraId="2D6C129D" w14:textId="77777777" w:rsidR="00994462" w:rsidRDefault="00994462" w:rsidP="00994462">
      <w:pPr>
        <w:jc w:val="center"/>
        <w:rPr>
          <w:rFonts w:ascii="Neo Sans Pro" w:hAnsi="Neo Sans Pro"/>
          <w:b/>
          <w:color w:val="000000"/>
          <w:sz w:val="20"/>
          <w:szCs w:val="20"/>
        </w:rPr>
      </w:pPr>
      <w:r>
        <w:rPr>
          <w:rFonts w:ascii="Neo Sans Pro" w:hAnsi="Neo Sans Pro"/>
          <w:b/>
          <w:color w:val="000000"/>
          <w:sz w:val="20"/>
          <w:szCs w:val="20"/>
        </w:rPr>
        <w:t>Formularz asortymentowo-cenowy, opis przedmiotu zamówienia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0"/>
      </w:tblGrid>
      <w:tr w:rsidR="00994462" w:rsidRPr="001A7732" w14:paraId="3ED7C467" w14:textId="77777777" w:rsidTr="009F0EAB">
        <w:trPr>
          <w:trHeight w:val="425"/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2EB40" w14:textId="77777777" w:rsidR="00994462" w:rsidRPr="001A7732" w:rsidRDefault="00994462" w:rsidP="009F0E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 xml:space="preserve">Nazwa handlowa oferowanego </w:t>
            </w:r>
            <w:r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towaru</w:t>
            </w: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:…………………………………………………………………</w:t>
            </w:r>
          </w:p>
        </w:tc>
      </w:tr>
      <w:tr w:rsidR="00994462" w:rsidRPr="001A7732" w14:paraId="3F6A647E" w14:textId="77777777" w:rsidTr="009F0EAB">
        <w:trPr>
          <w:jc w:val="center"/>
        </w:trPr>
        <w:tc>
          <w:tcPr>
            <w:tcW w:w="1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6833" w14:textId="77777777" w:rsidR="00994462" w:rsidRPr="001A7732" w:rsidRDefault="00994462" w:rsidP="009F0E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  <w:r w:rsidRPr="001A7732"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  <w:t>Producent: ………………………………………………………………………</w:t>
            </w:r>
          </w:p>
          <w:p w14:paraId="032862FE" w14:textId="77777777" w:rsidR="00994462" w:rsidRPr="001A7732" w:rsidRDefault="00994462" w:rsidP="009F0EAB">
            <w:pPr>
              <w:jc w:val="center"/>
              <w:rPr>
                <w:rFonts w:ascii="Neo Sans Pro" w:hAnsi="Neo Sans Pro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14:paraId="6F9E14C8" w14:textId="77777777" w:rsidR="00994462" w:rsidRDefault="00994462" w:rsidP="00994462">
      <w:pPr>
        <w:rPr>
          <w:rFonts w:ascii="Neo Sans Pro" w:hAnsi="Neo Sans Pro" w:cs="Neo Sans Pro"/>
          <w:b/>
          <w:color w:val="000000"/>
          <w:sz w:val="20"/>
          <w:szCs w:val="20"/>
          <w:u w:val="single"/>
        </w:rPr>
      </w:pPr>
    </w:p>
    <w:p w14:paraId="1E9039CA" w14:textId="70C354B0" w:rsidR="00994462" w:rsidRPr="00891B41" w:rsidRDefault="00994462" w:rsidP="00994462">
      <w:pPr>
        <w:rPr>
          <w:rFonts w:ascii="Neo Sans Pro" w:hAnsi="Neo Sans Pro" w:cs="Neo Sans Pro"/>
          <w:b/>
          <w:color w:val="000000"/>
          <w:sz w:val="20"/>
          <w:szCs w:val="20"/>
          <w:u w:val="single"/>
        </w:rPr>
      </w:pPr>
      <w:r w:rsidRPr="00891B41">
        <w:rPr>
          <w:rFonts w:ascii="Neo Sans Pro" w:hAnsi="Neo Sans Pro" w:cs="Neo Sans Pro"/>
          <w:b/>
          <w:color w:val="000000"/>
          <w:sz w:val="20"/>
          <w:szCs w:val="20"/>
          <w:u w:val="single"/>
        </w:rPr>
        <w:lastRenderedPageBreak/>
        <w:t xml:space="preserve">Część </w:t>
      </w:r>
      <w:r w:rsidR="005F6F25">
        <w:rPr>
          <w:rFonts w:ascii="Neo Sans Pro" w:hAnsi="Neo Sans Pro" w:cs="Neo Sans Pro"/>
          <w:b/>
          <w:color w:val="000000"/>
          <w:sz w:val="20"/>
          <w:szCs w:val="20"/>
          <w:u w:val="single"/>
        </w:rPr>
        <w:t xml:space="preserve">56 - </w:t>
      </w:r>
      <w:r w:rsidR="00472AE6" w:rsidRPr="00472AE6">
        <w:rPr>
          <w:rFonts w:ascii="Neo Sans Pro" w:hAnsi="Neo Sans Pro"/>
          <w:b/>
          <w:bCs/>
          <w:iCs/>
          <w:sz w:val="22"/>
          <w:szCs w:val="22"/>
        </w:rPr>
        <w:t xml:space="preserve">Obłożenia do iniekcji </w:t>
      </w:r>
      <w:proofErr w:type="spellStart"/>
      <w:r w:rsidR="00472AE6" w:rsidRPr="00472AE6">
        <w:rPr>
          <w:rFonts w:ascii="Neo Sans Pro" w:hAnsi="Neo Sans Pro"/>
          <w:b/>
          <w:bCs/>
          <w:iCs/>
          <w:sz w:val="22"/>
          <w:szCs w:val="22"/>
        </w:rPr>
        <w:t>doszklistowych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"/>
        <w:gridCol w:w="6367"/>
        <w:gridCol w:w="1621"/>
        <w:gridCol w:w="1266"/>
        <w:gridCol w:w="1577"/>
        <w:gridCol w:w="1260"/>
        <w:gridCol w:w="1354"/>
      </w:tblGrid>
      <w:tr w:rsidR="00994462" w:rsidRPr="00B258E3" w14:paraId="6FA8B833" w14:textId="77777777" w:rsidTr="009F0EAB">
        <w:tc>
          <w:tcPr>
            <w:tcW w:w="550" w:type="dxa"/>
          </w:tcPr>
          <w:p w14:paraId="1E05BB0C" w14:textId="77777777" w:rsidR="00994462" w:rsidRPr="00B258E3" w:rsidRDefault="00994462" w:rsidP="009F0EAB">
            <w:pPr>
              <w:jc w:val="center"/>
              <w:rPr>
                <w:rFonts w:ascii="Neo Sans Pro" w:hAnsi="Neo Sans Pro"/>
                <w:b/>
                <w:sz w:val="22"/>
                <w:szCs w:val="22"/>
              </w:rPr>
            </w:pPr>
            <w:proofErr w:type="spellStart"/>
            <w:r w:rsidRPr="00B258E3">
              <w:rPr>
                <w:rFonts w:ascii="Neo Sans Pro" w:hAnsi="Neo Sans Pro"/>
                <w:b/>
                <w:sz w:val="22"/>
                <w:szCs w:val="22"/>
              </w:rPr>
              <w:t>L.p</w:t>
            </w:r>
            <w:proofErr w:type="spellEnd"/>
          </w:p>
        </w:tc>
        <w:tc>
          <w:tcPr>
            <w:tcW w:w="6643" w:type="dxa"/>
          </w:tcPr>
          <w:p w14:paraId="5CE58BD5" w14:textId="77777777" w:rsidR="00994462" w:rsidRPr="00B258E3" w:rsidRDefault="00994462" w:rsidP="009F0EAB">
            <w:pPr>
              <w:jc w:val="center"/>
              <w:rPr>
                <w:rFonts w:ascii="Neo Sans Pro" w:hAnsi="Neo Sans Pro"/>
                <w:b/>
                <w:sz w:val="22"/>
                <w:szCs w:val="22"/>
              </w:rPr>
            </w:pPr>
            <w:r w:rsidRPr="00B258E3">
              <w:rPr>
                <w:rFonts w:ascii="Neo Sans Pro" w:hAnsi="Neo Sans Pro"/>
                <w:b/>
                <w:sz w:val="22"/>
                <w:szCs w:val="22"/>
              </w:rPr>
              <w:t>NAZWA ASORTYTEMNTU</w:t>
            </w:r>
          </w:p>
        </w:tc>
        <w:tc>
          <w:tcPr>
            <w:tcW w:w="1493" w:type="dxa"/>
          </w:tcPr>
          <w:p w14:paraId="6D32475D" w14:textId="77777777" w:rsidR="00994462" w:rsidRPr="00B258E3" w:rsidRDefault="00994462" w:rsidP="009F0EAB">
            <w:pPr>
              <w:jc w:val="center"/>
              <w:rPr>
                <w:rFonts w:ascii="Neo Sans Pro" w:hAnsi="Neo Sans Pro"/>
                <w:b/>
                <w:sz w:val="22"/>
                <w:szCs w:val="22"/>
              </w:rPr>
            </w:pPr>
            <w:r w:rsidRPr="00B258E3">
              <w:rPr>
                <w:rFonts w:ascii="Neo Sans Pro" w:hAnsi="Neo Sans Pro"/>
                <w:b/>
                <w:bCs/>
                <w:sz w:val="22"/>
                <w:szCs w:val="22"/>
              </w:rPr>
              <w:t>Parametry oferowane (należy podać parametry techniczne oferowanego towaru)</w:t>
            </w:r>
          </w:p>
        </w:tc>
        <w:tc>
          <w:tcPr>
            <w:tcW w:w="1271" w:type="dxa"/>
          </w:tcPr>
          <w:p w14:paraId="3CE8A496" w14:textId="77777777" w:rsidR="00994462" w:rsidRPr="00B258E3" w:rsidRDefault="00994462" w:rsidP="009F0EAB">
            <w:pPr>
              <w:jc w:val="center"/>
              <w:rPr>
                <w:rFonts w:ascii="Neo Sans Pro" w:hAnsi="Neo Sans Pro"/>
                <w:b/>
                <w:sz w:val="22"/>
                <w:szCs w:val="22"/>
              </w:rPr>
            </w:pPr>
            <w:r w:rsidRPr="00B258E3">
              <w:rPr>
                <w:rFonts w:ascii="Neo Sans Pro" w:hAnsi="Neo Sans Pro"/>
                <w:b/>
                <w:sz w:val="22"/>
                <w:szCs w:val="22"/>
              </w:rPr>
              <w:t>ILOŚĆ NA OKRES 24 MIESIĘCY</w:t>
            </w:r>
          </w:p>
        </w:tc>
        <w:tc>
          <w:tcPr>
            <w:tcW w:w="1454" w:type="dxa"/>
          </w:tcPr>
          <w:p w14:paraId="43FED440" w14:textId="77777777" w:rsidR="00994462" w:rsidRPr="00B258E3" w:rsidRDefault="00994462" w:rsidP="009F0EAB">
            <w:pPr>
              <w:jc w:val="center"/>
              <w:rPr>
                <w:rFonts w:ascii="Neo Sans Pro" w:hAnsi="Neo Sans Pro"/>
                <w:b/>
                <w:sz w:val="22"/>
                <w:szCs w:val="22"/>
              </w:rPr>
            </w:pPr>
            <w:r w:rsidRPr="00B258E3">
              <w:rPr>
                <w:rFonts w:ascii="Neo Sans Pro" w:hAnsi="Neo Sans Pro"/>
                <w:b/>
                <w:bCs/>
                <w:sz w:val="22"/>
                <w:szCs w:val="22"/>
              </w:rPr>
              <w:t>Cena jednostkowa netto za 1 sztukę w PLN</w:t>
            </w:r>
          </w:p>
        </w:tc>
        <w:tc>
          <w:tcPr>
            <w:tcW w:w="1271" w:type="dxa"/>
          </w:tcPr>
          <w:p w14:paraId="22217936" w14:textId="77777777" w:rsidR="00994462" w:rsidRPr="00B258E3" w:rsidRDefault="00994462" w:rsidP="009F0EAB">
            <w:pPr>
              <w:jc w:val="center"/>
              <w:rPr>
                <w:rFonts w:ascii="Neo Sans Pro" w:hAnsi="Neo Sans Pro"/>
                <w:b/>
                <w:sz w:val="22"/>
                <w:szCs w:val="22"/>
              </w:rPr>
            </w:pPr>
            <w:r w:rsidRPr="00B258E3">
              <w:rPr>
                <w:rFonts w:ascii="Neo Sans Pro" w:hAnsi="Neo Sans Pro"/>
                <w:b/>
                <w:bCs/>
                <w:sz w:val="22"/>
                <w:szCs w:val="22"/>
              </w:rPr>
              <w:t>Stawka podatku VAT w %</w:t>
            </w:r>
          </w:p>
        </w:tc>
        <w:tc>
          <w:tcPr>
            <w:tcW w:w="1271" w:type="dxa"/>
          </w:tcPr>
          <w:p w14:paraId="7933DDE9" w14:textId="77777777" w:rsidR="00994462" w:rsidRPr="00B258E3" w:rsidRDefault="00994462" w:rsidP="009F0EAB">
            <w:pPr>
              <w:rPr>
                <w:rFonts w:ascii="Neo Sans Pro" w:hAnsi="Neo Sans Pro"/>
                <w:b/>
                <w:bCs/>
                <w:sz w:val="22"/>
                <w:szCs w:val="22"/>
              </w:rPr>
            </w:pPr>
            <w:r w:rsidRPr="00B258E3">
              <w:rPr>
                <w:rFonts w:ascii="Neo Sans Pro" w:hAnsi="Neo Sans Pro"/>
                <w:b/>
                <w:bCs/>
                <w:sz w:val="22"/>
                <w:szCs w:val="22"/>
              </w:rPr>
              <w:t>Wartość oferowana brutto w PLN</w:t>
            </w:r>
          </w:p>
          <w:p w14:paraId="55D536EB" w14:textId="77777777" w:rsidR="00994462" w:rsidRPr="00B258E3" w:rsidRDefault="00994462" w:rsidP="009F0EAB">
            <w:pPr>
              <w:jc w:val="center"/>
              <w:rPr>
                <w:rFonts w:ascii="Neo Sans Pro" w:hAnsi="Neo Sans Pro"/>
                <w:b/>
                <w:sz w:val="22"/>
                <w:szCs w:val="22"/>
              </w:rPr>
            </w:pPr>
          </w:p>
        </w:tc>
      </w:tr>
      <w:tr w:rsidR="00994462" w:rsidRPr="001F4139" w14:paraId="44F5EBC2" w14:textId="77777777" w:rsidTr="009F0EAB">
        <w:tc>
          <w:tcPr>
            <w:tcW w:w="550" w:type="dxa"/>
          </w:tcPr>
          <w:p w14:paraId="36AF6CC5" w14:textId="77777777" w:rsidR="00994462" w:rsidRPr="007109F0" w:rsidRDefault="00994462" w:rsidP="009F0EAB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6643" w:type="dxa"/>
          </w:tcPr>
          <w:p w14:paraId="02EC9F4E" w14:textId="77777777" w:rsidR="00994462" w:rsidRPr="007109F0" w:rsidRDefault="00994462" w:rsidP="009F0EAB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493" w:type="dxa"/>
          </w:tcPr>
          <w:p w14:paraId="4AA82FBA" w14:textId="77777777" w:rsidR="00994462" w:rsidRPr="007109F0" w:rsidRDefault="00994462" w:rsidP="009F0EAB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1" w:type="dxa"/>
          </w:tcPr>
          <w:p w14:paraId="313BDBD9" w14:textId="77777777" w:rsidR="00994462" w:rsidRPr="007109F0" w:rsidRDefault="00994462" w:rsidP="009F0EAB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454" w:type="dxa"/>
          </w:tcPr>
          <w:p w14:paraId="606DE62D" w14:textId="77777777" w:rsidR="00994462" w:rsidRPr="007109F0" w:rsidRDefault="00994462" w:rsidP="009F0EAB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271" w:type="dxa"/>
          </w:tcPr>
          <w:p w14:paraId="73243E16" w14:textId="77777777" w:rsidR="00994462" w:rsidRPr="007109F0" w:rsidRDefault="00994462" w:rsidP="009F0EAB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1271" w:type="dxa"/>
          </w:tcPr>
          <w:p w14:paraId="506EC7DB" w14:textId="77777777" w:rsidR="00994462" w:rsidRPr="007109F0" w:rsidRDefault="00994462" w:rsidP="009F0EAB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  <w:bCs/>
                <w:i/>
                <w:iCs/>
                <w:sz w:val="22"/>
                <w:szCs w:val="22"/>
              </w:rPr>
              <w:t>7</w:t>
            </w:r>
          </w:p>
        </w:tc>
      </w:tr>
      <w:tr w:rsidR="00994462" w:rsidRPr="001F4139" w14:paraId="71665A40" w14:textId="77777777" w:rsidTr="009F0EAB">
        <w:tc>
          <w:tcPr>
            <w:tcW w:w="550" w:type="dxa"/>
          </w:tcPr>
          <w:p w14:paraId="29624B18" w14:textId="77777777" w:rsidR="00994462" w:rsidRPr="007109F0" w:rsidRDefault="00994462" w:rsidP="009F0EAB">
            <w:pPr>
              <w:jc w:val="center"/>
              <w:rPr>
                <w:rFonts w:ascii="Neo Sans Pro" w:hAnsi="Neo Sans Pro"/>
                <w:b/>
              </w:rPr>
            </w:pPr>
            <w:r w:rsidRPr="007109F0">
              <w:rPr>
                <w:rFonts w:ascii="Neo Sans Pro" w:hAnsi="Neo Sans Pro"/>
                <w:b/>
              </w:rPr>
              <w:t>1</w:t>
            </w:r>
          </w:p>
        </w:tc>
        <w:tc>
          <w:tcPr>
            <w:tcW w:w="6643" w:type="dxa"/>
          </w:tcPr>
          <w:p w14:paraId="5DD1B3B8" w14:textId="77777777" w:rsidR="00994462" w:rsidRPr="00994462" w:rsidRDefault="00994462" w:rsidP="00994462">
            <w:p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994462">
              <w:rPr>
                <w:rFonts w:ascii="Neo Sans Pro" w:hAnsi="Neo Sans Pro"/>
                <w:iCs/>
                <w:sz w:val="22"/>
                <w:szCs w:val="22"/>
              </w:rPr>
              <w:t>1x obłożenie okulistyczne  dla pacjenta 750mm x 1000mm</w:t>
            </w:r>
          </w:p>
          <w:p w14:paraId="50E89566" w14:textId="77777777" w:rsidR="00994462" w:rsidRPr="00994462" w:rsidRDefault="00994462" w:rsidP="00994462">
            <w:p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994462">
              <w:rPr>
                <w:rFonts w:ascii="Neo Sans Pro" w:hAnsi="Neo Sans Pro"/>
                <w:iCs/>
                <w:sz w:val="22"/>
                <w:szCs w:val="22"/>
              </w:rPr>
              <w:t>1x obłożenie na stolik operacyjny 1200mm x 1000mm</w:t>
            </w:r>
          </w:p>
          <w:p w14:paraId="05B8580E" w14:textId="77777777" w:rsidR="00994462" w:rsidRPr="00994462" w:rsidRDefault="00994462" w:rsidP="00994462">
            <w:p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994462">
              <w:rPr>
                <w:rFonts w:ascii="Neo Sans Pro" w:hAnsi="Neo Sans Pro"/>
                <w:iCs/>
                <w:sz w:val="22"/>
                <w:szCs w:val="22"/>
              </w:rPr>
              <w:t>1x obłożenie 600mm x 600mm</w:t>
            </w:r>
          </w:p>
          <w:p w14:paraId="0C16B714" w14:textId="77777777" w:rsidR="00994462" w:rsidRPr="00994462" w:rsidRDefault="00994462" w:rsidP="00994462">
            <w:p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994462">
              <w:rPr>
                <w:rFonts w:ascii="Neo Sans Pro" w:hAnsi="Neo Sans Pro"/>
                <w:iCs/>
                <w:sz w:val="22"/>
                <w:szCs w:val="22"/>
              </w:rPr>
              <w:t>1x szablon /marker 3,5mm/ 4mm</w:t>
            </w:r>
          </w:p>
          <w:p w14:paraId="5E7A3143" w14:textId="77777777" w:rsidR="00994462" w:rsidRPr="00994462" w:rsidRDefault="00994462" w:rsidP="00994462">
            <w:p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994462">
              <w:rPr>
                <w:rFonts w:ascii="Neo Sans Pro" w:hAnsi="Neo Sans Pro"/>
                <w:iCs/>
                <w:sz w:val="22"/>
                <w:szCs w:val="22"/>
              </w:rPr>
              <w:t xml:space="preserve">1x rozwórka do powiek </w:t>
            </w:r>
          </w:p>
          <w:p w14:paraId="10C0BD9F" w14:textId="77777777" w:rsidR="00994462" w:rsidRPr="00994462" w:rsidRDefault="00994462" w:rsidP="00994462">
            <w:p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994462">
              <w:rPr>
                <w:rFonts w:ascii="Neo Sans Pro" w:hAnsi="Neo Sans Pro"/>
                <w:iCs/>
                <w:sz w:val="22"/>
                <w:szCs w:val="22"/>
              </w:rPr>
              <w:t xml:space="preserve">2x patyczek do osuszania 150mm                                                                                                  </w:t>
            </w:r>
          </w:p>
          <w:p w14:paraId="4D372DEA" w14:textId="77777777" w:rsidR="00994462" w:rsidRPr="00994462" w:rsidRDefault="00994462" w:rsidP="00994462">
            <w:p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994462">
              <w:rPr>
                <w:rFonts w:ascii="Neo Sans Pro" w:hAnsi="Neo Sans Pro"/>
                <w:iCs/>
                <w:sz w:val="22"/>
                <w:szCs w:val="22"/>
              </w:rPr>
              <w:t>5x gaziki 75mmx75mm</w:t>
            </w:r>
          </w:p>
          <w:p w14:paraId="58E949D7" w14:textId="77777777" w:rsidR="00994462" w:rsidRPr="00994462" w:rsidRDefault="00994462" w:rsidP="00994462">
            <w:pPr>
              <w:jc w:val="both"/>
              <w:rPr>
                <w:rFonts w:ascii="Neo Sans Pro" w:hAnsi="Neo Sans Pro"/>
                <w:sz w:val="22"/>
                <w:szCs w:val="22"/>
              </w:rPr>
            </w:pPr>
            <w:r w:rsidRPr="00994462">
              <w:rPr>
                <w:rFonts w:ascii="Neo Sans Pro" w:hAnsi="Neo Sans Pro"/>
                <w:iCs/>
                <w:sz w:val="22"/>
                <w:szCs w:val="22"/>
              </w:rPr>
              <w:t xml:space="preserve">1x opatrunek na oko </w:t>
            </w:r>
          </w:p>
          <w:p w14:paraId="197AC8FA" w14:textId="41B590FF" w:rsidR="00994462" w:rsidRPr="007109F0" w:rsidRDefault="00994462" w:rsidP="00994462">
            <w:pPr>
              <w:pStyle w:val="Standard"/>
              <w:rPr>
                <w:rFonts w:ascii="Neo Sans Pro" w:hAnsi="Neo Sans Pro"/>
                <w:sz w:val="22"/>
                <w:szCs w:val="22"/>
              </w:rPr>
            </w:pPr>
          </w:p>
        </w:tc>
        <w:tc>
          <w:tcPr>
            <w:tcW w:w="1493" w:type="dxa"/>
          </w:tcPr>
          <w:p w14:paraId="167CCDCE" w14:textId="77777777" w:rsidR="00994462" w:rsidRPr="007109F0" w:rsidRDefault="00994462" w:rsidP="009F0EAB">
            <w:pPr>
              <w:jc w:val="center"/>
              <w:rPr>
                <w:rFonts w:ascii="Neo Sans Pro" w:hAnsi="Neo Sans Pro"/>
                <w:b/>
              </w:rPr>
            </w:pPr>
          </w:p>
          <w:p w14:paraId="4CF0070A" w14:textId="77777777" w:rsidR="00994462" w:rsidRPr="007109F0" w:rsidRDefault="00994462" w:rsidP="009F0EAB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2F4AF51B" w14:textId="77777777" w:rsidR="00994462" w:rsidRPr="007109F0" w:rsidRDefault="00994462" w:rsidP="009F0EAB">
            <w:pPr>
              <w:jc w:val="center"/>
              <w:rPr>
                <w:rFonts w:ascii="Neo Sans Pro" w:hAnsi="Neo Sans Pro"/>
                <w:b/>
              </w:rPr>
            </w:pPr>
          </w:p>
          <w:p w14:paraId="69A9EAEB" w14:textId="695D7745" w:rsidR="00994462" w:rsidRPr="007109F0" w:rsidRDefault="00994462" w:rsidP="009F0EAB">
            <w:pPr>
              <w:jc w:val="center"/>
              <w:rPr>
                <w:rFonts w:ascii="Neo Sans Pro" w:hAnsi="Neo Sans Pro"/>
                <w:b/>
              </w:rPr>
            </w:pPr>
            <w:r>
              <w:rPr>
                <w:rFonts w:ascii="Neo Sans Pro" w:hAnsi="Neo Sans Pro"/>
                <w:b/>
              </w:rPr>
              <w:t>1800 szt</w:t>
            </w:r>
          </w:p>
        </w:tc>
        <w:tc>
          <w:tcPr>
            <w:tcW w:w="1454" w:type="dxa"/>
          </w:tcPr>
          <w:p w14:paraId="36A6189B" w14:textId="77777777" w:rsidR="00994462" w:rsidRPr="007109F0" w:rsidRDefault="00994462" w:rsidP="009F0EAB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1D0AC6FB" w14:textId="77777777" w:rsidR="00994462" w:rsidRPr="007109F0" w:rsidRDefault="00994462" w:rsidP="009F0EAB">
            <w:pPr>
              <w:jc w:val="center"/>
              <w:rPr>
                <w:rFonts w:ascii="Neo Sans Pro" w:hAnsi="Neo Sans Pro"/>
                <w:b/>
              </w:rPr>
            </w:pPr>
          </w:p>
        </w:tc>
        <w:tc>
          <w:tcPr>
            <w:tcW w:w="1271" w:type="dxa"/>
          </w:tcPr>
          <w:p w14:paraId="41804866" w14:textId="77777777" w:rsidR="00994462" w:rsidRPr="007109F0" w:rsidRDefault="00994462" w:rsidP="009F0EAB">
            <w:pPr>
              <w:jc w:val="center"/>
              <w:rPr>
                <w:rFonts w:ascii="Neo Sans Pro" w:hAnsi="Neo Sans Pro"/>
                <w:b/>
              </w:rPr>
            </w:pPr>
          </w:p>
        </w:tc>
      </w:tr>
    </w:tbl>
    <w:p w14:paraId="7EA14A59" w14:textId="77777777" w:rsidR="00994462" w:rsidRPr="00852DE0" w:rsidRDefault="00994462" w:rsidP="00B76A6B">
      <w:pPr>
        <w:pStyle w:val="Akapitzlist"/>
        <w:numPr>
          <w:ilvl w:val="0"/>
          <w:numId w:val="100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 xml:space="preserve">Zamawiający w opisie przedmiotu zamówienia określił minimalne wymagania </w:t>
      </w:r>
      <w:r>
        <w:rPr>
          <w:rFonts w:ascii="Neo Sans Pro" w:eastAsia="Calibri" w:hAnsi="Neo Sans Pro"/>
          <w:color w:val="000000"/>
          <w:sz w:val="20"/>
          <w:szCs w:val="20"/>
        </w:rPr>
        <w:t>asortymentu.</w:t>
      </w:r>
    </w:p>
    <w:p w14:paraId="0CAE3757" w14:textId="77777777" w:rsidR="00994462" w:rsidRPr="00852DE0" w:rsidRDefault="00994462" w:rsidP="00B76A6B">
      <w:pPr>
        <w:pStyle w:val="Akapitzlist"/>
        <w:numPr>
          <w:ilvl w:val="0"/>
          <w:numId w:val="100"/>
        </w:numPr>
        <w:spacing w:after="0" w:line="240" w:lineRule="auto"/>
        <w:jc w:val="both"/>
        <w:rPr>
          <w:rFonts w:ascii="Neo Sans Pro" w:eastAsia="Calibri" w:hAnsi="Neo Sans Pro"/>
          <w:color w:val="000000"/>
          <w:sz w:val="20"/>
          <w:szCs w:val="20"/>
        </w:rPr>
      </w:pPr>
      <w:r w:rsidRPr="00852DE0">
        <w:rPr>
          <w:rFonts w:ascii="Neo Sans Pro" w:eastAsia="Calibri" w:hAnsi="Neo Sans Pro"/>
          <w:color w:val="000000"/>
          <w:sz w:val="20"/>
          <w:szCs w:val="20"/>
        </w:rPr>
        <w:t>Wszystkie dodatkowe elementy mogą zostać zaoferowane przez Wykonawcę, ale nie będą brane one pod uwagę przy ocenie ofert.</w:t>
      </w:r>
    </w:p>
    <w:p w14:paraId="128DB397" w14:textId="77777777" w:rsidR="00994462" w:rsidRPr="00852DE0" w:rsidRDefault="00994462" w:rsidP="00B76A6B">
      <w:pPr>
        <w:pStyle w:val="Akapitzlist"/>
        <w:numPr>
          <w:ilvl w:val="0"/>
          <w:numId w:val="100"/>
        </w:numPr>
        <w:spacing w:after="0" w:line="240" w:lineRule="auto"/>
        <w:jc w:val="both"/>
        <w:rPr>
          <w:rFonts w:ascii="Neo Sans Pro" w:hAnsi="Neo Sans Pro" w:cs="Neo Sans Pro"/>
          <w:color w:val="000000"/>
          <w:sz w:val="20"/>
          <w:szCs w:val="20"/>
        </w:rPr>
      </w:pPr>
      <w:r w:rsidRPr="00852DE0">
        <w:rPr>
          <w:rFonts w:ascii="Neo Sans Pro" w:hAnsi="Neo Sans Pro" w:cs="Neo Sans Pro"/>
          <w:color w:val="000000"/>
          <w:sz w:val="20"/>
          <w:szCs w:val="20"/>
        </w:rPr>
        <w:t>Zamawiający wymaga, aby oferowany asortyment był wyrobem medycznym.</w:t>
      </w:r>
    </w:p>
    <w:p w14:paraId="612F570F" w14:textId="77777777" w:rsidR="00994462" w:rsidRDefault="00994462" w:rsidP="00B76A6B">
      <w:pPr>
        <w:numPr>
          <w:ilvl w:val="0"/>
          <w:numId w:val="100"/>
        </w:num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>
        <w:rPr>
          <w:rFonts w:ascii="Neo Sans Pro" w:eastAsia="Calibri" w:hAnsi="Neo Sans Pro" w:cs="Cambria"/>
          <w:sz w:val="18"/>
          <w:szCs w:val="18"/>
        </w:rPr>
        <w:t>Sposób obliczenia formularza cenowego:</w:t>
      </w:r>
    </w:p>
    <w:p w14:paraId="702BC4EB" w14:textId="77777777" w:rsidR="00994462" w:rsidRPr="003F6446" w:rsidRDefault="00994462" w:rsidP="00994462">
      <w:pPr>
        <w:autoSpaceDE w:val="0"/>
        <w:autoSpaceDN w:val="0"/>
        <w:adjustRightInd w:val="0"/>
        <w:ind w:left="357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Wykonawca </w:t>
      </w:r>
      <w:r>
        <w:rPr>
          <w:rFonts w:ascii="Neo Sans Pro" w:eastAsia="Calibri" w:hAnsi="Neo Sans Pro" w:cs="Cambria"/>
          <w:sz w:val="18"/>
          <w:szCs w:val="18"/>
        </w:rPr>
        <w:t xml:space="preserve">w </w:t>
      </w:r>
      <w:r w:rsidRPr="003F6446">
        <w:rPr>
          <w:rFonts w:ascii="Neo Sans Pro" w:eastAsia="Calibri" w:hAnsi="Neo Sans Pro" w:cs="Cambria"/>
          <w:sz w:val="18"/>
          <w:szCs w:val="18"/>
        </w:rPr>
        <w:t>formularz</w:t>
      </w:r>
      <w:r>
        <w:rPr>
          <w:rFonts w:ascii="Neo Sans Pro" w:eastAsia="Calibri" w:hAnsi="Neo Sans Pro" w:cs="Cambria"/>
          <w:sz w:val="18"/>
          <w:szCs w:val="18"/>
        </w:rPr>
        <w:t>u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cenow</w:t>
      </w:r>
      <w:r>
        <w:rPr>
          <w:rFonts w:ascii="Neo Sans Pro" w:eastAsia="Calibri" w:hAnsi="Neo Sans Pro" w:cs="Cambria"/>
          <w:sz w:val="18"/>
          <w:szCs w:val="18"/>
        </w:rPr>
        <w:t>ym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wylicza wartość </w:t>
      </w:r>
      <w:r>
        <w:rPr>
          <w:rFonts w:ascii="Neo Sans Pro" w:eastAsia="Calibri" w:hAnsi="Neo Sans Pro" w:cs="Cambria"/>
          <w:sz w:val="18"/>
          <w:szCs w:val="18"/>
        </w:rPr>
        <w:t xml:space="preserve">oferowaną brutto 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wg </w:t>
      </w:r>
      <w:r>
        <w:rPr>
          <w:rFonts w:ascii="Neo Sans Pro" w:eastAsia="Calibri" w:hAnsi="Neo Sans Pro" w:cs="Cambria"/>
          <w:sz w:val="18"/>
          <w:szCs w:val="18"/>
        </w:rPr>
        <w:t xml:space="preserve">n/w </w:t>
      </w:r>
      <w:r w:rsidRPr="003F6446">
        <w:rPr>
          <w:rFonts w:ascii="Neo Sans Pro" w:eastAsia="Calibri" w:hAnsi="Neo Sans Pro" w:cs="Cambria"/>
          <w:sz w:val="18"/>
          <w:szCs w:val="18"/>
        </w:rPr>
        <w:t>zasad:</w:t>
      </w:r>
    </w:p>
    <w:p w14:paraId="5A2E6FD8" w14:textId="77777777" w:rsidR="00994462" w:rsidRPr="003F6446" w:rsidRDefault="00994462" w:rsidP="00994462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a) Wartość oferowana brutto (kolumna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stanowi iloczyn ilości j.m. na okres </w:t>
      </w:r>
      <w:r>
        <w:rPr>
          <w:rFonts w:ascii="Neo Sans Pro" w:eastAsia="Calibri" w:hAnsi="Neo Sans Pro" w:cs="Cambria"/>
          <w:sz w:val="18"/>
          <w:szCs w:val="18"/>
        </w:rPr>
        <w:t>24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miesięcy (kolumna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i ceny jednostkowej netto za 1 </w:t>
      </w:r>
      <w:r>
        <w:rPr>
          <w:rFonts w:ascii="Neo Sans Pro" w:eastAsia="Calibri" w:hAnsi="Neo Sans Pro" w:cs="Cambria"/>
          <w:sz w:val="18"/>
          <w:szCs w:val="18"/>
        </w:rPr>
        <w:t>szt.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 w PLN (kolumna nr </w:t>
      </w:r>
      <w:r>
        <w:rPr>
          <w:rFonts w:ascii="Neo Sans Pro" w:eastAsia="Calibri" w:hAnsi="Neo Sans Pro" w:cs="Cambria"/>
          <w:sz w:val="18"/>
          <w:szCs w:val="18"/>
        </w:rPr>
        <w:t>5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powiększonej o stawkę podatku VAT (kolumna nr </w:t>
      </w:r>
      <w:r>
        <w:rPr>
          <w:rFonts w:ascii="Neo Sans Pro" w:eastAsia="Calibri" w:hAnsi="Neo Sans Pro" w:cs="Cambria"/>
          <w:sz w:val="18"/>
          <w:szCs w:val="18"/>
        </w:rPr>
        <w:t>6</w:t>
      </w:r>
      <w:r w:rsidRPr="003F6446">
        <w:rPr>
          <w:rFonts w:ascii="Neo Sans Pro" w:eastAsia="Calibri" w:hAnsi="Neo Sans Pro" w:cs="Cambria"/>
          <w:sz w:val="18"/>
          <w:szCs w:val="18"/>
        </w:rPr>
        <w:t>).</w:t>
      </w:r>
    </w:p>
    <w:p w14:paraId="428590B4" w14:textId="77777777" w:rsidR="00994462" w:rsidRPr="003F6446" w:rsidRDefault="00994462" w:rsidP="00994462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b) Po wyliczeniu wartości oferowanej brutto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- wartość razem będzie stanowić cenę oferty, która będzie brana pod uwagę przy ocenie ofert.</w:t>
      </w:r>
    </w:p>
    <w:p w14:paraId="190D1E10" w14:textId="77777777" w:rsidR="00994462" w:rsidRDefault="00994462" w:rsidP="00994462">
      <w:pPr>
        <w:autoSpaceDE w:val="0"/>
        <w:autoSpaceDN w:val="0"/>
        <w:adjustRightInd w:val="0"/>
        <w:jc w:val="both"/>
        <w:rPr>
          <w:rFonts w:ascii="Neo Sans Pro" w:eastAsia="Calibri" w:hAnsi="Neo Sans Pro" w:cs="Cambria"/>
          <w:sz w:val="18"/>
          <w:szCs w:val="18"/>
        </w:rPr>
      </w:pPr>
      <w:r w:rsidRPr="003F6446">
        <w:rPr>
          <w:rFonts w:ascii="Neo Sans Pro" w:eastAsia="Calibri" w:hAnsi="Neo Sans Pro" w:cs="Cambria"/>
          <w:sz w:val="18"/>
          <w:szCs w:val="18"/>
        </w:rPr>
        <w:t xml:space="preserve">Zamawiający </w:t>
      </w:r>
      <w:r>
        <w:rPr>
          <w:rFonts w:ascii="Neo Sans Pro" w:eastAsia="Calibri" w:hAnsi="Neo Sans Pro" w:cs="Cambria"/>
          <w:sz w:val="18"/>
          <w:szCs w:val="18"/>
        </w:rPr>
        <w:t>wymaga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, aby określona przez Wykonawcę cena jednostkowa netto za 1 </w:t>
      </w:r>
      <w:proofErr w:type="spellStart"/>
      <w:r>
        <w:rPr>
          <w:rFonts w:ascii="Neo Sans Pro" w:eastAsia="Calibri" w:hAnsi="Neo Sans Pro" w:cs="Cambria"/>
          <w:sz w:val="18"/>
          <w:szCs w:val="18"/>
        </w:rPr>
        <w:t>jm</w:t>
      </w:r>
      <w:proofErr w:type="spellEnd"/>
      <w:r w:rsidRPr="003F6446">
        <w:rPr>
          <w:rFonts w:ascii="Neo Sans Pro" w:eastAsia="Calibri" w:hAnsi="Neo Sans Pro" w:cs="Cambria"/>
          <w:sz w:val="18"/>
          <w:szCs w:val="18"/>
        </w:rPr>
        <w:t xml:space="preserve"> w PLN (kol. nr </w:t>
      </w:r>
      <w:r>
        <w:rPr>
          <w:rFonts w:ascii="Neo Sans Pro" w:eastAsia="Calibri" w:hAnsi="Neo Sans Pro" w:cs="Cambria"/>
          <w:sz w:val="18"/>
          <w:szCs w:val="18"/>
        </w:rPr>
        <w:t>4</w:t>
      </w:r>
      <w:r w:rsidRPr="003F6446">
        <w:rPr>
          <w:rFonts w:ascii="Neo Sans Pro" w:eastAsia="Calibri" w:hAnsi="Neo Sans Pro" w:cs="Cambria"/>
          <w:sz w:val="18"/>
          <w:szCs w:val="18"/>
        </w:rPr>
        <w:t xml:space="preserve">) oraz oferowana wartość brutto w PLN (kol. nr </w:t>
      </w:r>
      <w:r>
        <w:rPr>
          <w:rFonts w:ascii="Neo Sans Pro" w:eastAsia="Calibri" w:hAnsi="Neo Sans Pro" w:cs="Cambria"/>
          <w:sz w:val="18"/>
          <w:szCs w:val="18"/>
        </w:rPr>
        <w:t>7</w:t>
      </w:r>
      <w:r w:rsidRPr="003F6446">
        <w:rPr>
          <w:rFonts w:ascii="Neo Sans Pro" w:eastAsia="Calibri" w:hAnsi="Neo Sans Pro" w:cs="Cambria"/>
          <w:sz w:val="18"/>
          <w:szCs w:val="18"/>
        </w:rPr>
        <w:t>) była podana z dokładnością do dwóch miejsc po przecinku. Dopuszcza się możliwość zaokrąglenia cen zgodnie z zasadami matematycznymi.</w:t>
      </w:r>
    </w:p>
    <w:p w14:paraId="27470908" w14:textId="77777777" w:rsidR="00994462" w:rsidRDefault="00994462" w:rsidP="00994462">
      <w:pPr>
        <w:jc w:val="right"/>
        <w:rPr>
          <w:rFonts w:ascii="Neo Sans Pro" w:hAnsi="Neo Sans Pro" w:cs="Arial"/>
          <w:color w:val="000000"/>
          <w:sz w:val="20"/>
          <w:szCs w:val="20"/>
        </w:rPr>
      </w:pPr>
    </w:p>
    <w:p w14:paraId="163A4417" w14:textId="6B323ABD" w:rsidR="00994462" w:rsidRPr="004857B6" w:rsidRDefault="00994462" w:rsidP="00994462">
      <w:pPr>
        <w:rPr>
          <w:rFonts w:ascii="Neo Sans Pro" w:eastAsia="Calibri" w:hAnsi="Neo Sans Pro"/>
          <w:b/>
          <w:bCs/>
          <w:color w:val="000000"/>
          <w:sz w:val="20"/>
          <w:szCs w:val="20"/>
          <w:lang w:eastAsia="en-US"/>
        </w:rPr>
      </w:pPr>
      <w:r w:rsidRPr="00D34042">
        <w:rPr>
          <w:rFonts w:ascii="Neo Sans Pro" w:hAnsi="Neo Sans Pro" w:cs="Arial"/>
          <w:color w:val="000000"/>
          <w:sz w:val="20"/>
          <w:szCs w:val="20"/>
        </w:rPr>
        <w:t>……………………...……. (miejscowość), dnia ………………….</w:t>
      </w:r>
    </w:p>
    <w:sectPr w:rsidR="00994462" w:rsidRPr="004857B6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1B464" w14:textId="77777777" w:rsidR="00257FC1" w:rsidRDefault="00257FC1" w:rsidP="0031397F">
      <w:r>
        <w:separator/>
      </w:r>
    </w:p>
  </w:endnote>
  <w:endnote w:type="continuationSeparator" w:id="0">
    <w:p w14:paraId="54845FD3" w14:textId="77777777" w:rsidR="00257FC1" w:rsidRDefault="00257FC1" w:rsidP="00313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o Sans Pro">
    <w:panose1 w:val="020B0504030504040204"/>
    <w:charset w:val="00"/>
    <w:family w:val="swiss"/>
    <w:notTrueType/>
    <w:pitch w:val="variable"/>
    <w:sig w:usb0="A00002AF" w:usb1="5000205B" w:usb2="00000000" w:usb3="00000000" w:csb0="0000009F" w:csb1="00000000"/>
  </w:font>
  <w:font w:name="OpenSymbol, 'Arial Unicode MS'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miri Quran">
    <w:charset w:val="B2"/>
    <w:family w:val="auto"/>
    <w:pitch w:val="variable"/>
    <w:sig w:usb0="80002043" w:usb1="80002000" w:usb2="00000000" w:usb3="00000000" w:csb0="0000004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710B9" w14:textId="77777777" w:rsidR="0031397F" w:rsidRDefault="0031397F">
    <w:pPr>
      <w:pStyle w:val="Stopka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36945AC" w14:textId="77777777" w:rsidR="0031397F" w:rsidRDefault="003139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8BE71" w14:textId="77777777" w:rsidR="00257FC1" w:rsidRDefault="00257FC1" w:rsidP="0031397F">
      <w:r>
        <w:separator/>
      </w:r>
    </w:p>
  </w:footnote>
  <w:footnote w:type="continuationSeparator" w:id="0">
    <w:p w14:paraId="4022C930" w14:textId="77777777" w:rsidR="00257FC1" w:rsidRDefault="00257FC1" w:rsidP="003139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0"/>
    <w:multiLevelType w:val="singleLevel"/>
    <w:tmpl w:val="00000010"/>
    <w:name w:val="WW8Num19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color w:val="000000"/>
      </w:rPr>
    </w:lvl>
  </w:abstractNum>
  <w:abstractNum w:abstractNumId="3" w15:restartNumberingAfterBreak="0">
    <w:nsid w:val="02325DCA"/>
    <w:multiLevelType w:val="hybridMultilevel"/>
    <w:tmpl w:val="9AB6B930"/>
    <w:lvl w:ilvl="0" w:tplc="1C5084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D0238B"/>
    <w:multiLevelType w:val="hybridMultilevel"/>
    <w:tmpl w:val="6D9C9210"/>
    <w:lvl w:ilvl="0" w:tplc="A86CDC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76728F"/>
    <w:multiLevelType w:val="multilevel"/>
    <w:tmpl w:val="41FEFC30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6" w15:restartNumberingAfterBreak="0">
    <w:nsid w:val="03E92A06"/>
    <w:multiLevelType w:val="hybridMultilevel"/>
    <w:tmpl w:val="ABD4612C"/>
    <w:lvl w:ilvl="0" w:tplc="7F66EA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F31E57"/>
    <w:multiLevelType w:val="hybridMultilevel"/>
    <w:tmpl w:val="5B566080"/>
    <w:lvl w:ilvl="0" w:tplc="C99E63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5E6086"/>
    <w:multiLevelType w:val="hybridMultilevel"/>
    <w:tmpl w:val="608403F2"/>
    <w:lvl w:ilvl="0" w:tplc="235E42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331614"/>
    <w:multiLevelType w:val="multilevel"/>
    <w:tmpl w:val="49AC9BB4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0" w15:restartNumberingAfterBreak="0">
    <w:nsid w:val="09F36D53"/>
    <w:multiLevelType w:val="hybridMultilevel"/>
    <w:tmpl w:val="D1309EDC"/>
    <w:lvl w:ilvl="0" w:tplc="DA3E25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FC2BF2"/>
    <w:multiLevelType w:val="hybridMultilevel"/>
    <w:tmpl w:val="501CA988"/>
    <w:lvl w:ilvl="0" w:tplc="C81209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0B0047"/>
    <w:multiLevelType w:val="hybridMultilevel"/>
    <w:tmpl w:val="900EF1C8"/>
    <w:lvl w:ilvl="0" w:tplc="DE6EAC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7545F3"/>
    <w:multiLevelType w:val="hybridMultilevel"/>
    <w:tmpl w:val="5A98F906"/>
    <w:lvl w:ilvl="0" w:tplc="CB46C3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4B3A27"/>
    <w:multiLevelType w:val="hybridMultilevel"/>
    <w:tmpl w:val="61882D60"/>
    <w:lvl w:ilvl="0" w:tplc="909401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125E35"/>
    <w:multiLevelType w:val="multilevel"/>
    <w:tmpl w:val="C33080CC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6" w15:restartNumberingAfterBreak="0">
    <w:nsid w:val="12226761"/>
    <w:multiLevelType w:val="hybridMultilevel"/>
    <w:tmpl w:val="A72E3870"/>
    <w:lvl w:ilvl="0" w:tplc="6748AA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D87A62"/>
    <w:multiLevelType w:val="hybridMultilevel"/>
    <w:tmpl w:val="BDA25FA8"/>
    <w:lvl w:ilvl="0" w:tplc="F76ED0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3F420D8"/>
    <w:multiLevelType w:val="hybridMultilevel"/>
    <w:tmpl w:val="4CCEEAA2"/>
    <w:lvl w:ilvl="0" w:tplc="9EDCCD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8955C6"/>
    <w:multiLevelType w:val="multilevel"/>
    <w:tmpl w:val="A000A3CC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0" w15:restartNumberingAfterBreak="0">
    <w:nsid w:val="16D801D3"/>
    <w:multiLevelType w:val="multilevel"/>
    <w:tmpl w:val="BE3CBC9C"/>
    <w:lvl w:ilvl="0">
      <w:start w:val="3"/>
      <w:numFmt w:val="decimal"/>
      <w:pStyle w:val="wypunktowanie1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pStyle w:val="wypunktowanie2"/>
      <w:isLgl/>
      <w:lvlText w:val="%1.%2."/>
      <w:lvlJc w:val="left"/>
      <w:pPr>
        <w:ind w:left="284" w:firstLine="0"/>
      </w:pPr>
      <w:rPr>
        <w:rFonts w:ascii="Neo Sans Pro" w:hAnsi="Neo Sans Pro" w:hint="default"/>
        <w:b/>
        <w:bCs/>
        <w:i w:val="0"/>
        <w:iCs/>
        <w:color w:val="auto"/>
      </w:rPr>
    </w:lvl>
    <w:lvl w:ilvl="2">
      <w:start w:val="3"/>
      <w:numFmt w:val="decimal"/>
      <w:isLgl/>
      <w:lvlText w:val="%1.%2.%3."/>
      <w:lvlJc w:val="left"/>
      <w:pPr>
        <w:ind w:left="730" w:hanging="7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17914361"/>
    <w:multiLevelType w:val="multilevel"/>
    <w:tmpl w:val="46908036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2" w15:restartNumberingAfterBreak="0">
    <w:nsid w:val="1D2F3F92"/>
    <w:multiLevelType w:val="hybridMultilevel"/>
    <w:tmpl w:val="FFD66354"/>
    <w:lvl w:ilvl="0" w:tplc="B524C0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F2A54F8"/>
    <w:multiLevelType w:val="hybridMultilevel"/>
    <w:tmpl w:val="00DA1EC0"/>
    <w:lvl w:ilvl="0" w:tplc="1E38A4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FD4435"/>
    <w:multiLevelType w:val="hybridMultilevel"/>
    <w:tmpl w:val="E3C8FD9E"/>
    <w:lvl w:ilvl="0" w:tplc="7A824E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10C6FA2"/>
    <w:multiLevelType w:val="hybridMultilevel"/>
    <w:tmpl w:val="E81C2BF0"/>
    <w:lvl w:ilvl="0" w:tplc="9484088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24317EE"/>
    <w:multiLevelType w:val="multilevel"/>
    <w:tmpl w:val="79701B64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7" w15:restartNumberingAfterBreak="0">
    <w:nsid w:val="22456429"/>
    <w:multiLevelType w:val="hybridMultilevel"/>
    <w:tmpl w:val="702483AA"/>
    <w:lvl w:ilvl="0" w:tplc="903CE8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29F5629"/>
    <w:multiLevelType w:val="hybridMultilevel"/>
    <w:tmpl w:val="685616D6"/>
    <w:lvl w:ilvl="0" w:tplc="E04EA9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2E44180"/>
    <w:multiLevelType w:val="multilevel"/>
    <w:tmpl w:val="DBA86760"/>
    <w:lvl w:ilvl="0">
      <w:start w:val="1"/>
      <w:numFmt w:val="decimal"/>
      <w:lvlRestart w:val="0"/>
      <w:pStyle w:val="Tiret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1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2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3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911" w:hanging="360"/>
      </w:pPr>
      <w:rPr>
        <w:b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26302C8E"/>
    <w:multiLevelType w:val="hybridMultilevel"/>
    <w:tmpl w:val="E37CB720"/>
    <w:lvl w:ilvl="0" w:tplc="5216A3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67215D8"/>
    <w:multiLevelType w:val="hybridMultilevel"/>
    <w:tmpl w:val="858E05E4"/>
    <w:lvl w:ilvl="0" w:tplc="5BAEB0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677591D"/>
    <w:multiLevelType w:val="multilevel"/>
    <w:tmpl w:val="075C919A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3" w15:restartNumberingAfterBreak="0">
    <w:nsid w:val="26A77E69"/>
    <w:multiLevelType w:val="hybridMultilevel"/>
    <w:tmpl w:val="945897E8"/>
    <w:lvl w:ilvl="0" w:tplc="04150019">
      <w:start w:val="1"/>
      <w:numFmt w:val="bullet"/>
      <w:pStyle w:val="W22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  <w:color w:val="auto"/>
      </w:rPr>
    </w:lvl>
    <w:lvl w:ilvl="1" w:tplc="04150019">
      <w:start w:val="1"/>
      <w:numFmt w:val="bullet"/>
      <w:lvlText w:val="o"/>
      <w:lvlJc w:val="left"/>
      <w:pPr>
        <w:tabs>
          <w:tab w:val="num" w:pos="1981"/>
        </w:tabs>
        <w:ind w:left="1981" w:hanging="360"/>
      </w:pPr>
      <w:rPr>
        <w:rFonts w:ascii="Courier New" w:hAnsi="Courier New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6BF38EF"/>
    <w:multiLevelType w:val="hybridMultilevel"/>
    <w:tmpl w:val="F24E4248"/>
    <w:lvl w:ilvl="0" w:tplc="AC1A12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6EF5814"/>
    <w:multiLevelType w:val="multilevel"/>
    <w:tmpl w:val="8F4A9B7C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6" w15:restartNumberingAfterBreak="0">
    <w:nsid w:val="27035199"/>
    <w:multiLevelType w:val="multilevel"/>
    <w:tmpl w:val="2E8ACB8A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7" w15:restartNumberingAfterBreak="0">
    <w:nsid w:val="2791183A"/>
    <w:multiLevelType w:val="multilevel"/>
    <w:tmpl w:val="189C6DFA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8" w15:restartNumberingAfterBreak="0">
    <w:nsid w:val="28F87296"/>
    <w:multiLevelType w:val="hybridMultilevel"/>
    <w:tmpl w:val="7DACD6BE"/>
    <w:lvl w:ilvl="0" w:tplc="C99AB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A3B50A3"/>
    <w:multiLevelType w:val="hybridMultilevel"/>
    <w:tmpl w:val="750A7F7E"/>
    <w:lvl w:ilvl="0" w:tplc="482E5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AB51B53"/>
    <w:multiLevelType w:val="hybridMultilevel"/>
    <w:tmpl w:val="DF8A4C32"/>
    <w:lvl w:ilvl="0" w:tplc="F2E00F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B2A1F2F"/>
    <w:multiLevelType w:val="hybridMultilevel"/>
    <w:tmpl w:val="46FC9A04"/>
    <w:lvl w:ilvl="0" w:tplc="4F3AFBE2">
      <w:start w:val="1"/>
      <w:numFmt w:val="decimal"/>
      <w:pStyle w:val="Zagicieoddouformularza"/>
      <w:lvlText w:val="%1)"/>
      <w:lvlJc w:val="left"/>
      <w:pPr>
        <w:ind w:left="720" w:hanging="360"/>
      </w:pPr>
      <w:rPr>
        <w:b w:val="0"/>
      </w:rPr>
    </w:lvl>
    <w:lvl w:ilvl="1" w:tplc="4E1E280E">
      <w:start w:val="1"/>
      <w:numFmt w:val="lowerLetter"/>
      <w:lvlText w:val="%2."/>
      <w:lvlJc w:val="left"/>
      <w:pPr>
        <w:ind w:left="1440" w:hanging="360"/>
      </w:pPr>
    </w:lvl>
    <w:lvl w:ilvl="2" w:tplc="04150005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decimal"/>
      <w:lvlText w:val="%4."/>
      <w:lvlJc w:val="left"/>
      <w:pPr>
        <w:ind w:left="2880" w:hanging="360"/>
      </w:pPr>
    </w:lvl>
    <w:lvl w:ilvl="4" w:tplc="04150003">
      <w:start w:val="1"/>
      <w:numFmt w:val="lowerLetter"/>
      <w:lvlText w:val="%5."/>
      <w:lvlJc w:val="left"/>
      <w:pPr>
        <w:ind w:left="3600" w:hanging="360"/>
      </w:pPr>
    </w:lvl>
    <w:lvl w:ilvl="5" w:tplc="04150005">
      <w:start w:val="1"/>
      <w:numFmt w:val="lowerRoman"/>
      <w:lvlText w:val="%6."/>
      <w:lvlJc w:val="right"/>
      <w:pPr>
        <w:ind w:left="4320" w:hanging="180"/>
      </w:pPr>
    </w:lvl>
    <w:lvl w:ilvl="6" w:tplc="04150001">
      <w:start w:val="1"/>
      <w:numFmt w:val="decimal"/>
      <w:lvlText w:val="%7."/>
      <w:lvlJc w:val="left"/>
      <w:pPr>
        <w:ind w:left="5040" w:hanging="360"/>
      </w:pPr>
    </w:lvl>
    <w:lvl w:ilvl="7" w:tplc="04150003">
      <w:start w:val="1"/>
      <w:numFmt w:val="lowerLetter"/>
      <w:lvlText w:val="%8."/>
      <w:lvlJc w:val="left"/>
      <w:pPr>
        <w:ind w:left="5760" w:hanging="360"/>
      </w:pPr>
    </w:lvl>
    <w:lvl w:ilvl="8" w:tplc="04150005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C696DF0"/>
    <w:multiLevelType w:val="multilevel"/>
    <w:tmpl w:val="A806835C"/>
    <w:styleLink w:val="WW8Num1"/>
    <w:lvl w:ilvl="0">
      <w:numFmt w:val="bullet"/>
      <w:lvlText w:val=""/>
      <w:lvlJc w:val="left"/>
      <w:pPr>
        <w:ind w:left="360" w:hanging="360"/>
      </w:pPr>
      <w:rPr>
        <w:rFonts w:ascii="Symbol" w:hAnsi="Symbol" w:cs="OpenSymbol, 'Arial Unicode MS'"/>
      </w:rPr>
    </w:lvl>
    <w:lvl w:ilvl="1">
      <w:numFmt w:val="bullet"/>
      <w:lvlText w:val=""/>
      <w:lvlJc w:val="left"/>
      <w:pPr>
        <w:ind w:left="720" w:hanging="360"/>
      </w:pPr>
      <w:rPr>
        <w:rFonts w:ascii="Symbol" w:hAnsi="Symbol" w:cs="OpenSymbol, 'Arial Unicode MS'"/>
      </w:rPr>
    </w:lvl>
    <w:lvl w:ilvl="2">
      <w:numFmt w:val="bullet"/>
      <w:lvlText w:val=""/>
      <w:lvlJc w:val="left"/>
      <w:pPr>
        <w:ind w:left="1080" w:hanging="360"/>
      </w:pPr>
      <w:rPr>
        <w:rFonts w:ascii="Symbol" w:hAnsi="Symbol" w:cs="OpenSymbol, 'Arial Unicode MS'"/>
      </w:rPr>
    </w:lvl>
    <w:lvl w:ilvl="3">
      <w:numFmt w:val="bullet"/>
      <w:lvlText w:val=""/>
      <w:lvlJc w:val="left"/>
      <w:pPr>
        <w:ind w:left="1440" w:hanging="360"/>
      </w:pPr>
      <w:rPr>
        <w:rFonts w:ascii="Symbol" w:hAnsi="Symbol" w:cs="OpenSymbol, 'Arial Unicode MS'"/>
      </w:rPr>
    </w:lvl>
    <w:lvl w:ilvl="4">
      <w:numFmt w:val="bullet"/>
      <w:lvlText w:val=""/>
      <w:lvlJc w:val="left"/>
      <w:pPr>
        <w:ind w:left="1800" w:hanging="360"/>
      </w:pPr>
      <w:rPr>
        <w:rFonts w:ascii="Symbol" w:hAnsi="Symbol" w:cs="OpenSymbol, 'Arial Unicode MS'"/>
      </w:rPr>
    </w:lvl>
    <w:lvl w:ilvl="5">
      <w:numFmt w:val="bullet"/>
      <w:lvlText w:val=""/>
      <w:lvlJc w:val="left"/>
      <w:pPr>
        <w:ind w:left="2160" w:hanging="360"/>
      </w:pPr>
      <w:rPr>
        <w:rFonts w:ascii="Symbol" w:hAnsi="Symbol" w:cs="OpenSymbol, 'Arial Unicode MS'"/>
      </w:rPr>
    </w:lvl>
    <w:lvl w:ilvl="6">
      <w:numFmt w:val="bullet"/>
      <w:lvlText w:val=""/>
      <w:lvlJc w:val="left"/>
      <w:pPr>
        <w:ind w:left="2520" w:hanging="360"/>
      </w:pPr>
      <w:rPr>
        <w:rFonts w:ascii="Symbol" w:hAnsi="Symbol" w:cs="OpenSymbol, 'Arial Unicode MS'"/>
      </w:rPr>
    </w:lvl>
    <w:lvl w:ilvl="7">
      <w:numFmt w:val="bullet"/>
      <w:lvlText w:val=""/>
      <w:lvlJc w:val="left"/>
      <w:pPr>
        <w:ind w:left="2880" w:hanging="360"/>
      </w:pPr>
      <w:rPr>
        <w:rFonts w:ascii="Symbol" w:hAnsi="Symbol" w:cs="OpenSymbol, 'Arial Unicode MS'"/>
      </w:rPr>
    </w:lvl>
    <w:lvl w:ilvl="8">
      <w:numFmt w:val="bullet"/>
      <w:lvlText w:val=""/>
      <w:lvlJc w:val="left"/>
      <w:pPr>
        <w:ind w:left="3240" w:hanging="360"/>
      </w:pPr>
      <w:rPr>
        <w:rFonts w:ascii="Symbol" w:hAnsi="Symbol" w:cs="OpenSymbol, 'Arial Unicode MS'"/>
      </w:rPr>
    </w:lvl>
  </w:abstractNum>
  <w:abstractNum w:abstractNumId="43" w15:restartNumberingAfterBreak="0">
    <w:nsid w:val="2D29324D"/>
    <w:multiLevelType w:val="multilevel"/>
    <w:tmpl w:val="06542738"/>
    <w:styleLink w:val="WW8Num6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E0775AB"/>
    <w:multiLevelType w:val="hybridMultilevel"/>
    <w:tmpl w:val="CC28D09C"/>
    <w:lvl w:ilvl="0" w:tplc="CAB07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F4533DA"/>
    <w:multiLevelType w:val="hybridMultilevel"/>
    <w:tmpl w:val="C1A6A0A4"/>
    <w:lvl w:ilvl="0" w:tplc="9484088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2F656248"/>
    <w:multiLevelType w:val="hybridMultilevel"/>
    <w:tmpl w:val="83DA9FF6"/>
    <w:lvl w:ilvl="0" w:tplc="995C0B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0723E6E"/>
    <w:multiLevelType w:val="hybridMultilevel"/>
    <w:tmpl w:val="85CC8526"/>
    <w:lvl w:ilvl="0" w:tplc="C9EC1A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07E0A80"/>
    <w:multiLevelType w:val="multilevel"/>
    <w:tmpl w:val="1A660B0E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49" w15:restartNumberingAfterBreak="0">
    <w:nsid w:val="33047003"/>
    <w:multiLevelType w:val="hybridMultilevel"/>
    <w:tmpl w:val="F4FE6C46"/>
    <w:lvl w:ilvl="0" w:tplc="1E5654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1D2EEC"/>
    <w:multiLevelType w:val="hybridMultilevel"/>
    <w:tmpl w:val="7A6C1D40"/>
    <w:lvl w:ilvl="0" w:tplc="A19A32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4C4055F"/>
    <w:multiLevelType w:val="multilevel"/>
    <w:tmpl w:val="9EFE023A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52" w15:restartNumberingAfterBreak="0">
    <w:nsid w:val="357D38D0"/>
    <w:multiLevelType w:val="hybridMultilevel"/>
    <w:tmpl w:val="AF643B92"/>
    <w:lvl w:ilvl="0" w:tplc="5E14BC3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pStyle w:val="NumPar4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CEA2F94"/>
    <w:multiLevelType w:val="hybridMultilevel"/>
    <w:tmpl w:val="0A5CC28A"/>
    <w:lvl w:ilvl="0" w:tplc="F92830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E2D1352"/>
    <w:multiLevelType w:val="hybridMultilevel"/>
    <w:tmpl w:val="D982FF52"/>
    <w:lvl w:ilvl="0" w:tplc="523A0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0EA24F3"/>
    <w:multiLevelType w:val="hybridMultilevel"/>
    <w:tmpl w:val="6016976A"/>
    <w:lvl w:ilvl="0" w:tplc="EEE0C6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1215DC7"/>
    <w:multiLevelType w:val="multilevel"/>
    <w:tmpl w:val="D04C9B8A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57" w15:restartNumberingAfterBreak="0">
    <w:nsid w:val="41EE05CB"/>
    <w:multiLevelType w:val="hybridMultilevel"/>
    <w:tmpl w:val="D11E1872"/>
    <w:lvl w:ilvl="0" w:tplc="4B5C6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2713452"/>
    <w:multiLevelType w:val="singleLevel"/>
    <w:tmpl w:val="3B8CC7EA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9" w15:restartNumberingAfterBreak="0">
    <w:nsid w:val="44066A43"/>
    <w:multiLevelType w:val="hybridMultilevel"/>
    <w:tmpl w:val="CD86424E"/>
    <w:lvl w:ilvl="0" w:tplc="56707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4104FA5"/>
    <w:multiLevelType w:val="hybridMultilevel"/>
    <w:tmpl w:val="597EC5E2"/>
    <w:lvl w:ilvl="0" w:tplc="8C2614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5C96C0E"/>
    <w:multiLevelType w:val="hybridMultilevel"/>
    <w:tmpl w:val="875C48C2"/>
    <w:lvl w:ilvl="0" w:tplc="3E2A5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5DA761C"/>
    <w:multiLevelType w:val="hybridMultilevel"/>
    <w:tmpl w:val="B3FA0DAA"/>
    <w:lvl w:ilvl="0" w:tplc="74401C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5DC4B9A"/>
    <w:multiLevelType w:val="hybridMultilevel"/>
    <w:tmpl w:val="398C0F10"/>
    <w:lvl w:ilvl="0" w:tplc="16BA23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62964A8"/>
    <w:multiLevelType w:val="hybridMultilevel"/>
    <w:tmpl w:val="89E8F7A8"/>
    <w:lvl w:ilvl="0" w:tplc="039603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A683164"/>
    <w:multiLevelType w:val="hybridMultilevel"/>
    <w:tmpl w:val="08A03BE0"/>
    <w:lvl w:ilvl="0" w:tplc="7A58F8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A804481"/>
    <w:multiLevelType w:val="hybridMultilevel"/>
    <w:tmpl w:val="77A681A8"/>
    <w:lvl w:ilvl="0" w:tplc="76D0AA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B315A56"/>
    <w:multiLevelType w:val="multilevel"/>
    <w:tmpl w:val="B66CE0A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68" w15:restartNumberingAfterBreak="0">
    <w:nsid w:val="4CC60E41"/>
    <w:multiLevelType w:val="multilevel"/>
    <w:tmpl w:val="E7D449E2"/>
    <w:lvl w:ilvl="0">
      <w:numFmt w:val="bullet"/>
      <w:lvlText w:val=""/>
      <w:lvlJc w:val="left"/>
      <w:pPr>
        <w:ind w:left="283" w:hanging="283"/>
      </w:pPr>
      <w:rPr>
        <w:rFonts w:ascii="Symbol" w:hAnsi="Symbol"/>
      </w:rPr>
    </w:lvl>
    <w:lvl w:ilvl="1">
      <w:numFmt w:val="bullet"/>
      <w:lvlText w:val="•"/>
      <w:lvlJc w:val="left"/>
      <w:pPr>
        <w:ind w:left="990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169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404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111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3818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525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23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5939" w:hanging="283"/>
      </w:pPr>
      <w:rPr>
        <w:rFonts w:ascii="OpenSymbol" w:eastAsia="OpenSymbol" w:hAnsi="OpenSymbol" w:cs="OpenSymbol"/>
      </w:rPr>
    </w:lvl>
  </w:abstractNum>
  <w:abstractNum w:abstractNumId="69" w15:restartNumberingAfterBreak="0">
    <w:nsid w:val="4D4463A5"/>
    <w:multiLevelType w:val="multilevel"/>
    <w:tmpl w:val="DC3EF546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70" w15:restartNumberingAfterBreak="0">
    <w:nsid w:val="50701048"/>
    <w:multiLevelType w:val="hybridMultilevel"/>
    <w:tmpl w:val="8156263E"/>
    <w:lvl w:ilvl="0" w:tplc="86EEC4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1847EC8"/>
    <w:multiLevelType w:val="hybridMultilevel"/>
    <w:tmpl w:val="2F3A231E"/>
    <w:lvl w:ilvl="0" w:tplc="7430D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40F7B10"/>
    <w:multiLevelType w:val="multilevel"/>
    <w:tmpl w:val="B8B6BE56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73" w15:restartNumberingAfterBreak="0">
    <w:nsid w:val="5C991AC8"/>
    <w:multiLevelType w:val="hybridMultilevel"/>
    <w:tmpl w:val="20FCBAD0"/>
    <w:lvl w:ilvl="0" w:tplc="A04E82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CA31A15"/>
    <w:multiLevelType w:val="singleLevel"/>
    <w:tmpl w:val="CB981644"/>
    <w:lvl w:ilvl="0">
      <w:start w:val="1"/>
      <w:numFmt w:val="bullet"/>
      <w:lvlRestart w:val="0"/>
      <w:pStyle w:val="NormalLeft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5" w15:restartNumberingAfterBreak="0">
    <w:nsid w:val="5EA106C9"/>
    <w:multiLevelType w:val="multilevel"/>
    <w:tmpl w:val="EFC85ACC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76" w15:restartNumberingAfterBreak="0">
    <w:nsid w:val="626F1840"/>
    <w:multiLevelType w:val="hybridMultilevel"/>
    <w:tmpl w:val="1706C6F0"/>
    <w:lvl w:ilvl="0" w:tplc="ADB21D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3B26EA5"/>
    <w:multiLevelType w:val="hybridMultilevel"/>
    <w:tmpl w:val="224286DA"/>
    <w:lvl w:ilvl="0" w:tplc="C9CE73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48C27E8"/>
    <w:multiLevelType w:val="multilevel"/>
    <w:tmpl w:val="4A5878AC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79" w15:restartNumberingAfterBreak="0">
    <w:nsid w:val="65C03C07"/>
    <w:multiLevelType w:val="multilevel"/>
    <w:tmpl w:val="15C20AA2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80" w15:restartNumberingAfterBreak="0">
    <w:nsid w:val="66DC5955"/>
    <w:multiLevelType w:val="multilevel"/>
    <w:tmpl w:val="D2F0B8C6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81" w15:restartNumberingAfterBreak="0">
    <w:nsid w:val="69D014CE"/>
    <w:multiLevelType w:val="hybridMultilevel"/>
    <w:tmpl w:val="57E42F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A075812"/>
    <w:multiLevelType w:val="multilevel"/>
    <w:tmpl w:val="E58E0032"/>
    <w:styleLink w:val="WW8Num12"/>
    <w:lvl w:ilvl="0">
      <w:start w:val="1"/>
      <w:numFmt w:val="upperRoman"/>
      <w:lvlText w:val="%1."/>
      <w:lvlJc w:val="left"/>
      <w:pPr>
        <w:ind w:left="397" w:hanging="397"/>
      </w:pPr>
      <w:rPr>
        <w:b/>
        <w:i w:val="0"/>
        <w:sz w:val="21"/>
        <w:szCs w:val="21"/>
      </w:rPr>
    </w:lvl>
    <w:lvl w:ilvl="1">
      <w:start w:val="4"/>
      <w:numFmt w:val="upperRoman"/>
      <w:lvlText w:val="%2."/>
      <w:lvlJc w:val="left"/>
      <w:pPr>
        <w:ind w:left="397" w:hanging="397"/>
      </w:pPr>
      <w:rPr>
        <w:b/>
        <w:i w:val="0"/>
        <w:sz w:val="21"/>
        <w:szCs w:val="21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A1F7BA5"/>
    <w:multiLevelType w:val="multilevel"/>
    <w:tmpl w:val="93A0CA1A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84" w15:restartNumberingAfterBreak="0">
    <w:nsid w:val="6AB73F78"/>
    <w:multiLevelType w:val="hybridMultilevel"/>
    <w:tmpl w:val="55F62C12"/>
    <w:lvl w:ilvl="0" w:tplc="ADA2CE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D52215D"/>
    <w:multiLevelType w:val="hybridMultilevel"/>
    <w:tmpl w:val="2432F464"/>
    <w:lvl w:ilvl="0" w:tplc="D58607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DA51EC1"/>
    <w:multiLevelType w:val="hybridMultilevel"/>
    <w:tmpl w:val="120EE384"/>
    <w:lvl w:ilvl="0" w:tplc="F37C90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FD63E44"/>
    <w:multiLevelType w:val="hybridMultilevel"/>
    <w:tmpl w:val="00F4F9FA"/>
    <w:lvl w:ilvl="0" w:tplc="20EAF4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0C879DF"/>
    <w:multiLevelType w:val="multilevel"/>
    <w:tmpl w:val="457C366E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89" w15:restartNumberingAfterBreak="0">
    <w:nsid w:val="71F233CB"/>
    <w:multiLevelType w:val="hybridMultilevel"/>
    <w:tmpl w:val="4ECC7CE2"/>
    <w:lvl w:ilvl="0" w:tplc="A366FE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2271C46"/>
    <w:multiLevelType w:val="hybridMultilevel"/>
    <w:tmpl w:val="9A94A856"/>
    <w:lvl w:ilvl="0" w:tplc="80ACA6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4DA29F5"/>
    <w:multiLevelType w:val="hybridMultilevel"/>
    <w:tmpl w:val="9B324F36"/>
    <w:lvl w:ilvl="0" w:tplc="BF3AA8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F23B6D"/>
    <w:multiLevelType w:val="multilevel"/>
    <w:tmpl w:val="06AA1EC4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93" w15:restartNumberingAfterBreak="0">
    <w:nsid w:val="756E495A"/>
    <w:multiLevelType w:val="hybridMultilevel"/>
    <w:tmpl w:val="7520BA54"/>
    <w:lvl w:ilvl="0" w:tplc="C3C4DF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69B57DA"/>
    <w:multiLevelType w:val="multilevel"/>
    <w:tmpl w:val="93ACBBDE"/>
    <w:lvl w:ilvl="0">
      <w:start w:val="6"/>
      <w:numFmt w:val="decimal"/>
      <w:pStyle w:val="W11"/>
      <w:lvlText w:val="%1."/>
      <w:lvlJc w:val="left"/>
      <w:pPr>
        <w:ind w:left="540" w:hanging="54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5" w15:restartNumberingAfterBreak="0">
    <w:nsid w:val="76ED39C3"/>
    <w:multiLevelType w:val="hybridMultilevel"/>
    <w:tmpl w:val="711C97BE"/>
    <w:lvl w:ilvl="0" w:tplc="1EB2E3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7E42523"/>
    <w:multiLevelType w:val="hybridMultilevel"/>
    <w:tmpl w:val="BC104C3E"/>
    <w:lvl w:ilvl="0" w:tplc="0415000F">
      <w:start w:val="1"/>
      <w:numFmt w:val="lowerLetter"/>
      <w:pStyle w:val="S-wypunktowanie1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78830765"/>
    <w:multiLevelType w:val="multilevel"/>
    <w:tmpl w:val="D650576A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98" w15:restartNumberingAfterBreak="0">
    <w:nsid w:val="78EC56E0"/>
    <w:multiLevelType w:val="hybridMultilevel"/>
    <w:tmpl w:val="4FE0DF18"/>
    <w:lvl w:ilvl="0" w:tplc="04150017">
      <w:start w:val="1"/>
      <w:numFmt w:val="decimal"/>
      <w:pStyle w:val="Wyp2"/>
      <w:lvlText w:val="%1."/>
      <w:lvlJc w:val="left"/>
      <w:pPr>
        <w:ind w:left="1004" w:hanging="360"/>
      </w:pPr>
    </w:lvl>
    <w:lvl w:ilvl="1" w:tplc="04150003">
      <w:start w:val="1"/>
      <w:numFmt w:val="lowerLetter"/>
      <w:lvlText w:val="%2."/>
      <w:lvlJc w:val="left"/>
      <w:pPr>
        <w:ind w:left="1724" w:hanging="360"/>
      </w:pPr>
    </w:lvl>
    <w:lvl w:ilvl="2" w:tplc="04150005" w:tentative="1">
      <w:start w:val="1"/>
      <w:numFmt w:val="lowerRoman"/>
      <w:lvlText w:val="%3."/>
      <w:lvlJc w:val="right"/>
      <w:pPr>
        <w:ind w:left="2444" w:hanging="180"/>
      </w:pPr>
    </w:lvl>
    <w:lvl w:ilvl="3" w:tplc="04150001" w:tentative="1">
      <w:start w:val="1"/>
      <w:numFmt w:val="decimal"/>
      <w:lvlText w:val="%4."/>
      <w:lvlJc w:val="left"/>
      <w:pPr>
        <w:ind w:left="3164" w:hanging="360"/>
      </w:pPr>
    </w:lvl>
    <w:lvl w:ilvl="4" w:tplc="04150003" w:tentative="1">
      <w:start w:val="1"/>
      <w:numFmt w:val="lowerLetter"/>
      <w:lvlText w:val="%5."/>
      <w:lvlJc w:val="left"/>
      <w:pPr>
        <w:ind w:left="3884" w:hanging="360"/>
      </w:pPr>
    </w:lvl>
    <w:lvl w:ilvl="5" w:tplc="04150005" w:tentative="1">
      <w:start w:val="1"/>
      <w:numFmt w:val="lowerRoman"/>
      <w:lvlText w:val="%6."/>
      <w:lvlJc w:val="right"/>
      <w:pPr>
        <w:ind w:left="4604" w:hanging="180"/>
      </w:pPr>
    </w:lvl>
    <w:lvl w:ilvl="6" w:tplc="04150001" w:tentative="1">
      <w:start w:val="1"/>
      <w:numFmt w:val="decimal"/>
      <w:lvlText w:val="%7."/>
      <w:lvlJc w:val="left"/>
      <w:pPr>
        <w:ind w:left="5324" w:hanging="360"/>
      </w:pPr>
    </w:lvl>
    <w:lvl w:ilvl="7" w:tplc="04150003" w:tentative="1">
      <w:start w:val="1"/>
      <w:numFmt w:val="lowerLetter"/>
      <w:lvlText w:val="%8."/>
      <w:lvlJc w:val="left"/>
      <w:pPr>
        <w:ind w:left="6044" w:hanging="360"/>
      </w:pPr>
    </w:lvl>
    <w:lvl w:ilvl="8" w:tplc="04150005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9" w15:restartNumberingAfterBreak="0">
    <w:nsid w:val="7A4169BA"/>
    <w:multiLevelType w:val="hybridMultilevel"/>
    <w:tmpl w:val="9132A856"/>
    <w:lvl w:ilvl="0" w:tplc="04150001">
      <w:start w:val="2"/>
      <w:numFmt w:val="lowerLetter"/>
      <w:pStyle w:val="wyp3"/>
      <w:lvlText w:val="%1)"/>
      <w:lvlJc w:val="left"/>
      <w:pPr>
        <w:ind w:left="1080" w:hanging="360"/>
      </w:pPr>
      <w:rPr>
        <w:rFonts w:ascii="Neo Sans Pro" w:hAnsi="Neo Sans Pro" w:cs="Neo Sans Pro"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B1E7DF3"/>
    <w:multiLevelType w:val="multilevel"/>
    <w:tmpl w:val="519664CE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01" w15:restartNumberingAfterBreak="0">
    <w:nsid w:val="7C772C5F"/>
    <w:multiLevelType w:val="hybridMultilevel"/>
    <w:tmpl w:val="F25C74F6"/>
    <w:lvl w:ilvl="0" w:tplc="63D663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EA43945"/>
    <w:multiLevelType w:val="multilevel"/>
    <w:tmpl w:val="8B745DE4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num w:numId="1" w16cid:durableId="710692613">
    <w:abstractNumId w:val="81"/>
  </w:num>
  <w:num w:numId="2" w16cid:durableId="1416702259">
    <w:abstractNumId w:val="25"/>
  </w:num>
  <w:num w:numId="3" w16cid:durableId="2053919993">
    <w:abstractNumId w:val="26"/>
  </w:num>
  <w:num w:numId="4" w16cid:durableId="338429977">
    <w:abstractNumId w:val="78"/>
  </w:num>
  <w:num w:numId="5" w16cid:durableId="269509729">
    <w:abstractNumId w:val="52"/>
  </w:num>
  <w:num w:numId="6" w16cid:durableId="570697365">
    <w:abstractNumId w:val="99"/>
  </w:num>
  <w:num w:numId="7" w16cid:durableId="1716585760">
    <w:abstractNumId w:val="20"/>
  </w:num>
  <w:num w:numId="8" w16cid:durableId="1566332187">
    <w:abstractNumId w:val="94"/>
  </w:num>
  <w:num w:numId="9" w16cid:durableId="954212256">
    <w:abstractNumId w:val="98"/>
  </w:num>
  <w:num w:numId="10" w16cid:durableId="1784886212">
    <w:abstractNumId w:val="74"/>
    <w:lvlOverride w:ilvl="0">
      <w:startOverride w:val="1"/>
    </w:lvlOverride>
  </w:num>
  <w:num w:numId="11" w16cid:durableId="493690852">
    <w:abstractNumId w:val="58"/>
    <w:lvlOverride w:ilvl="0">
      <w:startOverride w:val="1"/>
    </w:lvlOverride>
  </w:num>
  <w:num w:numId="12" w16cid:durableId="399332060">
    <w:abstractNumId w:val="29"/>
  </w:num>
  <w:num w:numId="13" w16cid:durableId="2075197736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31183286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9576068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05215310">
    <w:abstractNumId w:val="69"/>
  </w:num>
  <w:num w:numId="17" w16cid:durableId="337854115">
    <w:abstractNumId w:val="19"/>
  </w:num>
  <w:num w:numId="18" w16cid:durableId="915551216">
    <w:abstractNumId w:val="97"/>
  </w:num>
  <w:num w:numId="19" w16cid:durableId="989868704">
    <w:abstractNumId w:val="75"/>
  </w:num>
  <w:num w:numId="20" w16cid:durableId="1709722882">
    <w:abstractNumId w:val="92"/>
  </w:num>
  <w:num w:numId="21" w16cid:durableId="370304672">
    <w:abstractNumId w:val="48"/>
  </w:num>
  <w:num w:numId="22" w16cid:durableId="1325280652">
    <w:abstractNumId w:val="79"/>
  </w:num>
  <w:num w:numId="23" w16cid:durableId="2107655290">
    <w:abstractNumId w:val="56"/>
  </w:num>
  <w:num w:numId="24" w16cid:durableId="794711129">
    <w:abstractNumId w:val="83"/>
  </w:num>
  <w:num w:numId="25" w16cid:durableId="849638434">
    <w:abstractNumId w:val="88"/>
  </w:num>
  <w:num w:numId="26" w16cid:durableId="327178460">
    <w:abstractNumId w:val="9"/>
  </w:num>
  <w:num w:numId="27" w16cid:durableId="1060327750">
    <w:abstractNumId w:val="51"/>
  </w:num>
  <w:num w:numId="28" w16cid:durableId="786697525">
    <w:abstractNumId w:val="35"/>
  </w:num>
  <w:num w:numId="29" w16cid:durableId="1440642194">
    <w:abstractNumId w:val="36"/>
  </w:num>
  <w:num w:numId="30" w16cid:durableId="1622029127">
    <w:abstractNumId w:val="37"/>
  </w:num>
  <w:num w:numId="31" w16cid:durableId="1808811801">
    <w:abstractNumId w:val="100"/>
  </w:num>
  <w:num w:numId="32" w16cid:durableId="981346441">
    <w:abstractNumId w:val="21"/>
  </w:num>
  <w:num w:numId="33" w16cid:durableId="1016806321">
    <w:abstractNumId w:val="68"/>
  </w:num>
  <w:num w:numId="34" w16cid:durableId="577715544">
    <w:abstractNumId w:val="72"/>
  </w:num>
  <w:num w:numId="35" w16cid:durableId="135076034">
    <w:abstractNumId w:val="5"/>
  </w:num>
  <w:num w:numId="36" w16cid:durableId="286200237">
    <w:abstractNumId w:val="80"/>
  </w:num>
  <w:num w:numId="37" w16cid:durableId="1153373947">
    <w:abstractNumId w:val="42"/>
  </w:num>
  <w:num w:numId="38" w16cid:durableId="1505628357">
    <w:abstractNumId w:val="102"/>
  </w:num>
  <w:num w:numId="39" w16cid:durableId="243535663">
    <w:abstractNumId w:val="15"/>
  </w:num>
  <w:num w:numId="40" w16cid:durableId="966467691">
    <w:abstractNumId w:val="32"/>
  </w:num>
  <w:num w:numId="41" w16cid:durableId="810825080">
    <w:abstractNumId w:val="45"/>
  </w:num>
  <w:num w:numId="42" w16cid:durableId="1346322748">
    <w:abstractNumId w:val="82"/>
  </w:num>
  <w:num w:numId="43" w16cid:durableId="1302268157">
    <w:abstractNumId w:val="43"/>
  </w:num>
  <w:num w:numId="44" w16cid:durableId="2069378165">
    <w:abstractNumId w:val="43"/>
    <w:lvlOverride w:ilvl="0">
      <w:startOverride w:val="1"/>
    </w:lvlOverride>
  </w:num>
  <w:num w:numId="45" w16cid:durableId="5252854">
    <w:abstractNumId w:val="67"/>
  </w:num>
  <w:num w:numId="46" w16cid:durableId="153646067">
    <w:abstractNumId w:val="55"/>
  </w:num>
  <w:num w:numId="47" w16cid:durableId="1891571389">
    <w:abstractNumId w:val="66"/>
  </w:num>
  <w:num w:numId="48" w16cid:durableId="87972626">
    <w:abstractNumId w:val="3"/>
  </w:num>
  <w:num w:numId="49" w16cid:durableId="1359548319">
    <w:abstractNumId w:val="14"/>
  </w:num>
  <w:num w:numId="50" w16cid:durableId="1808742018">
    <w:abstractNumId w:val="84"/>
  </w:num>
  <w:num w:numId="51" w16cid:durableId="1153568575">
    <w:abstractNumId w:val="73"/>
  </w:num>
  <w:num w:numId="52" w16cid:durableId="1323436025">
    <w:abstractNumId w:val="61"/>
  </w:num>
  <w:num w:numId="53" w16cid:durableId="161774158">
    <w:abstractNumId w:val="31"/>
  </w:num>
  <w:num w:numId="54" w16cid:durableId="1627157045">
    <w:abstractNumId w:val="17"/>
  </w:num>
  <w:num w:numId="55" w16cid:durableId="524294300">
    <w:abstractNumId w:val="23"/>
  </w:num>
  <w:num w:numId="56" w16cid:durableId="1361248508">
    <w:abstractNumId w:val="16"/>
  </w:num>
  <w:num w:numId="57" w16cid:durableId="1827622298">
    <w:abstractNumId w:val="76"/>
  </w:num>
  <w:num w:numId="58" w16cid:durableId="1563952589">
    <w:abstractNumId w:val="70"/>
  </w:num>
  <w:num w:numId="59" w16cid:durableId="879129431">
    <w:abstractNumId w:val="54"/>
  </w:num>
  <w:num w:numId="60" w16cid:durableId="445543364">
    <w:abstractNumId w:val="7"/>
  </w:num>
  <w:num w:numId="61" w16cid:durableId="17393126">
    <w:abstractNumId w:val="91"/>
  </w:num>
  <w:num w:numId="62" w16cid:durableId="2106223180">
    <w:abstractNumId w:val="63"/>
  </w:num>
  <w:num w:numId="63" w16cid:durableId="990209109">
    <w:abstractNumId w:val="86"/>
  </w:num>
  <w:num w:numId="64" w16cid:durableId="1735814194">
    <w:abstractNumId w:val="60"/>
  </w:num>
  <w:num w:numId="65" w16cid:durableId="59064517">
    <w:abstractNumId w:val="22"/>
  </w:num>
  <w:num w:numId="66" w16cid:durableId="250091473">
    <w:abstractNumId w:val="93"/>
  </w:num>
  <w:num w:numId="67" w16cid:durableId="1942301922">
    <w:abstractNumId w:val="95"/>
  </w:num>
  <w:num w:numId="68" w16cid:durableId="614680454">
    <w:abstractNumId w:val="13"/>
  </w:num>
  <w:num w:numId="69" w16cid:durableId="534268852">
    <w:abstractNumId w:val="38"/>
  </w:num>
  <w:num w:numId="70" w16cid:durableId="216555546">
    <w:abstractNumId w:val="6"/>
  </w:num>
  <w:num w:numId="71" w16cid:durableId="12928681">
    <w:abstractNumId w:val="57"/>
  </w:num>
  <w:num w:numId="72" w16cid:durableId="354580881">
    <w:abstractNumId w:val="34"/>
  </w:num>
  <w:num w:numId="73" w16cid:durableId="291324910">
    <w:abstractNumId w:val="87"/>
  </w:num>
  <w:num w:numId="74" w16cid:durableId="1457136431">
    <w:abstractNumId w:val="49"/>
  </w:num>
  <w:num w:numId="75" w16cid:durableId="1952273069">
    <w:abstractNumId w:val="101"/>
  </w:num>
  <w:num w:numId="76" w16cid:durableId="1972007075">
    <w:abstractNumId w:val="28"/>
  </w:num>
  <w:num w:numId="77" w16cid:durableId="1845825302">
    <w:abstractNumId w:val="8"/>
  </w:num>
  <w:num w:numId="78" w16cid:durableId="1763070062">
    <w:abstractNumId w:val="90"/>
  </w:num>
  <w:num w:numId="79" w16cid:durableId="1123037666">
    <w:abstractNumId w:val="10"/>
  </w:num>
  <w:num w:numId="80" w16cid:durableId="1517118022">
    <w:abstractNumId w:val="64"/>
  </w:num>
  <w:num w:numId="81" w16cid:durableId="1705714370">
    <w:abstractNumId w:val="62"/>
  </w:num>
  <w:num w:numId="82" w16cid:durableId="746880089">
    <w:abstractNumId w:val="12"/>
  </w:num>
  <w:num w:numId="83" w16cid:durableId="1142044300">
    <w:abstractNumId w:val="50"/>
  </w:num>
  <w:num w:numId="84" w16cid:durableId="512034190">
    <w:abstractNumId w:val="47"/>
  </w:num>
  <w:num w:numId="85" w16cid:durableId="1136529625">
    <w:abstractNumId w:val="27"/>
  </w:num>
  <w:num w:numId="86" w16cid:durableId="379330539">
    <w:abstractNumId w:val="24"/>
  </w:num>
  <w:num w:numId="87" w16cid:durableId="682324419">
    <w:abstractNumId w:val="53"/>
  </w:num>
  <w:num w:numId="88" w16cid:durableId="387261554">
    <w:abstractNumId w:val="77"/>
  </w:num>
  <w:num w:numId="89" w16cid:durableId="1863587342">
    <w:abstractNumId w:val="30"/>
  </w:num>
  <w:num w:numId="90" w16cid:durableId="1498813512">
    <w:abstractNumId w:val="4"/>
  </w:num>
  <w:num w:numId="91" w16cid:durableId="1383746054">
    <w:abstractNumId w:val="65"/>
  </w:num>
  <w:num w:numId="92" w16cid:durableId="2104449902">
    <w:abstractNumId w:val="59"/>
  </w:num>
  <w:num w:numId="93" w16cid:durableId="1602493681">
    <w:abstractNumId w:val="18"/>
  </w:num>
  <w:num w:numId="94" w16cid:durableId="32077486">
    <w:abstractNumId w:val="44"/>
  </w:num>
  <w:num w:numId="95" w16cid:durableId="1055734004">
    <w:abstractNumId w:val="71"/>
  </w:num>
  <w:num w:numId="96" w16cid:durableId="803542376">
    <w:abstractNumId w:val="89"/>
  </w:num>
  <w:num w:numId="97" w16cid:durableId="1776754795">
    <w:abstractNumId w:val="40"/>
  </w:num>
  <w:num w:numId="98" w16cid:durableId="1889292289">
    <w:abstractNumId w:val="39"/>
  </w:num>
  <w:num w:numId="99" w16cid:durableId="163790984">
    <w:abstractNumId w:val="11"/>
  </w:num>
  <w:num w:numId="100" w16cid:durableId="1408377226">
    <w:abstractNumId w:val="85"/>
  </w:num>
  <w:num w:numId="101" w16cid:durableId="1967350024">
    <w:abstractNumId w:val="46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140"/>
    <w:rsid w:val="000000AB"/>
    <w:rsid w:val="0000115A"/>
    <w:rsid w:val="000023B4"/>
    <w:rsid w:val="00002A16"/>
    <w:rsid w:val="000035C8"/>
    <w:rsid w:val="000045DB"/>
    <w:rsid w:val="00004904"/>
    <w:rsid w:val="00004D77"/>
    <w:rsid w:val="00012620"/>
    <w:rsid w:val="000134E8"/>
    <w:rsid w:val="000202C7"/>
    <w:rsid w:val="0002080A"/>
    <w:rsid w:val="00025F93"/>
    <w:rsid w:val="00027DDE"/>
    <w:rsid w:val="000308AB"/>
    <w:rsid w:val="00030CA2"/>
    <w:rsid w:val="0004328B"/>
    <w:rsid w:val="000566B7"/>
    <w:rsid w:val="00057307"/>
    <w:rsid w:val="00061479"/>
    <w:rsid w:val="000622D0"/>
    <w:rsid w:val="00066542"/>
    <w:rsid w:val="0008198D"/>
    <w:rsid w:val="00082ED5"/>
    <w:rsid w:val="00084A3C"/>
    <w:rsid w:val="00090B41"/>
    <w:rsid w:val="000A16F7"/>
    <w:rsid w:val="000A2A99"/>
    <w:rsid w:val="000A2DD5"/>
    <w:rsid w:val="000A668D"/>
    <w:rsid w:val="000B0C17"/>
    <w:rsid w:val="000B4996"/>
    <w:rsid w:val="000B4FFD"/>
    <w:rsid w:val="000B50EB"/>
    <w:rsid w:val="000B5D88"/>
    <w:rsid w:val="000D0245"/>
    <w:rsid w:val="000D0B22"/>
    <w:rsid w:val="000D32B5"/>
    <w:rsid w:val="000D56BB"/>
    <w:rsid w:val="000D5D3E"/>
    <w:rsid w:val="000D78F2"/>
    <w:rsid w:val="000E4D30"/>
    <w:rsid w:val="000F1171"/>
    <w:rsid w:val="000F2EAA"/>
    <w:rsid w:val="000F76FF"/>
    <w:rsid w:val="00103034"/>
    <w:rsid w:val="001055C9"/>
    <w:rsid w:val="001069DF"/>
    <w:rsid w:val="00107B18"/>
    <w:rsid w:val="0011435B"/>
    <w:rsid w:val="00115E28"/>
    <w:rsid w:val="00116688"/>
    <w:rsid w:val="0012478B"/>
    <w:rsid w:val="0012487F"/>
    <w:rsid w:val="0012493B"/>
    <w:rsid w:val="00125608"/>
    <w:rsid w:val="00131359"/>
    <w:rsid w:val="001344F1"/>
    <w:rsid w:val="00134DA4"/>
    <w:rsid w:val="00134F3D"/>
    <w:rsid w:val="00141D76"/>
    <w:rsid w:val="00142FB2"/>
    <w:rsid w:val="001476DC"/>
    <w:rsid w:val="00147904"/>
    <w:rsid w:val="00152059"/>
    <w:rsid w:val="00156E53"/>
    <w:rsid w:val="001611E2"/>
    <w:rsid w:val="00162A6F"/>
    <w:rsid w:val="00165C94"/>
    <w:rsid w:val="001677AF"/>
    <w:rsid w:val="001715D7"/>
    <w:rsid w:val="00171F52"/>
    <w:rsid w:val="00172918"/>
    <w:rsid w:val="00177C18"/>
    <w:rsid w:val="00177E08"/>
    <w:rsid w:val="00180D4A"/>
    <w:rsid w:val="00181ED3"/>
    <w:rsid w:val="0018546F"/>
    <w:rsid w:val="001874E2"/>
    <w:rsid w:val="00190AC3"/>
    <w:rsid w:val="001915BC"/>
    <w:rsid w:val="001936DD"/>
    <w:rsid w:val="00193CA2"/>
    <w:rsid w:val="001945AF"/>
    <w:rsid w:val="00195559"/>
    <w:rsid w:val="00197481"/>
    <w:rsid w:val="001979A5"/>
    <w:rsid w:val="001A1140"/>
    <w:rsid w:val="001A37D8"/>
    <w:rsid w:val="001A4C3C"/>
    <w:rsid w:val="001A5B08"/>
    <w:rsid w:val="001A7732"/>
    <w:rsid w:val="001B160C"/>
    <w:rsid w:val="001B1DE5"/>
    <w:rsid w:val="001B42AE"/>
    <w:rsid w:val="001B651C"/>
    <w:rsid w:val="001C22E6"/>
    <w:rsid w:val="001C2A5F"/>
    <w:rsid w:val="001C4577"/>
    <w:rsid w:val="001D0B23"/>
    <w:rsid w:val="001D382F"/>
    <w:rsid w:val="001D4084"/>
    <w:rsid w:val="001D4A4D"/>
    <w:rsid w:val="001D72EA"/>
    <w:rsid w:val="001D76DE"/>
    <w:rsid w:val="001E0CE5"/>
    <w:rsid w:val="001E3D70"/>
    <w:rsid w:val="001E7904"/>
    <w:rsid w:val="001F0347"/>
    <w:rsid w:val="001F3137"/>
    <w:rsid w:val="001F695F"/>
    <w:rsid w:val="002034BD"/>
    <w:rsid w:val="00204946"/>
    <w:rsid w:val="00204D83"/>
    <w:rsid w:val="00212632"/>
    <w:rsid w:val="00214EF3"/>
    <w:rsid w:val="00215375"/>
    <w:rsid w:val="00215DFC"/>
    <w:rsid w:val="00223472"/>
    <w:rsid w:val="00224889"/>
    <w:rsid w:val="002306E7"/>
    <w:rsid w:val="0023147C"/>
    <w:rsid w:val="00231613"/>
    <w:rsid w:val="00234F88"/>
    <w:rsid w:val="002368B1"/>
    <w:rsid w:val="00236F99"/>
    <w:rsid w:val="00237A99"/>
    <w:rsid w:val="00237D5A"/>
    <w:rsid w:val="00237EF2"/>
    <w:rsid w:val="00237F47"/>
    <w:rsid w:val="00241F42"/>
    <w:rsid w:val="0024470C"/>
    <w:rsid w:val="00244BE7"/>
    <w:rsid w:val="002452A5"/>
    <w:rsid w:val="00247CF7"/>
    <w:rsid w:val="00251450"/>
    <w:rsid w:val="00257FC1"/>
    <w:rsid w:val="00262ADB"/>
    <w:rsid w:val="002652BA"/>
    <w:rsid w:val="0027239B"/>
    <w:rsid w:val="002723FC"/>
    <w:rsid w:val="0027255C"/>
    <w:rsid w:val="00276603"/>
    <w:rsid w:val="0028085F"/>
    <w:rsid w:val="00282AFC"/>
    <w:rsid w:val="00283678"/>
    <w:rsid w:val="002855B8"/>
    <w:rsid w:val="00287C64"/>
    <w:rsid w:val="0029015C"/>
    <w:rsid w:val="00290354"/>
    <w:rsid w:val="00290F14"/>
    <w:rsid w:val="00291082"/>
    <w:rsid w:val="0029387E"/>
    <w:rsid w:val="0029483C"/>
    <w:rsid w:val="00294F1A"/>
    <w:rsid w:val="002A1BCD"/>
    <w:rsid w:val="002A2AF1"/>
    <w:rsid w:val="002A5E07"/>
    <w:rsid w:val="002A6866"/>
    <w:rsid w:val="002A7690"/>
    <w:rsid w:val="002B02DE"/>
    <w:rsid w:val="002B0E83"/>
    <w:rsid w:val="002C1177"/>
    <w:rsid w:val="002C3783"/>
    <w:rsid w:val="002C5A5B"/>
    <w:rsid w:val="002C6187"/>
    <w:rsid w:val="002C7B06"/>
    <w:rsid w:val="002D2B9E"/>
    <w:rsid w:val="002D6215"/>
    <w:rsid w:val="002D6D94"/>
    <w:rsid w:val="002E2E0B"/>
    <w:rsid w:val="002E307C"/>
    <w:rsid w:val="002E526C"/>
    <w:rsid w:val="002E5E6C"/>
    <w:rsid w:val="002F5D9C"/>
    <w:rsid w:val="002F65BD"/>
    <w:rsid w:val="00301211"/>
    <w:rsid w:val="003032BE"/>
    <w:rsid w:val="003037D4"/>
    <w:rsid w:val="0030487E"/>
    <w:rsid w:val="003051A7"/>
    <w:rsid w:val="0031397F"/>
    <w:rsid w:val="003147F5"/>
    <w:rsid w:val="00317C7A"/>
    <w:rsid w:val="003232DC"/>
    <w:rsid w:val="0032370A"/>
    <w:rsid w:val="00330DC1"/>
    <w:rsid w:val="00332120"/>
    <w:rsid w:val="00332938"/>
    <w:rsid w:val="00333CCD"/>
    <w:rsid w:val="00333FD3"/>
    <w:rsid w:val="00334F26"/>
    <w:rsid w:val="00334F92"/>
    <w:rsid w:val="0033586A"/>
    <w:rsid w:val="00337374"/>
    <w:rsid w:val="003427C5"/>
    <w:rsid w:val="003437F8"/>
    <w:rsid w:val="00344552"/>
    <w:rsid w:val="00344DE2"/>
    <w:rsid w:val="00345B88"/>
    <w:rsid w:val="00346300"/>
    <w:rsid w:val="00346614"/>
    <w:rsid w:val="00350392"/>
    <w:rsid w:val="0035305A"/>
    <w:rsid w:val="003531BE"/>
    <w:rsid w:val="0035367A"/>
    <w:rsid w:val="003558E1"/>
    <w:rsid w:val="00355DDD"/>
    <w:rsid w:val="003660FB"/>
    <w:rsid w:val="003739CB"/>
    <w:rsid w:val="00375206"/>
    <w:rsid w:val="00380F3F"/>
    <w:rsid w:val="00383FEE"/>
    <w:rsid w:val="0038712A"/>
    <w:rsid w:val="00390C90"/>
    <w:rsid w:val="00391F3A"/>
    <w:rsid w:val="0039264C"/>
    <w:rsid w:val="00396B09"/>
    <w:rsid w:val="00397CC5"/>
    <w:rsid w:val="003A0D82"/>
    <w:rsid w:val="003A1062"/>
    <w:rsid w:val="003A2182"/>
    <w:rsid w:val="003A6C05"/>
    <w:rsid w:val="003B1E57"/>
    <w:rsid w:val="003B21F2"/>
    <w:rsid w:val="003B3D15"/>
    <w:rsid w:val="003C63DE"/>
    <w:rsid w:val="003C7919"/>
    <w:rsid w:val="003D133B"/>
    <w:rsid w:val="003E7C94"/>
    <w:rsid w:val="003F0B97"/>
    <w:rsid w:val="003F73DC"/>
    <w:rsid w:val="003F7745"/>
    <w:rsid w:val="0040046A"/>
    <w:rsid w:val="00402482"/>
    <w:rsid w:val="00404652"/>
    <w:rsid w:val="00406EE6"/>
    <w:rsid w:val="004074C8"/>
    <w:rsid w:val="00413E8C"/>
    <w:rsid w:val="00416120"/>
    <w:rsid w:val="00417478"/>
    <w:rsid w:val="00424207"/>
    <w:rsid w:val="004255D4"/>
    <w:rsid w:val="004302DE"/>
    <w:rsid w:val="00433774"/>
    <w:rsid w:val="00437049"/>
    <w:rsid w:val="004411B4"/>
    <w:rsid w:val="004457C4"/>
    <w:rsid w:val="0044785D"/>
    <w:rsid w:val="0044797E"/>
    <w:rsid w:val="00452ABA"/>
    <w:rsid w:val="00453489"/>
    <w:rsid w:val="00453DAF"/>
    <w:rsid w:val="00456C0D"/>
    <w:rsid w:val="00460A8C"/>
    <w:rsid w:val="00462E52"/>
    <w:rsid w:val="0046686F"/>
    <w:rsid w:val="004678C5"/>
    <w:rsid w:val="0047023F"/>
    <w:rsid w:val="00470E5F"/>
    <w:rsid w:val="00472AE6"/>
    <w:rsid w:val="004737BF"/>
    <w:rsid w:val="00474561"/>
    <w:rsid w:val="00482C4F"/>
    <w:rsid w:val="00484AFA"/>
    <w:rsid w:val="004857B6"/>
    <w:rsid w:val="00490C06"/>
    <w:rsid w:val="00491DE4"/>
    <w:rsid w:val="0049490F"/>
    <w:rsid w:val="004A1785"/>
    <w:rsid w:val="004A2DCB"/>
    <w:rsid w:val="004A398F"/>
    <w:rsid w:val="004A39FC"/>
    <w:rsid w:val="004A5617"/>
    <w:rsid w:val="004B3DD7"/>
    <w:rsid w:val="004B5789"/>
    <w:rsid w:val="004C1703"/>
    <w:rsid w:val="004C245F"/>
    <w:rsid w:val="004C5A37"/>
    <w:rsid w:val="004C770C"/>
    <w:rsid w:val="004E2C91"/>
    <w:rsid w:val="004E5AC8"/>
    <w:rsid w:val="004E627D"/>
    <w:rsid w:val="004F1BF4"/>
    <w:rsid w:val="004F3503"/>
    <w:rsid w:val="00500099"/>
    <w:rsid w:val="0050168B"/>
    <w:rsid w:val="005024A6"/>
    <w:rsid w:val="005030C4"/>
    <w:rsid w:val="005046C3"/>
    <w:rsid w:val="00504EAE"/>
    <w:rsid w:val="005051C1"/>
    <w:rsid w:val="00506B4C"/>
    <w:rsid w:val="005076F5"/>
    <w:rsid w:val="0051088E"/>
    <w:rsid w:val="00510E37"/>
    <w:rsid w:val="00512758"/>
    <w:rsid w:val="00512819"/>
    <w:rsid w:val="00514B43"/>
    <w:rsid w:val="005208D0"/>
    <w:rsid w:val="00520EE0"/>
    <w:rsid w:val="00521A5B"/>
    <w:rsid w:val="00521CB8"/>
    <w:rsid w:val="0052217F"/>
    <w:rsid w:val="00522A14"/>
    <w:rsid w:val="0052411D"/>
    <w:rsid w:val="00524218"/>
    <w:rsid w:val="00531374"/>
    <w:rsid w:val="0054105B"/>
    <w:rsid w:val="00544A3C"/>
    <w:rsid w:val="00551EE2"/>
    <w:rsid w:val="00561508"/>
    <w:rsid w:val="00561DD5"/>
    <w:rsid w:val="00563DE9"/>
    <w:rsid w:val="005676D8"/>
    <w:rsid w:val="005708FF"/>
    <w:rsid w:val="0057609F"/>
    <w:rsid w:val="0057740B"/>
    <w:rsid w:val="0057791F"/>
    <w:rsid w:val="00580506"/>
    <w:rsid w:val="005842A0"/>
    <w:rsid w:val="005871F4"/>
    <w:rsid w:val="00587A2B"/>
    <w:rsid w:val="00587B05"/>
    <w:rsid w:val="00590FDA"/>
    <w:rsid w:val="0059268E"/>
    <w:rsid w:val="00592761"/>
    <w:rsid w:val="00595A50"/>
    <w:rsid w:val="00595DD7"/>
    <w:rsid w:val="005A0D77"/>
    <w:rsid w:val="005A3541"/>
    <w:rsid w:val="005B400F"/>
    <w:rsid w:val="005B7BD0"/>
    <w:rsid w:val="005C021C"/>
    <w:rsid w:val="005C61CE"/>
    <w:rsid w:val="005D2855"/>
    <w:rsid w:val="005E2911"/>
    <w:rsid w:val="005E4172"/>
    <w:rsid w:val="005E49DE"/>
    <w:rsid w:val="005E7AC2"/>
    <w:rsid w:val="005F3ACE"/>
    <w:rsid w:val="005F6F25"/>
    <w:rsid w:val="005F7969"/>
    <w:rsid w:val="006000E0"/>
    <w:rsid w:val="006013D0"/>
    <w:rsid w:val="00605E0C"/>
    <w:rsid w:val="00611539"/>
    <w:rsid w:val="0061407C"/>
    <w:rsid w:val="00615E7E"/>
    <w:rsid w:val="00621030"/>
    <w:rsid w:val="006219D5"/>
    <w:rsid w:val="006225CB"/>
    <w:rsid w:val="006226B2"/>
    <w:rsid w:val="00622C62"/>
    <w:rsid w:val="00622F4D"/>
    <w:rsid w:val="0062351C"/>
    <w:rsid w:val="006238BC"/>
    <w:rsid w:val="00631CEB"/>
    <w:rsid w:val="006343F1"/>
    <w:rsid w:val="006359C5"/>
    <w:rsid w:val="0064237F"/>
    <w:rsid w:val="00645C03"/>
    <w:rsid w:val="006465E1"/>
    <w:rsid w:val="006466F6"/>
    <w:rsid w:val="00647DAE"/>
    <w:rsid w:val="006512AB"/>
    <w:rsid w:val="00656452"/>
    <w:rsid w:val="00662262"/>
    <w:rsid w:val="006622D1"/>
    <w:rsid w:val="00664E9C"/>
    <w:rsid w:val="00665C69"/>
    <w:rsid w:val="006661D1"/>
    <w:rsid w:val="0067007B"/>
    <w:rsid w:val="00675774"/>
    <w:rsid w:val="006760F0"/>
    <w:rsid w:val="00677E65"/>
    <w:rsid w:val="006830F1"/>
    <w:rsid w:val="0068339A"/>
    <w:rsid w:val="00684A62"/>
    <w:rsid w:val="00684EF5"/>
    <w:rsid w:val="00691123"/>
    <w:rsid w:val="00693A84"/>
    <w:rsid w:val="00694720"/>
    <w:rsid w:val="0069638E"/>
    <w:rsid w:val="00696488"/>
    <w:rsid w:val="00696FE2"/>
    <w:rsid w:val="00697122"/>
    <w:rsid w:val="006976E8"/>
    <w:rsid w:val="006A116D"/>
    <w:rsid w:val="006A16CF"/>
    <w:rsid w:val="006A349B"/>
    <w:rsid w:val="006A511E"/>
    <w:rsid w:val="006A57EF"/>
    <w:rsid w:val="006A62E1"/>
    <w:rsid w:val="006B090F"/>
    <w:rsid w:val="006B1697"/>
    <w:rsid w:val="006B1A6F"/>
    <w:rsid w:val="006B1F0B"/>
    <w:rsid w:val="006C0AC6"/>
    <w:rsid w:val="006C2713"/>
    <w:rsid w:val="006C3B2B"/>
    <w:rsid w:val="006C47E0"/>
    <w:rsid w:val="006C4AC2"/>
    <w:rsid w:val="006C4F95"/>
    <w:rsid w:val="006C618F"/>
    <w:rsid w:val="006C7505"/>
    <w:rsid w:val="006D18C7"/>
    <w:rsid w:val="006D60C2"/>
    <w:rsid w:val="006D7319"/>
    <w:rsid w:val="006E37C8"/>
    <w:rsid w:val="006E47DD"/>
    <w:rsid w:val="006F1C83"/>
    <w:rsid w:val="006F4B61"/>
    <w:rsid w:val="006F4C8C"/>
    <w:rsid w:val="006F5842"/>
    <w:rsid w:val="006F62FE"/>
    <w:rsid w:val="0070150F"/>
    <w:rsid w:val="0070392A"/>
    <w:rsid w:val="00704A26"/>
    <w:rsid w:val="0071020E"/>
    <w:rsid w:val="007109F0"/>
    <w:rsid w:val="00710E4C"/>
    <w:rsid w:val="00713158"/>
    <w:rsid w:val="007134EE"/>
    <w:rsid w:val="00720036"/>
    <w:rsid w:val="00720334"/>
    <w:rsid w:val="007204B4"/>
    <w:rsid w:val="007206D0"/>
    <w:rsid w:val="00720FFD"/>
    <w:rsid w:val="007254C1"/>
    <w:rsid w:val="00726285"/>
    <w:rsid w:val="0072655B"/>
    <w:rsid w:val="00734589"/>
    <w:rsid w:val="00735A14"/>
    <w:rsid w:val="007414F7"/>
    <w:rsid w:val="0074362D"/>
    <w:rsid w:val="0075093F"/>
    <w:rsid w:val="00751236"/>
    <w:rsid w:val="00752185"/>
    <w:rsid w:val="0075231D"/>
    <w:rsid w:val="0075414C"/>
    <w:rsid w:val="0075582D"/>
    <w:rsid w:val="0075601F"/>
    <w:rsid w:val="007567B4"/>
    <w:rsid w:val="00757FAC"/>
    <w:rsid w:val="00760D42"/>
    <w:rsid w:val="00762AD2"/>
    <w:rsid w:val="0077037A"/>
    <w:rsid w:val="00771694"/>
    <w:rsid w:val="00771AD8"/>
    <w:rsid w:val="00771AE6"/>
    <w:rsid w:val="00771F90"/>
    <w:rsid w:val="00776224"/>
    <w:rsid w:val="0078218A"/>
    <w:rsid w:val="0078359F"/>
    <w:rsid w:val="00785104"/>
    <w:rsid w:val="0078532A"/>
    <w:rsid w:val="00786C87"/>
    <w:rsid w:val="007906A2"/>
    <w:rsid w:val="00791567"/>
    <w:rsid w:val="00792E4B"/>
    <w:rsid w:val="00793E32"/>
    <w:rsid w:val="00795B7A"/>
    <w:rsid w:val="00796F73"/>
    <w:rsid w:val="007A25F1"/>
    <w:rsid w:val="007A3BB1"/>
    <w:rsid w:val="007A4F03"/>
    <w:rsid w:val="007A5D9B"/>
    <w:rsid w:val="007B04C2"/>
    <w:rsid w:val="007B1FCE"/>
    <w:rsid w:val="007B2C5F"/>
    <w:rsid w:val="007B2EC0"/>
    <w:rsid w:val="007B33DE"/>
    <w:rsid w:val="007C1E76"/>
    <w:rsid w:val="007C3384"/>
    <w:rsid w:val="007C3825"/>
    <w:rsid w:val="007D18DB"/>
    <w:rsid w:val="007D2ED4"/>
    <w:rsid w:val="007D3659"/>
    <w:rsid w:val="007D628F"/>
    <w:rsid w:val="007D7701"/>
    <w:rsid w:val="007E0A95"/>
    <w:rsid w:val="007E1584"/>
    <w:rsid w:val="007E3976"/>
    <w:rsid w:val="007E56A6"/>
    <w:rsid w:val="007E5D27"/>
    <w:rsid w:val="007F5744"/>
    <w:rsid w:val="007F73AE"/>
    <w:rsid w:val="007F7ADA"/>
    <w:rsid w:val="007F7B3A"/>
    <w:rsid w:val="00800142"/>
    <w:rsid w:val="008019F0"/>
    <w:rsid w:val="008046CB"/>
    <w:rsid w:val="00806915"/>
    <w:rsid w:val="00807BD7"/>
    <w:rsid w:val="00815BBA"/>
    <w:rsid w:val="0081735D"/>
    <w:rsid w:val="00817F43"/>
    <w:rsid w:val="008272AD"/>
    <w:rsid w:val="00827383"/>
    <w:rsid w:val="00830430"/>
    <w:rsid w:val="00833346"/>
    <w:rsid w:val="008375AD"/>
    <w:rsid w:val="008378F3"/>
    <w:rsid w:val="00843619"/>
    <w:rsid w:val="00844AE6"/>
    <w:rsid w:val="00852DE0"/>
    <w:rsid w:val="0085406E"/>
    <w:rsid w:val="0085558E"/>
    <w:rsid w:val="00860F00"/>
    <w:rsid w:val="00863C11"/>
    <w:rsid w:val="00865DB9"/>
    <w:rsid w:val="00866109"/>
    <w:rsid w:val="00870CE9"/>
    <w:rsid w:val="008722CB"/>
    <w:rsid w:val="00873CF3"/>
    <w:rsid w:val="00877808"/>
    <w:rsid w:val="00883958"/>
    <w:rsid w:val="00883D63"/>
    <w:rsid w:val="008845A9"/>
    <w:rsid w:val="00891B41"/>
    <w:rsid w:val="008A0DF8"/>
    <w:rsid w:val="008A392C"/>
    <w:rsid w:val="008A4AC8"/>
    <w:rsid w:val="008A57E3"/>
    <w:rsid w:val="008A5C93"/>
    <w:rsid w:val="008A7D01"/>
    <w:rsid w:val="008B057C"/>
    <w:rsid w:val="008B4DFB"/>
    <w:rsid w:val="008B64D0"/>
    <w:rsid w:val="008C4B00"/>
    <w:rsid w:val="008C69B1"/>
    <w:rsid w:val="008C7D92"/>
    <w:rsid w:val="008D04BB"/>
    <w:rsid w:val="008D06C8"/>
    <w:rsid w:val="008D1CD6"/>
    <w:rsid w:val="008E3053"/>
    <w:rsid w:val="008E391C"/>
    <w:rsid w:val="008E4A66"/>
    <w:rsid w:val="008E5433"/>
    <w:rsid w:val="008E714B"/>
    <w:rsid w:val="0090241A"/>
    <w:rsid w:val="009048D5"/>
    <w:rsid w:val="00905273"/>
    <w:rsid w:val="00907542"/>
    <w:rsid w:val="00912370"/>
    <w:rsid w:val="0091758D"/>
    <w:rsid w:val="009237EA"/>
    <w:rsid w:val="00926392"/>
    <w:rsid w:val="00936ED5"/>
    <w:rsid w:val="00937FB7"/>
    <w:rsid w:val="009427DF"/>
    <w:rsid w:val="0094315C"/>
    <w:rsid w:val="0094647F"/>
    <w:rsid w:val="009479F9"/>
    <w:rsid w:val="0095226E"/>
    <w:rsid w:val="009550E0"/>
    <w:rsid w:val="00956535"/>
    <w:rsid w:val="00957511"/>
    <w:rsid w:val="00960D1F"/>
    <w:rsid w:val="00961485"/>
    <w:rsid w:val="00965254"/>
    <w:rsid w:val="00967088"/>
    <w:rsid w:val="0096777A"/>
    <w:rsid w:val="0097491C"/>
    <w:rsid w:val="0097497C"/>
    <w:rsid w:val="009774DA"/>
    <w:rsid w:val="0098304A"/>
    <w:rsid w:val="0098621C"/>
    <w:rsid w:val="009866CA"/>
    <w:rsid w:val="0098771F"/>
    <w:rsid w:val="0099266D"/>
    <w:rsid w:val="00994462"/>
    <w:rsid w:val="00995EBE"/>
    <w:rsid w:val="009A14EE"/>
    <w:rsid w:val="009B221A"/>
    <w:rsid w:val="009B28D7"/>
    <w:rsid w:val="009B6646"/>
    <w:rsid w:val="009B7B4E"/>
    <w:rsid w:val="009C2B91"/>
    <w:rsid w:val="009C6127"/>
    <w:rsid w:val="009C6FF8"/>
    <w:rsid w:val="009D0F69"/>
    <w:rsid w:val="009D193B"/>
    <w:rsid w:val="009D1C06"/>
    <w:rsid w:val="009D533D"/>
    <w:rsid w:val="009D5B51"/>
    <w:rsid w:val="009D7169"/>
    <w:rsid w:val="009E00D9"/>
    <w:rsid w:val="009E0AF1"/>
    <w:rsid w:val="009E4888"/>
    <w:rsid w:val="009F0443"/>
    <w:rsid w:val="009F2C29"/>
    <w:rsid w:val="009F4135"/>
    <w:rsid w:val="009F7D05"/>
    <w:rsid w:val="00A00C12"/>
    <w:rsid w:val="00A00D08"/>
    <w:rsid w:val="00A03017"/>
    <w:rsid w:val="00A03544"/>
    <w:rsid w:val="00A066A2"/>
    <w:rsid w:val="00A06D59"/>
    <w:rsid w:val="00A07363"/>
    <w:rsid w:val="00A10029"/>
    <w:rsid w:val="00A102E2"/>
    <w:rsid w:val="00A157FD"/>
    <w:rsid w:val="00A160FD"/>
    <w:rsid w:val="00A16B62"/>
    <w:rsid w:val="00A214E1"/>
    <w:rsid w:val="00A23084"/>
    <w:rsid w:val="00A23184"/>
    <w:rsid w:val="00A25BFE"/>
    <w:rsid w:val="00A304A8"/>
    <w:rsid w:val="00A328D4"/>
    <w:rsid w:val="00A3434D"/>
    <w:rsid w:val="00A346A1"/>
    <w:rsid w:val="00A43C2B"/>
    <w:rsid w:val="00A44D8B"/>
    <w:rsid w:val="00A45EA0"/>
    <w:rsid w:val="00A47BC8"/>
    <w:rsid w:val="00A56CBB"/>
    <w:rsid w:val="00A6214C"/>
    <w:rsid w:val="00A624FF"/>
    <w:rsid w:val="00A633F2"/>
    <w:rsid w:val="00A67A27"/>
    <w:rsid w:val="00A70814"/>
    <w:rsid w:val="00A71E13"/>
    <w:rsid w:val="00A850A9"/>
    <w:rsid w:val="00A86624"/>
    <w:rsid w:val="00A90E28"/>
    <w:rsid w:val="00A95766"/>
    <w:rsid w:val="00A96030"/>
    <w:rsid w:val="00AA7FA9"/>
    <w:rsid w:val="00AB0814"/>
    <w:rsid w:val="00AB1743"/>
    <w:rsid w:val="00AB1813"/>
    <w:rsid w:val="00AB2A10"/>
    <w:rsid w:val="00AB595D"/>
    <w:rsid w:val="00AB6360"/>
    <w:rsid w:val="00AC0A58"/>
    <w:rsid w:val="00AC0B83"/>
    <w:rsid w:val="00AD2D6B"/>
    <w:rsid w:val="00AD2E11"/>
    <w:rsid w:val="00AD4151"/>
    <w:rsid w:val="00AF0F12"/>
    <w:rsid w:val="00AF4DA8"/>
    <w:rsid w:val="00AF52C1"/>
    <w:rsid w:val="00AF6386"/>
    <w:rsid w:val="00AF7E83"/>
    <w:rsid w:val="00B016B2"/>
    <w:rsid w:val="00B034A6"/>
    <w:rsid w:val="00B067E7"/>
    <w:rsid w:val="00B1045A"/>
    <w:rsid w:val="00B16314"/>
    <w:rsid w:val="00B20C7C"/>
    <w:rsid w:val="00B21D19"/>
    <w:rsid w:val="00B22F64"/>
    <w:rsid w:val="00B23C9E"/>
    <w:rsid w:val="00B258E3"/>
    <w:rsid w:val="00B2643F"/>
    <w:rsid w:val="00B27415"/>
    <w:rsid w:val="00B27F91"/>
    <w:rsid w:val="00B30EEF"/>
    <w:rsid w:val="00B3157D"/>
    <w:rsid w:val="00B317BF"/>
    <w:rsid w:val="00B35C7E"/>
    <w:rsid w:val="00B37731"/>
    <w:rsid w:val="00B37F56"/>
    <w:rsid w:val="00B418D5"/>
    <w:rsid w:val="00B41DB3"/>
    <w:rsid w:val="00B41FC5"/>
    <w:rsid w:val="00B42D9D"/>
    <w:rsid w:val="00B46449"/>
    <w:rsid w:val="00B47FE3"/>
    <w:rsid w:val="00B52419"/>
    <w:rsid w:val="00B539C7"/>
    <w:rsid w:val="00B5649A"/>
    <w:rsid w:val="00B565BA"/>
    <w:rsid w:val="00B632D5"/>
    <w:rsid w:val="00B674D5"/>
    <w:rsid w:val="00B67B8F"/>
    <w:rsid w:val="00B75E75"/>
    <w:rsid w:val="00B76A6B"/>
    <w:rsid w:val="00B775C0"/>
    <w:rsid w:val="00B84D9A"/>
    <w:rsid w:val="00B86BA8"/>
    <w:rsid w:val="00B8745A"/>
    <w:rsid w:val="00B90B9F"/>
    <w:rsid w:val="00BB02AE"/>
    <w:rsid w:val="00BB32B1"/>
    <w:rsid w:val="00BB3540"/>
    <w:rsid w:val="00BB4C52"/>
    <w:rsid w:val="00BB774B"/>
    <w:rsid w:val="00BC12A2"/>
    <w:rsid w:val="00BC247D"/>
    <w:rsid w:val="00BC53B6"/>
    <w:rsid w:val="00BC651C"/>
    <w:rsid w:val="00BD2253"/>
    <w:rsid w:val="00BD563C"/>
    <w:rsid w:val="00BD5EA9"/>
    <w:rsid w:val="00BD7FDB"/>
    <w:rsid w:val="00BE64E4"/>
    <w:rsid w:val="00BF1129"/>
    <w:rsid w:val="00BF1B5C"/>
    <w:rsid w:val="00BF1CE7"/>
    <w:rsid w:val="00BF2C56"/>
    <w:rsid w:val="00C00ECC"/>
    <w:rsid w:val="00C03D07"/>
    <w:rsid w:val="00C0689F"/>
    <w:rsid w:val="00C1102A"/>
    <w:rsid w:val="00C203E3"/>
    <w:rsid w:val="00C2088D"/>
    <w:rsid w:val="00C21420"/>
    <w:rsid w:val="00C215B2"/>
    <w:rsid w:val="00C22104"/>
    <w:rsid w:val="00C22D26"/>
    <w:rsid w:val="00C23858"/>
    <w:rsid w:val="00C26399"/>
    <w:rsid w:val="00C31F29"/>
    <w:rsid w:val="00C330BF"/>
    <w:rsid w:val="00C35F2C"/>
    <w:rsid w:val="00C361B8"/>
    <w:rsid w:val="00C37241"/>
    <w:rsid w:val="00C37D9E"/>
    <w:rsid w:val="00C43AF8"/>
    <w:rsid w:val="00C43F47"/>
    <w:rsid w:val="00C44CF8"/>
    <w:rsid w:val="00C44D02"/>
    <w:rsid w:val="00C52AE4"/>
    <w:rsid w:val="00C54BD8"/>
    <w:rsid w:val="00C600C4"/>
    <w:rsid w:val="00C60435"/>
    <w:rsid w:val="00C616EB"/>
    <w:rsid w:val="00C62ACE"/>
    <w:rsid w:val="00C634A1"/>
    <w:rsid w:val="00C65C22"/>
    <w:rsid w:val="00C665EF"/>
    <w:rsid w:val="00C70BFC"/>
    <w:rsid w:val="00C74381"/>
    <w:rsid w:val="00C7550C"/>
    <w:rsid w:val="00C755ED"/>
    <w:rsid w:val="00C771A7"/>
    <w:rsid w:val="00C8033B"/>
    <w:rsid w:val="00C803A8"/>
    <w:rsid w:val="00C8213C"/>
    <w:rsid w:val="00C82628"/>
    <w:rsid w:val="00C8385E"/>
    <w:rsid w:val="00C878F8"/>
    <w:rsid w:val="00C90FD9"/>
    <w:rsid w:val="00C91A39"/>
    <w:rsid w:val="00C921B6"/>
    <w:rsid w:val="00C93B4D"/>
    <w:rsid w:val="00C9714B"/>
    <w:rsid w:val="00CA0C11"/>
    <w:rsid w:val="00CA6079"/>
    <w:rsid w:val="00CA6B5A"/>
    <w:rsid w:val="00CA752B"/>
    <w:rsid w:val="00CB01AB"/>
    <w:rsid w:val="00CB5CC7"/>
    <w:rsid w:val="00CC1667"/>
    <w:rsid w:val="00CC1B78"/>
    <w:rsid w:val="00CD0139"/>
    <w:rsid w:val="00CD1A24"/>
    <w:rsid w:val="00CD1D6C"/>
    <w:rsid w:val="00CD1E8B"/>
    <w:rsid w:val="00CD3CD0"/>
    <w:rsid w:val="00CD4A18"/>
    <w:rsid w:val="00CD5467"/>
    <w:rsid w:val="00CD6A8D"/>
    <w:rsid w:val="00CE07AB"/>
    <w:rsid w:val="00CE2DAB"/>
    <w:rsid w:val="00CE378C"/>
    <w:rsid w:val="00CE6495"/>
    <w:rsid w:val="00CF4051"/>
    <w:rsid w:val="00CF6BA3"/>
    <w:rsid w:val="00CF78AB"/>
    <w:rsid w:val="00D044E6"/>
    <w:rsid w:val="00D05BEB"/>
    <w:rsid w:val="00D103EF"/>
    <w:rsid w:val="00D105A2"/>
    <w:rsid w:val="00D105E1"/>
    <w:rsid w:val="00D11ABE"/>
    <w:rsid w:val="00D24655"/>
    <w:rsid w:val="00D2701C"/>
    <w:rsid w:val="00D27B84"/>
    <w:rsid w:val="00D31502"/>
    <w:rsid w:val="00D3227E"/>
    <w:rsid w:val="00D34042"/>
    <w:rsid w:val="00D36D3E"/>
    <w:rsid w:val="00D41345"/>
    <w:rsid w:val="00D440DA"/>
    <w:rsid w:val="00D4531C"/>
    <w:rsid w:val="00D45FC8"/>
    <w:rsid w:val="00D5118F"/>
    <w:rsid w:val="00D519E3"/>
    <w:rsid w:val="00D55093"/>
    <w:rsid w:val="00D5547F"/>
    <w:rsid w:val="00D56BCB"/>
    <w:rsid w:val="00D67121"/>
    <w:rsid w:val="00D67BF1"/>
    <w:rsid w:val="00D707BC"/>
    <w:rsid w:val="00D7164B"/>
    <w:rsid w:val="00D72D3E"/>
    <w:rsid w:val="00D7563C"/>
    <w:rsid w:val="00D75BA4"/>
    <w:rsid w:val="00D80A12"/>
    <w:rsid w:val="00D86C8D"/>
    <w:rsid w:val="00D95DAA"/>
    <w:rsid w:val="00DA09EF"/>
    <w:rsid w:val="00DA1537"/>
    <w:rsid w:val="00DA2145"/>
    <w:rsid w:val="00DA47CC"/>
    <w:rsid w:val="00DA4D92"/>
    <w:rsid w:val="00DB58EC"/>
    <w:rsid w:val="00DC0F28"/>
    <w:rsid w:val="00DC4D8B"/>
    <w:rsid w:val="00DC6331"/>
    <w:rsid w:val="00DC6345"/>
    <w:rsid w:val="00DC7528"/>
    <w:rsid w:val="00DC79D5"/>
    <w:rsid w:val="00DD1380"/>
    <w:rsid w:val="00DD2FC6"/>
    <w:rsid w:val="00DD33CA"/>
    <w:rsid w:val="00DD3E79"/>
    <w:rsid w:val="00DD5F45"/>
    <w:rsid w:val="00DD604C"/>
    <w:rsid w:val="00DD67C2"/>
    <w:rsid w:val="00DD7ED9"/>
    <w:rsid w:val="00DE02EB"/>
    <w:rsid w:val="00DE03E0"/>
    <w:rsid w:val="00DE0F9F"/>
    <w:rsid w:val="00DE2962"/>
    <w:rsid w:val="00DE5AF4"/>
    <w:rsid w:val="00DF2EC9"/>
    <w:rsid w:val="00DF4AEC"/>
    <w:rsid w:val="00E009DC"/>
    <w:rsid w:val="00E01D80"/>
    <w:rsid w:val="00E11B8E"/>
    <w:rsid w:val="00E12689"/>
    <w:rsid w:val="00E14A6D"/>
    <w:rsid w:val="00E2075E"/>
    <w:rsid w:val="00E21B17"/>
    <w:rsid w:val="00E22602"/>
    <w:rsid w:val="00E22E21"/>
    <w:rsid w:val="00E2339E"/>
    <w:rsid w:val="00E25611"/>
    <w:rsid w:val="00E25D9D"/>
    <w:rsid w:val="00E30487"/>
    <w:rsid w:val="00E30840"/>
    <w:rsid w:val="00E32BEC"/>
    <w:rsid w:val="00E33A10"/>
    <w:rsid w:val="00E36054"/>
    <w:rsid w:val="00E37F85"/>
    <w:rsid w:val="00E428FB"/>
    <w:rsid w:val="00E5044E"/>
    <w:rsid w:val="00E51655"/>
    <w:rsid w:val="00E5290E"/>
    <w:rsid w:val="00E53AE7"/>
    <w:rsid w:val="00E53D05"/>
    <w:rsid w:val="00E549AC"/>
    <w:rsid w:val="00E56B62"/>
    <w:rsid w:val="00E604C4"/>
    <w:rsid w:val="00E6729C"/>
    <w:rsid w:val="00E713F0"/>
    <w:rsid w:val="00E71E17"/>
    <w:rsid w:val="00E7691A"/>
    <w:rsid w:val="00E77414"/>
    <w:rsid w:val="00E80099"/>
    <w:rsid w:val="00E8010A"/>
    <w:rsid w:val="00E81DC4"/>
    <w:rsid w:val="00E830F6"/>
    <w:rsid w:val="00E853D1"/>
    <w:rsid w:val="00E861AD"/>
    <w:rsid w:val="00E90E6E"/>
    <w:rsid w:val="00E95CE5"/>
    <w:rsid w:val="00E96922"/>
    <w:rsid w:val="00EA1A3D"/>
    <w:rsid w:val="00EA1C16"/>
    <w:rsid w:val="00EA4E96"/>
    <w:rsid w:val="00EB0886"/>
    <w:rsid w:val="00EB3B55"/>
    <w:rsid w:val="00EB3BE2"/>
    <w:rsid w:val="00EB59F6"/>
    <w:rsid w:val="00EB73CA"/>
    <w:rsid w:val="00EC1A9B"/>
    <w:rsid w:val="00EC6FF5"/>
    <w:rsid w:val="00EC71AA"/>
    <w:rsid w:val="00ED1270"/>
    <w:rsid w:val="00ED194C"/>
    <w:rsid w:val="00ED23CC"/>
    <w:rsid w:val="00ED7B44"/>
    <w:rsid w:val="00EE199D"/>
    <w:rsid w:val="00EE21B2"/>
    <w:rsid w:val="00EE279A"/>
    <w:rsid w:val="00EE64D1"/>
    <w:rsid w:val="00EF05A1"/>
    <w:rsid w:val="00EF06D6"/>
    <w:rsid w:val="00EF0C88"/>
    <w:rsid w:val="00EF725B"/>
    <w:rsid w:val="00EF7EA0"/>
    <w:rsid w:val="00F0708C"/>
    <w:rsid w:val="00F10833"/>
    <w:rsid w:val="00F10DB7"/>
    <w:rsid w:val="00F1374D"/>
    <w:rsid w:val="00F14632"/>
    <w:rsid w:val="00F1622A"/>
    <w:rsid w:val="00F201EF"/>
    <w:rsid w:val="00F20AB2"/>
    <w:rsid w:val="00F20AD0"/>
    <w:rsid w:val="00F24EE6"/>
    <w:rsid w:val="00F336C8"/>
    <w:rsid w:val="00F44994"/>
    <w:rsid w:val="00F53481"/>
    <w:rsid w:val="00F53852"/>
    <w:rsid w:val="00F55A9C"/>
    <w:rsid w:val="00F643E0"/>
    <w:rsid w:val="00F7627D"/>
    <w:rsid w:val="00F76DA9"/>
    <w:rsid w:val="00F7793D"/>
    <w:rsid w:val="00F813F2"/>
    <w:rsid w:val="00F84613"/>
    <w:rsid w:val="00F95100"/>
    <w:rsid w:val="00F95AF5"/>
    <w:rsid w:val="00F97A27"/>
    <w:rsid w:val="00FA074E"/>
    <w:rsid w:val="00FA0D24"/>
    <w:rsid w:val="00FA14D2"/>
    <w:rsid w:val="00FA4292"/>
    <w:rsid w:val="00FA5976"/>
    <w:rsid w:val="00FA6C95"/>
    <w:rsid w:val="00FB27B1"/>
    <w:rsid w:val="00FB289A"/>
    <w:rsid w:val="00FB2B48"/>
    <w:rsid w:val="00FB31B2"/>
    <w:rsid w:val="00FB5DB5"/>
    <w:rsid w:val="00FB7ECA"/>
    <w:rsid w:val="00FC12D8"/>
    <w:rsid w:val="00FC33FD"/>
    <w:rsid w:val="00FC56D7"/>
    <w:rsid w:val="00FD17D0"/>
    <w:rsid w:val="00FD3655"/>
    <w:rsid w:val="00FD44D6"/>
    <w:rsid w:val="00FD54A0"/>
    <w:rsid w:val="00FD5F00"/>
    <w:rsid w:val="00FE0619"/>
    <w:rsid w:val="00FE1D01"/>
    <w:rsid w:val="00FE4036"/>
    <w:rsid w:val="00FE7733"/>
    <w:rsid w:val="00FE7DFA"/>
    <w:rsid w:val="00FF1CAD"/>
    <w:rsid w:val="00FF5C3D"/>
    <w:rsid w:val="00FF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16E36DA"/>
  <w15:chartTrackingRefBased/>
  <w15:docId w15:val="{53B3A632-3AE9-4DE1-B0DE-04D698C7C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79A5"/>
    <w:pPr>
      <w:suppressAutoHyphens/>
    </w:pPr>
    <w:rPr>
      <w:sz w:val="24"/>
      <w:szCs w:val="24"/>
      <w:lang w:eastAsia="zh-CN"/>
    </w:rPr>
  </w:style>
  <w:style w:type="paragraph" w:styleId="Nagwek1">
    <w:name w:val="heading 1"/>
    <w:aliases w:val="Znak, Znak"/>
    <w:basedOn w:val="Normalny"/>
    <w:next w:val="Normalny"/>
    <w:link w:val="Nagwek1Znak"/>
    <w:uiPriority w:val="9"/>
    <w:qFormat/>
    <w:rsid w:val="00891B41"/>
    <w:pPr>
      <w:keepNext/>
      <w:keepLines/>
      <w:suppressAutoHyphens w:val="0"/>
      <w:spacing w:before="360" w:after="80" w:line="276" w:lineRule="auto"/>
      <w:outlineLvl w:val="0"/>
    </w:pPr>
    <w:rPr>
      <w:rFonts w:ascii="Calibri Light" w:hAnsi="Calibri Light"/>
      <w:color w:val="2F5496"/>
      <w:sz w:val="40"/>
      <w:szCs w:val="40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891B41"/>
    <w:pPr>
      <w:keepNext/>
      <w:keepLines/>
      <w:suppressAutoHyphens w:val="0"/>
      <w:spacing w:before="160" w:after="80" w:line="276" w:lineRule="auto"/>
      <w:outlineLvl w:val="1"/>
    </w:pPr>
    <w:rPr>
      <w:rFonts w:ascii="Calibri Light" w:hAnsi="Calibri Light"/>
      <w:color w:val="2F5496"/>
      <w:sz w:val="32"/>
      <w:szCs w:val="32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91B41"/>
    <w:pPr>
      <w:keepNext/>
      <w:keepLines/>
      <w:suppressAutoHyphens w:val="0"/>
      <w:spacing w:before="160" w:after="80" w:line="276" w:lineRule="auto"/>
      <w:outlineLvl w:val="2"/>
    </w:pPr>
    <w:rPr>
      <w:rFonts w:ascii="Calibri" w:hAnsi="Calibri"/>
      <w:color w:val="2F5496"/>
      <w:sz w:val="28"/>
      <w:szCs w:val="28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91B41"/>
    <w:pPr>
      <w:keepNext/>
      <w:keepLines/>
      <w:suppressAutoHyphens w:val="0"/>
      <w:spacing w:before="80" w:after="40" w:line="276" w:lineRule="auto"/>
      <w:outlineLvl w:val="3"/>
    </w:pPr>
    <w:rPr>
      <w:rFonts w:ascii="Calibri" w:hAnsi="Calibri"/>
      <w:i/>
      <w:iCs/>
      <w:color w:val="2F5496"/>
      <w:sz w:val="22"/>
      <w:szCs w:val="22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91B41"/>
    <w:pPr>
      <w:keepNext/>
      <w:keepLines/>
      <w:suppressAutoHyphens w:val="0"/>
      <w:spacing w:before="80" w:after="40" w:line="276" w:lineRule="auto"/>
      <w:outlineLvl w:val="4"/>
    </w:pPr>
    <w:rPr>
      <w:rFonts w:ascii="Calibri" w:hAnsi="Calibri"/>
      <w:color w:val="2F5496"/>
      <w:sz w:val="22"/>
      <w:szCs w:val="22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91B41"/>
    <w:pPr>
      <w:keepNext/>
      <w:keepLines/>
      <w:suppressAutoHyphens w:val="0"/>
      <w:spacing w:before="40" w:line="276" w:lineRule="auto"/>
      <w:outlineLvl w:val="5"/>
    </w:pPr>
    <w:rPr>
      <w:rFonts w:ascii="Calibri" w:hAnsi="Calibri"/>
      <w:i/>
      <w:iCs/>
      <w:color w:val="595959"/>
      <w:sz w:val="22"/>
      <w:szCs w:val="22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891B41"/>
    <w:pPr>
      <w:keepNext/>
      <w:keepLines/>
      <w:suppressAutoHyphens w:val="0"/>
      <w:spacing w:before="40" w:line="276" w:lineRule="auto"/>
      <w:outlineLvl w:val="6"/>
    </w:pPr>
    <w:rPr>
      <w:rFonts w:ascii="Calibri" w:hAnsi="Calibri"/>
      <w:color w:val="595959"/>
      <w:sz w:val="22"/>
      <w:szCs w:val="22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91B41"/>
    <w:pPr>
      <w:keepNext/>
      <w:keepLines/>
      <w:suppressAutoHyphens w:val="0"/>
      <w:spacing w:line="276" w:lineRule="auto"/>
      <w:outlineLvl w:val="7"/>
    </w:pPr>
    <w:rPr>
      <w:rFonts w:ascii="Calibri" w:hAnsi="Calibri"/>
      <w:i/>
      <w:iCs/>
      <w:color w:val="272727"/>
      <w:sz w:val="22"/>
      <w:szCs w:val="22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891B41"/>
    <w:pPr>
      <w:keepNext/>
      <w:keepLines/>
      <w:suppressAutoHyphens w:val="0"/>
      <w:spacing w:line="276" w:lineRule="auto"/>
      <w:outlineLvl w:val="8"/>
    </w:pPr>
    <w:rPr>
      <w:rFonts w:ascii="Calibri" w:hAnsi="Calibri"/>
      <w:color w:val="272727"/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Domylnaczcionkaakapitu1">
    <w:name w:val="Domyślna czcionka akapitu1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ListLabel7">
    <w:name w:val="ListLabel 7"/>
    <w:rPr>
      <w:rFonts w:cs="Symbol"/>
      <w:sz w:val="12"/>
      <w:szCs w:val="12"/>
    </w:rPr>
  </w:style>
  <w:style w:type="character" w:customStyle="1" w:styleId="Znakinumeracji">
    <w:name w:val="Znaki numeracji"/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Lucida Sans"/>
      <w:i/>
      <w:iCs/>
    </w:rPr>
  </w:style>
  <w:style w:type="paragraph" w:styleId="Tekstprzypisukocowego">
    <w:name w:val="endnote text"/>
    <w:basedOn w:val="Normalny"/>
    <w:link w:val="TekstprzypisukocowegoZnak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Default">
    <w:name w:val="Default"/>
    <w:uiPriority w:val="99"/>
    <w:pPr>
      <w:widowControl w:val="0"/>
      <w:suppressAutoHyphens/>
    </w:pPr>
    <w:rPr>
      <w:rFonts w:ascii="Calibri" w:eastAsia="NSimSun" w:hAnsi="Calibri" w:cs="Lucida Sans"/>
      <w:color w:val="000000"/>
      <w:sz w:val="24"/>
      <w:szCs w:val="24"/>
      <w:lang w:eastAsia="zh-CN" w:bidi="hi-IN"/>
    </w:rPr>
  </w:style>
  <w:style w:type="paragraph" w:customStyle="1" w:styleId="TableParagraph">
    <w:name w:val="Table Paragraph"/>
    <w:basedOn w:val="Normalny"/>
    <w:pPr>
      <w:widowControl w:val="0"/>
      <w:spacing w:line="280" w:lineRule="exact"/>
      <w:ind w:left="107"/>
    </w:pPr>
    <w:rPr>
      <w:rFonts w:ascii="Calibri" w:eastAsia="Calibri" w:hAnsi="Calibri" w:cs="Calibri"/>
      <w:sz w:val="22"/>
      <w:szCs w:val="22"/>
    </w:rPr>
  </w:style>
  <w:style w:type="paragraph" w:customStyle="1" w:styleId="NormalnyWeb1">
    <w:name w:val="Normalny (Web)1"/>
    <w:basedOn w:val="Normalny"/>
    <w:pPr>
      <w:spacing w:before="280" w:after="280"/>
    </w:pPr>
  </w:style>
  <w:style w:type="paragraph" w:customStyle="1" w:styleId="Akapitzlist1">
    <w:name w:val="Akapit z listą1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160" w:line="252" w:lineRule="auto"/>
      <w:ind w:left="720"/>
    </w:pPr>
    <w:rPr>
      <w:rFonts w:ascii="Calibri" w:eastAsia="NSimSun" w:hAnsi="Calibri" w:cs="Arial Unicode MS"/>
      <w:color w:val="000000"/>
      <w:sz w:val="22"/>
      <w:szCs w:val="22"/>
      <w:lang w:val="nl-NL" w:eastAsia="zh-CN" w:bidi="hi-IN"/>
    </w:rPr>
  </w:style>
  <w:style w:type="paragraph" w:customStyle="1" w:styleId="Gwkaistopka">
    <w:name w:val="Główka i stopka"/>
    <w:basedOn w:val="Normalny"/>
    <w:pPr>
      <w:suppressLineNumbers/>
      <w:tabs>
        <w:tab w:val="center" w:pos="4536"/>
        <w:tab w:val="right" w:pos="9072"/>
      </w:tabs>
    </w:pPr>
  </w:style>
  <w:style w:type="paragraph" w:styleId="Nagwek">
    <w:name w:val="header"/>
    <w:basedOn w:val="Gwkaistopka"/>
    <w:link w:val="NagwekZnak"/>
  </w:style>
  <w:style w:type="paragraph" w:customStyle="1" w:styleId="Standard">
    <w:name w:val="Standard"/>
    <w:rsid w:val="00317C7A"/>
    <w:pPr>
      <w:widowControl w:val="0"/>
      <w:suppressAutoHyphens/>
      <w:autoSpaceDN w:val="0"/>
      <w:textAlignment w:val="baseline"/>
    </w:pPr>
    <w:rPr>
      <w:kern w:val="3"/>
      <w:sz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31397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1397F"/>
    <w:rPr>
      <w:sz w:val="24"/>
      <w:szCs w:val="24"/>
      <w:lang w:eastAsia="zh-CN"/>
    </w:rPr>
  </w:style>
  <w:style w:type="paragraph" w:styleId="Akapitzlist">
    <w:name w:val="List Paragraph"/>
    <w:aliases w:val="sw tekst,L1,Numerowanie,Akapit z listą BS,Kolorowa lista — akcent 11,Bulleted list,lp1,Preambuła,Colorful Shading - Accent 31,Light List - Accent 51,Akapit z listą5,CW_Lista,Akapit z listą31,Wypunktowanie,Normal2,2 heading"/>
    <w:basedOn w:val="Normalny"/>
    <w:link w:val="AkapitzlistZnak"/>
    <w:uiPriority w:val="99"/>
    <w:qFormat/>
    <w:rsid w:val="00852DE0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pl-PL"/>
    </w:rPr>
  </w:style>
  <w:style w:type="character" w:customStyle="1" w:styleId="AkapitzlistZnak">
    <w:name w:val="Akapit z listą Znak"/>
    <w:aliases w:val="sw tekst Znak,L1 Znak,Numerowanie Znak,Akapit z listą BS Znak,Kolorowa lista — akcent 11 Znak,Bulleted list Znak,lp1 Znak,Preambuła Znak,Colorful Shading - Accent 31 Znak,Light List - Accent 51 Znak,Akapit z listą5 Znak,CW_Lista Znak"/>
    <w:link w:val="Akapitzlist"/>
    <w:uiPriority w:val="99"/>
    <w:qFormat/>
    <w:rsid w:val="00852DE0"/>
    <w:rPr>
      <w:rFonts w:ascii="Calibri" w:hAnsi="Calibri"/>
      <w:sz w:val="22"/>
      <w:szCs w:val="22"/>
    </w:rPr>
  </w:style>
  <w:style w:type="paragraph" w:customStyle="1" w:styleId="Mapadokumentu1">
    <w:name w:val="Mapa dokumentu1"/>
    <w:basedOn w:val="Normalny"/>
    <w:link w:val="MapadokumentuZnak"/>
    <w:semiHidden/>
    <w:rsid w:val="00B632D5"/>
    <w:pPr>
      <w:shd w:val="clear" w:color="auto" w:fill="000080"/>
      <w:suppressAutoHyphens w:val="0"/>
    </w:pPr>
    <w:rPr>
      <w:rFonts w:ascii="Tahoma" w:hAnsi="Tahoma"/>
      <w:sz w:val="20"/>
      <w:szCs w:val="20"/>
      <w:lang w:eastAsia="pl-PL"/>
    </w:rPr>
  </w:style>
  <w:style w:type="character" w:customStyle="1" w:styleId="MapadokumentuZnak">
    <w:name w:val="Mapa dokumentu Znak"/>
    <w:link w:val="Mapadokumentu1"/>
    <w:semiHidden/>
    <w:locked/>
    <w:rsid w:val="00B632D5"/>
    <w:rPr>
      <w:rFonts w:ascii="Tahoma" w:hAnsi="Tahoma"/>
      <w:shd w:val="clear" w:color="auto" w:fill="000080"/>
    </w:rPr>
  </w:style>
  <w:style w:type="character" w:customStyle="1" w:styleId="Nagwek1Znak">
    <w:name w:val="Nagłówek 1 Znak"/>
    <w:aliases w:val="Znak Znak, Znak Znak"/>
    <w:link w:val="Nagwek1"/>
    <w:uiPriority w:val="9"/>
    <w:rsid w:val="00891B41"/>
    <w:rPr>
      <w:rFonts w:ascii="Calibri Light" w:hAnsi="Calibri Light"/>
      <w:color w:val="2F5496"/>
      <w:sz w:val="40"/>
      <w:szCs w:val="40"/>
    </w:rPr>
  </w:style>
  <w:style w:type="character" w:customStyle="1" w:styleId="Nagwek2Znak">
    <w:name w:val="Nagłówek 2 Znak"/>
    <w:link w:val="Nagwek2"/>
    <w:rsid w:val="00891B41"/>
    <w:rPr>
      <w:rFonts w:ascii="Calibri Light" w:hAnsi="Calibri Light"/>
      <w:color w:val="2F5496"/>
      <w:sz w:val="32"/>
      <w:szCs w:val="32"/>
    </w:rPr>
  </w:style>
  <w:style w:type="character" w:customStyle="1" w:styleId="Nagwek3Znak">
    <w:name w:val="Nagłówek 3 Znak"/>
    <w:link w:val="Nagwek3"/>
    <w:uiPriority w:val="9"/>
    <w:rsid w:val="00891B41"/>
    <w:rPr>
      <w:rFonts w:ascii="Calibri" w:hAnsi="Calibri"/>
      <w:color w:val="2F5496"/>
      <w:sz w:val="28"/>
      <w:szCs w:val="28"/>
    </w:rPr>
  </w:style>
  <w:style w:type="character" w:customStyle="1" w:styleId="Nagwek4Znak">
    <w:name w:val="Nagłówek 4 Znak"/>
    <w:link w:val="Nagwek4"/>
    <w:uiPriority w:val="9"/>
    <w:rsid w:val="00891B41"/>
    <w:rPr>
      <w:rFonts w:ascii="Calibri" w:hAnsi="Calibri"/>
      <w:i/>
      <w:iCs/>
      <w:color w:val="2F5496"/>
      <w:sz w:val="22"/>
      <w:szCs w:val="22"/>
    </w:rPr>
  </w:style>
  <w:style w:type="character" w:customStyle="1" w:styleId="Nagwek5Znak">
    <w:name w:val="Nagłówek 5 Znak"/>
    <w:link w:val="Nagwek5"/>
    <w:uiPriority w:val="9"/>
    <w:semiHidden/>
    <w:rsid w:val="00891B41"/>
    <w:rPr>
      <w:rFonts w:ascii="Calibri" w:hAnsi="Calibri"/>
      <w:color w:val="2F5496"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91B41"/>
    <w:rPr>
      <w:rFonts w:ascii="Calibri" w:hAnsi="Calibri"/>
      <w:i/>
      <w:iCs/>
      <w:color w:val="595959"/>
      <w:sz w:val="22"/>
      <w:szCs w:val="22"/>
    </w:rPr>
  </w:style>
  <w:style w:type="character" w:customStyle="1" w:styleId="Nagwek7Znak">
    <w:name w:val="Nagłówek 7 Znak"/>
    <w:link w:val="Nagwek7"/>
    <w:uiPriority w:val="99"/>
    <w:rsid w:val="00891B41"/>
    <w:rPr>
      <w:rFonts w:ascii="Calibri" w:hAnsi="Calibri"/>
      <w:color w:val="595959"/>
      <w:sz w:val="22"/>
      <w:szCs w:val="22"/>
    </w:rPr>
  </w:style>
  <w:style w:type="character" w:customStyle="1" w:styleId="Nagwek8Znak">
    <w:name w:val="Nagłówek 8 Znak"/>
    <w:link w:val="Nagwek8"/>
    <w:uiPriority w:val="9"/>
    <w:semiHidden/>
    <w:rsid w:val="00891B41"/>
    <w:rPr>
      <w:rFonts w:ascii="Calibri" w:hAnsi="Calibri"/>
      <w:i/>
      <w:iCs/>
      <w:color w:val="272727"/>
      <w:sz w:val="22"/>
      <w:szCs w:val="22"/>
    </w:rPr>
  </w:style>
  <w:style w:type="character" w:customStyle="1" w:styleId="Nagwek9Znak">
    <w:name w:val="Nagłówek 9 Znak"/>
    <w:link w:val="Nagwek9"/>
    <w:uiPriority w:val="99"/>
    <w:rsid w:val="00891B41"/>
    <w:rPr>
      <w:rFonts w:ascii="Calibri" w:hAnsi="Calibri"/>
      <w:color w:val="272727"/>
      <w:sz w:val="22"/>
      <w:szCs w:val="22"/>
    </w:rPr>
  </w:style>
  <w:style w:type="paragraph" w:styleId="Tytu">
    <w:name w:val="Title"/>
    <w:basedOn w:val="Normalny"/>
    <w:next w:val="Normalny"/>
    <w:link w:val="TytuZnak"/>
    <w:uiPriority w:val="10"/>
    <w:qFormat/>
    <w:rsid w:val="00891B41"/>
    <w:pPr>
      <w:suppressAutoHyphens w:val="0"/>
      <w:spacing w:after="80"/>
      <w:contextualSpacing/>
    </w:pPr>
    <w:rPr>
      <w:rFonts w:ascii="Calibri Light" w:hAnsi="Calibri Light"/>
      <w:spacing w:val="-10"/>
      <w:kern w:val="28"/>
      <w:sz w:val="56"/>
      <w:szCs w:val="56"/>
      <w:lang w:eastAsia="pl-PL"/>
    </w:rPr>
  </w:style>
  <w:style w:type="character" w:customStyle="1" w:styleId="TytuZnak">
    <w:name w:val="Tytuł Znak"/>
    <w:link w:val="Tytu"/>
    <w:uiPriority w:val="10"/>
    <w:rsid w:val="00891B41"/>
    <w:rPr>
      <w:rFonts w:ascii="Calibri Light" w:hAnsi="Calibri Light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91B41"/>
    <w:pPr>
      <w:numPr>
        <w:ilvl w:val="1"/>
      </w:numPr>
      <w:suppressAutoHyphens w:val="0"/>
      <w:spacing w:after="200" w:line="276" w:lineRule="auto"/>
    </w:pPr>
    <w:rPr>
      <w:rFonts w:ascii="Calibri" w:hAnsi="Calibri"/>
      <w:color w:val="595959"/>
      <w:spacing w:val="15"/>
      <w:sz w:val="28"/>
      <w:szCs w:val="28"/>
      <w:lang w:eastAsia="pl-PL"/>
    </w:rPr>
  </w:style>
  <w:style w:type="character" w:customStyle="1" w:styleId="PodtytuZnak">
    <w:name w:val="Podtytuł Znak"/>
    <w:link w:val="Podtytu"/>
    <w:uiPriority w:val="11"/>
    <w:rsid w:val="00891B41"/>
    <w:rPr>
      <w:rFonts w:ascii="Calibri" w:hAnsi="Calibri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91B41"/>
    <w:pPr>
      <w:suppressAutoHyphens w:val="0"/>
      <w:spacing w:before="160" w:after="200" w:line="276" w:lineRule="auto"/>
      <w:jc w:val="center"/>
    </w:pPr>
    <w:rPr>
      <w:rFonts w:ascii="Calibri" w:hAnsi="Calibri"/>
      <w:i/>
      <w:iCs/>
      <w:color w:val="404040"/>
      <w:sz w:val="22"/>
      <w:szCs w:val="22"/>
      <w:lang w:eastAsia="pl-PL"/>
    </w:rPr>
  </w:style>
  <w:style w:type="character" w:customStyle="1" w:styleId="CytatZnak">
    <w:name w:val="Cytat Znak"/>
    <w:link w:val="Cytat"/>
    <w:uiPriority w:val="29"/>
    <w:rsid w:val="00891B41"/>
    <w:rPr>
      <w:rFonts w:ascii="Calibri" w:hAnsi="Calibri"/>
      <w:i/>
      <w:iCs/>
      <w:color w:val="404040"/>
      <w:sz w:val="22"/>
      <w:szCs w:val="22"/>
    </w:rPr>
  </w:style>
  <w:style w:type="character" w:styleId="Wyrnienieintensywne">
    <w:name w:val="Intense Emphasis"/>
    <w:uiPriority w:val="21"/>
    <w:qFormat/>
    <w:rsid w:val="00891B41"/>
    <w:rPr>
      <w:i/>
      <w:iCs/>
      <w:color w:val="2F549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91B41"/>
    <w:pPr>
      <w:pBdr>
        <w:top w:val="single" w:sz="4" w:space="10" w:color="2F5496"/>
        <w:bottom w:val="single" w:sz="4" w:space="10" w:color="2F5496"/>
      </w:pBdr>
      <w:suppressAutoHyphens w:val="0"/>
      <w:spacing w:before="360" w:after="360" w:line="276" w:lineRule="auto"/>
      <w:ind w:left="864" w:right="864"/>
      <w:jc w:val="center"/>
    </w:pPr>
    <w:rPr>
      <w:rFonts w:ascii="Calibri" w:hAnsi="Calibri"/>
      <w:i/>
      <w:iCs/>
      <w:color w:val="2F5496"/>
      <w:sz w:val="22"/>
      <w:szCs w:val="22"/>
      <w:lang w:eastAsia="pl-PL"/>
    </w:rPr>
  </w:style>
  <w:style w:type="character" w:customStyle="1" w:styleId="CytatintensywnyZnak">
    <w:name w:val="Cytat intensywny Znak"/>
    <w:link w:val="Cytatintensywny"/>
    <w:uiPriority w:val="30"/>
    <w:rsid w:val="00891B41"/>
    <w:rPr>
      <w:rFonts w:ascii="Calibri" w:hAnsi="Calibri"/>
      <w:i/>
      <w:iCs/>
      <w:color w:val="2F5496"/>
      <w:sz w:val="22"/>
      <w:szCs w:val="22"/>
    </w:rPr>
  </w:style>
  <w:style w:type="character" w:styleId="Odwoanieintensywne">
    <w:name w:val="Intense Reference"/>
    <w:uiPriority w:val="32"/>
    <w:qFormat/>
    <w:rsid w:val="00891B41"/>
    <w:rPr>
      <w:b/>
      <w:bCs/>
      <w:smallCaps/>
      <w:color w:val="2F5496"/>
      <w:spacing w:val="5"/>
    </w:rPr>
  </w:style>
  <w:style w:type="character" w:customStyle="1" w:styleId="TekstdymkaZnak">
    <w:name w:val="Tekst dymka Znak"/>
    <w:link w:val="Tekstdymka"/>
    <w:uiPriority w:val="99"/>
    <w:rsid w:val="00891B41"/>
    <w:rPr>
      <w:rFonts w:ascii="Tahoma" w:hAnsi="Tahoma" w:cs="Tahoma"/>
      <w:sz w:val="16"/>
      <w:szCs w:val="16"/>
      <w:lang w:eastAsia="zh-CN"/>
    </w:rPr>
  </w:style>
  <w:style w:type="paragraph" w:styleId="Tekstpodstawowywcity2">
    <w:name w:val="Body Text Indent 2"/>
    <w:basedOn w:val="Normalny"/>
    <w:link w:val="Tekstpodstawowywcity2Znak"/>
    <w:rsid w:val="00891B41"/>
    <w:pPr>
      <w:suppressAutoHyphens w:val="0"/>
      <w:spacing w:after="120" w:line="480" w:lineRule="auto"/>
      <w:ind w:left="283"/>
    </w:pPr>
    <w:rPr>
      <w:lang w:eastAsia="pl-PL"/>
    </w:rPr>
  </w:style>
  <w:style w:type="character" w:customStyle="1" w:styleId="Tekstpodstawowywcity2Znak">
    <w:name w:val="Tekst podstawowy wcięty 2 Znak"/>
    <w:link w:val="Tekstpodstawowywcity2"/>
    <w:rsid w:val="00891B41"/>
    <w:rPr>
      <w:sz w:val="24"/>
      <w:szCs w:val="24"/>
    </w:rPr>
  </w:style>
  <w:style w:type="character" w:customStyle="1" w:styleId="NagwekZnak">
    <w:name w:val="Nagłówek Znak"/>
    <w:link w:val="Nagwek"/>
    <w:rsid w:val="00891B41"/>
    <w:rPr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uiPriority w:val="99"/>
    <w:unhideWhenUsed/>
    <w:rsid w:val="00891B41"/>
    <w:pPr>
      <w:suppressAutoHyphens w:val="0"/>
      <w:spacing w:after="120" w:line="480" w:lineRule="auto"/>
    </w:pPr>
    <w:rPr>
      <w:rFonts w:ascii="Calibri" w:hAnsi="Calibri"/>
      <w:sz w:val="22"/>
      <w:szCs w:val="22"/>
      <w:lang w:eastAsia="pl-PL"/>
    </w:rPr>
  </w:style>
  <w:style w:type="character" w:customStyle="1" w:styleId="Tekstpodstawowy2Znak">
    <w:name w:val="Tekst podstawowy 2 Znak"/>
    <w:link w:val="Tekstpodstawowy2"/>
    <w:uiPriority w:val="99"/>
    <w:rsid w:val="00891B41"/>
    <w:rPr>
      <w:rFonts w:ascii="Calibri" w:hAnsi="Calibri"/>
      <w:sz w:val="22"/>
      <w:szCs w:val="22"/>
    </w:rPr>
  </w:style>
  <w:style w:type="character" w:customStyle="1" w:styleId="TekstpodstawowyZnak">
    <w:name w:val="Tekst podstawowy Znak"/>
    <w:link w:val="Tekstpodstawowy"/>
    <w:rsid w:val="00891B41"/>
    <w:rPr>
      <w:sz w:val="24"/>
      <w:szCs w:val="24"/>
      <w:lang w:eastAsia="zh-CN"/>
    </w:rPr>
  </w:style>
  <w:style w:type="character" w:styleId="Hipercze">
    <w:name w:val="Hyperlink"/>
    <w:uiPriority w:val="99"/>
    <w:unhideWhenUsed/>
    <w:rsid w:val="00891B41"/>
    <w:rPr>
      <w:color w:val="0000FF"/>
      <w:u w:val="single"/>
    </w:rPr>
  </w:style>
  <w:style w:type="character" w:customStyle="1" w:styleId="wyp1Znak">
    <w:name w:val="wyp 1 Znak"/>
    <w:link w:val="wyp1"/>
    <w:locked/>
    <w:rsid w:val="00891B41"/>
    <w:rPr>
      <w:rFonts w:ascii="Neo Sans Pro" w:eastAsia="Lucida Sans Unicode" w:hAnsi="Neo Sans Pro" w:cs="Tahoma"/>
      <w:b/>
      <w:lang w:eastAsia="ar-SA"/>
    </w:rPr>
  </w:style>
  <w:style w:type="paragraph" w:customStyle="1" w:styleId="wyp1">
    <w:name w:val="wyp 1"/>
    <w:basedOn w:val="Normalny"/>
    <w:link w:val="wyp1Znak"/>
    <w:autoRedefine/>
    <w:qFormat/>
    <w:rsid w:val="00891B41"/>
    <w:pPr>
      <w:widowControl w:val="0"/>
    </w:pPr>
    <w:rPr>
      <w:rFonts w:ascii="Neo Sans Pro" w:eastAsia="Lucida Sans Unicode" w:hAnsi="Neo Sans Pro" w:cs="Tahoma"/>
      <w:b/>
      <w:sz w:val="20"/>
      <w:szCs w:val="20"/>
      <w:lang w:eastAsia="ar-SA"/>
    </w:rPr>
  </w:style>
  <w:style w:type="character" w:customStyle="1" w:styleId="tekstZnak">
    <w:name w:val="tekst Znak"/>
    <w:link w:val="tekst"/>
    <w:locked/>
    <w:rsid w:val="00891B41"/>
    <w:rPr>
      <w:rFonts w:eastAsia="Lucida Sans Unicode" w:cs="Tahoma"/>
      <w:lang w:eastAsia="ar-SA"/>
    </w:rPr>
  </w:style>
  <w:style w:type="paragraph" w:customStyle="1" w:styleId="tekst">
    <w:name w:val="tekst"/>
    <w:basedOn w:val="Normalny"/>
    <w:link w:val="tekstZnak"/>
    <w:autoRedefine/>
    <w:qFormat/>
    <w:rsid w:val="00891B41"/>
    <w:pPr>
      <w:widowControl w:val="0"/>
      <w:jc w:val="both"/>
    </w:pPr>
    <w:rPr>
      <w:rFonts w:eastAsia="Lucida Sans Unicode" w:cs="Tahoma"/>
      <w:sz w:val="20"/>
      <w:szCs w:val="20"/>
      <w:lang w:eastAsia="ar-SA"/>
    </w:rPr>
  </w:style>
  <w:style w:type="character" w:customStyle="1" w:styleId="wyp2Znak">
    <w:name w:val="wyp 2 Znak"/>
    <w:link w:val="wyp20"/>
    <w:locked/>
    <w:rsid w:val="00891B41"/>
    <w:rPr>
      <w:rFonts w:ascii="Neo Sans Pro" w:eastAsia="Lucida Sans Unicode" w:hAnsi="Neo Sans Pro" w:cs="Tahoma"/>
      <w:b/>
      <w:kern w:val="22"/>
      <w:lang w:eastAsia="ar-SA"/>
    </w:rPr>
  </w:style>
  <w:style w:type="paragraph" w:customStyle="1" w:styleId="wyp20">
    <w:name w:val="wyp 2"/>
    <w:basedOn w:val="wyp1"/>
    <w:link w:val="wyp2Znak"/>
    <w:autoRedefine/>
    <w:qFormat/>
    <w:rsid w:val="00891B41"/>
    <w:pPr>
      <w:spacing w:after="120"/>
      <w:ind w:left="34"/>
    </w:pPr>
    <w:rPr>
      <w:kern w:val="22"/>
    </w:rPr>
  </w:style>
  <w:style w:type="paragraph" w:styleId="Zwykytekst">
    <w:name w:val="Plain Text"/>
    <w:basedOn w:val="Normalny"/>
    <w:link w:val="ZwykytekstZnak"/>
    <w:uiPriority w:val="99"/>
    <w:rsid w:val="00891B41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rsid w:val="00891B41"/>
    <w:rPr>
      <w:rFonts w:ascii="Courier New" w:hAnsi="Courier New"/>
      <w:w w:val="89"/>
      <w:sz w:val="25"/>
    </w:rPr>
  </w:style>
  <w:style w:type="character" w:customStyle="1" w:styleId="TekstprzypisudolnegoZnak">
    <w:name w:val="Tekst przypisu dolnego Znak"/>
    <w:link w:val="Tekstprzypisudolnego"/>
    <w:uiPriority w:val="99"/>
    <w:rsid w:val="00891B41"/>
    <w:rPr>
      <w:lang w:eastAsia="zh-CN"/>
    </w:rPr>
  </w:style>
  <w:style w:type="character" w:styleId="Odwoanieprzypisudolnego">
    <w:name w:val="footnote reference"/>
    <w:uiPriority w:val="99"/>
    <w:unhideWhenUsed/>
    <w:rsid w:val="00891B41"/>
    <w:rPr>
      <w:vertAlign w:val="superscript"/>
    </w:rPr>
  </w:style>
  <w:style w:type="paragraph" w:customStyle="1" w:styleId="Normalny1">
    <w:name w:val="Normalny1"/>
    <w:uiPriority w:val="99"/>
    <w:rsid w:val="00891B41"/>
    <w:pPr>
      <w:pageBreakBefore/>
      <w:suppressAutoHyphens/>
      <w:spacing w:before="10" w:after="10" w:line="100" w:lineRule="atLeast"/>
    </w:pPr>
    <w:rPr>
      <w:rFonts w:ascii="Calibri" w:hAnsi="Calibri"/>
      <w:b/>
      <w:sz w:val="22"/>
      <w:szCs w:val="22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891B41"/>
    <w:pPr>
      <w:suppressAutoHyphens w:val="0"/>
      <w:spacing w:after="120"/>
      <w:ind w:left="283"/>
    </w:pPr>
    <w:rPr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rsid w:val="00891B41"/>
    <w:rPr>
      <w:sz w:val="24"/>
      <w:szCs w:val="24"/>
    </w:rPr>
  </w:style>
  <w:style w:type="table" w:styleId="Tabela-Siatka">
    <w:name w:val="Table Grid"/>
    <w:basedOn w:val="Standardowy"/>
    <w:uiPriority w:val="39"/>
    <w:rsid w:val="00891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unhideWhenUsed/>
    <w:rsid w:val="00891B41"/>
    <w:pPr>
      <w:suppressAutoHyphens w:val="0"/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3Znak">
    <w:name w:val="Tekst podstawowy 3 Znak"/>
    <w:link w:val="Tekstpodstawowy3"/>
    <w:uiPriority w:val="99"/>
    <w:rsid w:val="00891B41"/>
    <w:rPr>
      <w:rFonts w:ascii="Calibri" w:eastAsia="Calibri" w:hAnsi="Calibri"/>
      <w:sz w:val="16"/>
      <w:szCs w:val="16"/>
      <w:lang w:eastAsia="en-US"/>
    </w:rPr>
  </w:style>
  <w:style w:type="paragraph" w:customStyle="1" w:styleId="Tekstpodstawowy31">
    <w:name w:val="Tekst podstawowy 31"/>
    <w:basedOn w:val="Normalny"/>
    <w:uiPriority w:val="99"/>
    <w:rsid w:val="00891B41"/>
    <w:pPr>
      <w:widowControl w:val="0"/>
      <w:jc w:val="both"/>
    </w:pPr>
    <w:rPr>
      <w:rFonts w:ascii="Tahoma" w:hAnsi="Tahoma"/>
      <w:szCs w:val="20"/>
      <w:lang w:eastAsia="ar-SA"/>
    </w:rPr>
  </w:style>
  <w:style w:type="paragraph" w:customStyle="1" w:styleId="text-justify">
    <w:name w:val="text-justify"/>
    <w:basedOn w:val="Normalny"/>
    <w:uiPriority w:val="99"/>
    <w:rsid w:val="00891B41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TekstpodstawowyTekstTomek">
    <w:name w:val="Tekst podstawowy.Tekst Tomek"/>
    <w:basedOn w:val="Normalny"/>
    <w:uiPriority w:val="99"/>
    <w:rsid w:val="00891B41"/>
    <w:pPr>
      <w:suppressAutoHyphens w:val="0"/>
      <w:jc w:val="both"/>
    </w:pPr>
    <w:rPr>
      <w:lang w:eastAsia="pl-PL"/>
    </w:rPr>
  </w:style>
  <w:style w:type="character" w:customStyle="1" w:styleId="Tekstpodstawowy2Znak1">
    <w:name w:val="Tekst podstawowy 2 Znak1"/>
    <w:uiPriority w:val="99"/>
    <w:semiHidden/>
    <w:rsid w:val="00891B41"/>
    <w:rPr>
      <w:sz w:val="22"/>
      <w:szCs w:val="22"/>
    </w:rPr>
  </w:style>
  <w:style w:type="paragraph" w:customStyle="1" w:styleId="Akapitzlist10">
    <w:name w:val="Akapit z listą1"/>
    <w:basedOn w:val="Normalny"/>
    <w:qFormat/>
    <w:rsid w:val="00891B41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pl-PL"/>
    </w:rPr>
  </w:style>
  <w:style w:type="paragraph" w:customStyle="1" w:styleId="BodyText21">
    <w:name w:val="Body Text 21"/>
    <w:basedOn w:val="Normalny"/>
    <w:rsid w:val="00891B41"/>
    <w:pPr>
      <w:widowControl w:val="0"/>
      <w:tabs>
        <w:tab w:val="left" w:pos="7797"/>
      </w:tabs>
      <w:suppressAutoHyphens w:val="0"/>
      <w:snapToGrid w:val="0"/>
      <w:jc w:val="both"/>
    </w:pPr>
    <w:rPr>
      <w:szCs w:val="20"/>
      <w:lang w:eastAsia="pl-PL"/>
    </w:rPr>
  </w:style>
  <w:style w:type="character" w:customStyle="1" w:styleId="ZnakZnak1">
    <w:name w:val="Znak Znak1"/>
    <w:aliases w:val=" Znak Znak Znak1,Nagłówek 1 Znak1"/>
    <w:uiPriority w:val="9"/>
    <w:locked/>
    <w:rsid w:val="00891B41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styleId="Numerstrony">
    <w:name w:val="page number"/>
    <w:basedOn w:val="Domylnaczcionkaakapitu"/>
    <w:rsid w:val="00891B41"/>
  </w:style>
  <w:style w:type="character" w:customStyle="1" w:styleId="TekstprzypisukocowegoZnak">
    <w:name w:val="Tekst przypisu końcowego Znak"/>
    <w:link w:val="Tekstprzypisukocowego"/>
    <w:rsid w:val="00891B41"/>
    <w:rPr>
      <w:lang w:eastAsia="zh-CN"/>
    </w:rPr>
  </w:style>
  <w:style w:type="character" w:customStyle="1" w:styleId="TekstprzypisukocowegoZnak1">
    <w:name w:val="Tekst przypisu końcowego Znak1"/>
    <w:uiPriority w:val="99"/>
    <w:semiHidden/>
    <w:rsid w:val="00891B41"/>
    <w:rPr>
      <w:rFonts w:eastAsia="Times New Roman"/>
      <w:kern w:val="0"/>
      <w:sz w:val="20"/>
      <w:szCs w:val="20"/>
      <w:lang w:eastAsia="pl-PL"/>
    </w:rPr>
  </w:style>
  <w:style w:type="paragraph" w:customStyle="1" w:styleId="ListParagraph1">
    <w:name w:val="List Paragraph1"/>
    <w:basedOn w:val="Normalny"/>
    <w:uiPriority w:val="99"/>
    <w:rsid w:val="00891B41"/>
    <w:pPr>
      <w:suppressAutoHyphens w:val="0"/>
      <w:spacing w:after="200" w:line="276" w:lineRule="auto"/>
      <w:ind w:left="720"/>
    </w:pPr>
    <w:rPr>
      <w:rFonts w:ascii="Calibri" w:hAnsi="Calibri" w:cs="Calibri"/>
      <w:sz w:val="20"/>
      <w:szCs w:val="20"/>
      <w:lang w:eastAsia="pl-PL"/>
    </w:rPr>
  </w:style>
  <w:style w:type="paragraph" w:customStyle="1" w:styleId="Nagwek11">
    <w:name w:val="Nagłówek 11"/>
    <w:next w:val="Normalny"/>
    <w:uiPriority w:val="99"/>
    <w:rsid w:val="00891B41"/>
    <w:pPr>
      <w:widowControl w:val="0"/>
      <w:suppressAutoHyphens/>
      <w:autoSpaceDE w:val="0"/>
    </w:pPr>
    <w:rPr>
      <w:rFonts w:eastAsia="Lucida Sans Unicode" w:cs="Tahoma"/>
      <w:sz w:val="24"/>
      <w:szCs w:val="24"/>
    </w:rPr>
  </w:style>
  <w:style w:type="paragraph" w:customStyle="1" w:styleId="Nagwek51">
    <w:name w:val="Nagłówek 51"/>
    <w:next w:val="Normalny"/>
    <w:uiPriority w:val="99"/>
    <w:rsid w:val="00891B41"/>
    <w:pPr>
      <w:widowControl w:val="0"/>
      <w:suppressAutoHyphens/>
      <w:autoSpaceDE w:val="0"/>
    </w:pPr>
    <w:rPr>
      <w:rFonts w:eastAsia="Lucida Sans Unicode" w:cs="Tahoma"/>
      <w:sz w:val="24"/>
      <w:szCs w:val="24"/>
    </w:rPr>
  </w:style>
  <w:style w:type="paragraph" w:customStyle="1" w:styleId="n2">
    <w:name w:val="n2"/>
    <w:basedOn w:val="Normalny"/>
    <w:uiPriority w:val="99"/>
    <w:rsid w:val="00891B41"/>
    <w:pPr>
      <w:suppressAutoHyphens w:val="0"/>
      <w:jc w:val="both"/>
    </w:pPr>
    <w:rPr>
      <w:rFonts w:ascii="Arial" w:hAnsi="Arial" w:cs="Arial"/>
      <w:b/>
      <w:bCs/>
      <w:sz w:val="26"/>
      <w:lang w:eastAsia="pl-PL"/>
    </w:rPr>
  </w:style>
  <w:style w:type="paragraph" w:styleId="Bezodstpw">
    <w:name w:val="No Spacing"/>
    <w:link w:val="BezodstpwZnak"/>
    <w:uiPriority w:val="1"/>
    <w:qFormat/>
    <w:rsid w:val="00891B41"/>
    <w:rPr>
      <w:rFonts w:ascii="Calibri" w:eastAsia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891B41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rsid w:val="00891B41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alb">
    <w:name w:val="a_lb"/>
    <w:rsid w:val="00891B41"/>
  </w:style>
  <w:style w:type="paragraph" w:customStyle="1" w:styleId="NormalBold">
    <w:name w:val="NormalBold"/>
    <w:basedOn w:val="Normalny"/>
    <w:link w:val="NormalBoldChar"/>
    <w:rsid w:val="00891B41"/>
    <w:pPr>
      <w:widowControl w:val="0"/>
      <w:suppressAutoHyphens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891B41"/>
    <w:rPr>
      <w:b/>
      <w:sz w:val="24"/>
      <w:szCs w:val="22"/>
      <w:lang w:eastAsia="en-GB"/>
    </w:rPr>
  </w:style>
  <w:style w:type="character" w:customStyle="1" w:styleId="DeltaViewInsertion">
    <w:name w:val="DeltaView Insertion"/>
    <w:rsid w:val="00891B41"/>
    <w:rPr>
      <w:b/>
      <w:i/>
      <w:spacing w:val="0"/>
    </w:rPr>
  </w:style>
  <w:style w:type="paragraph" w:customStyle="1" w:styleId="Text1">
    <w:name w:val="Text 1"/>
    <w:basedOn w:val="Normalny"/>
    <w:rsid w:val="00891B41"/>
    <w:pPr>
      <w:suppressAutoHyphens w:val="0"/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uiPriority w:val="99"/>
    <w:rsid w:val="00891B41"/>
    <w:pPr>
      <w:numPr>
        <w:numId w:val="10"/>
      </w:numPr>
      <w:tabs>
        <w:tab w:val="clear" w:pos="850"/>
      </w:tabs>
      <w:suppressAutoHyphens w:val="0"/>
      <w:spacing w:before="120" w:after="120"/>
      <w:ind w:left="0" w:firstLine="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qFormat/>
    <w:rsid w:val="00891B41"/>
    <w:pPr>
      <w:numPr>
        <w:numId w:val="11"/>
      </w:numPr>
      <w:tabs>
        <w:tab w:val="clear" w:pos="1417"/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891B41"/>
    <w:pPr>
      <w:numPr>
        <w:numId w:val="12"/>
      </w:numPr>
      <w:tabs>
        <w:tab w:val="clear" w:pos="850"/>
        <w:tab w:val="num" w:pos="1417"/>
      </w:tabs>
      <w:suppressAutoHyphens w:val="0"/>
      <w:spacing w:before="120" w:after="120"/>
      <w:ind w:left="1417" w:hanging="567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891B41"/>
    <w:pPr>
      <w:numPr>
        <w:ilvl w:val="1"/>
        <w:numId w:val="12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891B41"/>
    <w:pPr>
      <w:numPr>
        <w:ilvl w:val="2"/>
        <w:numId w:val="12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891B41"/>
    <w:pPr>
      <w:numPr>
        <w:ilvl w:val="3"/>
        <w:numId w:val="12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891B41"/>
    <w:pPr>
      <w:numPr>
        <w:ilvl w:val="3"/>
        <w:numId w:val="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891B41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891B4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891B41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h1">
    <w:name w:val="h1"/>
    <w:basedOn w:val="Domylnaczcionkaakapitu"/>
    <w:rsid w:val="00891B41"/>
  </w:style>
  <w:style w:type="character" w:customStyle="1" w:styleId="h2">
    <w:name w:val="h2"/>
    <w:basedOn w:val="Domylnaczcionkaakapitu"/>
    <w:rsid w:val="00891B41"/>
  </w:style>
  <w:style w:type="paragraph" w:customStyle="1" w:styleId="Bezodstpw1">
    <w:name w:val="Bez odstępów1"/>
    <w:basedOn w:val="Normalny"/>
    <w:uiPriority w:val="99"/>
    <w:rsid w:val="00891B41"/>
    <w:pPr>
      <w:suppressAutoHyphens w:val="0"/>
    </w:pPr>
    <w:rPr>
      <w:rFonts w:ascii="Cambria" w:eastAsia="Calibri" w:hAnsi="Cambria"/>
      <w:sz w:val="22"/>
      <w:szCs w:val="22"/>
      <w:lang w:eastAsia="pl-PL"/>
    </w:rPr>
  </w:style>
  <w:style w:type="paragraph" w:customStyle="1" w:styleId="Bezodstpw2">
    <w:name w:val="Bez odstępów2"/>
    <w:rsid w:val="00891B41"/>
    <w:pPr>
      <w:suppressAutoHyphens/>
    </w:pPr>
    <w:rPr>
      <w:rFonts w:ascii="Cambria" w:eastAsia="Arial" w:hAnsi="Cambria"/>
      <w:kern w:val="2"/>
      <w:sz w:val="22"/>
      <w:szCs w:val="22"/>
    </w:rPr>
  </w:style>
  <w:style w:type="character" w:styleId="Odwoanieprzypisukocowego">
    <w:name w:val="endnote reference"/>
    <w:semiHidden/>
    <w:unhideWhenUsed/>
    <w:rsid w:val="00891B41"/>
    <w:rPr>
      <w:vertAlign w:val="superscript"/>
    </w:rPr>
  </w:style>
  <w:style w:type="paragraph" w:customStyle="1" w:styleId="Tematkomentarza1">
    <w:name w:val="Temat komentarza1"/>
    <w:basedOn w:val="Tekstkomentarza"/>
    <w:next w:val="Tekstkomentarza"/>
    <w:uiPriority w:val="99"/>
    <w:rsid w:val="00891B41"/>
    <w:pPr>
      <w:spacing w:line="240" w:lineRule="auto"/>
    </w:pPr>
    <w:rPr>
      <w:b/>
      <w:bCs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1B41"/>
    <w:pPr>
      <w:suppressAutoHyphens w:val="0"/>
      <w:spacing w:after="200" w:line="276" w:lineRule="auto"/>
    </w:pPr>
    <w:rPr>
      <w:rFonts w:ascii="Calibri" w:hAnsi="Calibri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rsid w:val="00891B41"/>
    <w:rPr>
      <w:rFonts w:ascii="Calibri" w:hAnsi="Calibri"/>
    </w:rPr>
  </w:style>
  <w:style w:type="character" w:customStyle="1" w:styleId="font421">
    <w:name w:val="font421"/>
    <w:rsid w:val="00891B41"/>
    <w:rPr>
      <w:rFonts w:ascii="Arial" w:hAnsi="Arial" w:cs="Arial"/>
      <w:b/>
      <w:bCs/>
      <w:i w:val="0"/>
      <w:iCs w:val="0"/>
      <w:strike w:val="0"/>
      <w:dstrike w:val="0"/>
      <w:color w:val="000000"/>
      <w:sz w:val="24"/>
      <w:szCs w:val="24"/>
      <w:u w:val="none"/>
    </w:rPr>
  </w:style>
  <w:style w:type="paragraph" w:customStyle="1" w:styleId="xl26">
    <w:name w:val="xl26"/>
    <w:basedOn w:val="Normalny"/>
    <w:uiPriority w:val="99"/>
    <w:rsid w:val="00891B41"/>
    <w:pPr>
      <w:suppressAutoHyphens w:val="0"/>
      <w:spacing w:before="100" w:after="100"/>
      <w:jc w:val="center"/>
    </w:pPr>
    <w:rPr>
      <w:rFonts w:ascii="Arial Unicode MS" w:eastAsia="Arial Unicode MS" w:hAnsi="Arial Unicode MS"/>
      <w:sz w:val="22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891B41"/>
    <w:rPr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91B41"/>
    <w:pPr>
      <w:suppressAutoHyphens w:val="0"/>
      <w:spacing w:after="120" w:line="276" w:lineRule="auto"/>
      <w:ind w:left="283"/>
    </w:pPr>
    <w:rPr>
      <w:sz w:val="16"/>
      <w:szCs w:val="16"/>
      <w:lang w:eastAsia="pl-PL"/>
    </w:rPr>
  </w:style>
  <w:style w:type="character" w:customStyle="1" w:styleId="Tekstpodstawowywcity3Znak1">
    <w:name w:val="Tekst podstawowy wcięty 3 Znak1"/>
    <w:uiPriority w:val="99"/>
    <w:semiHidden/>
    <w:rsid w:val="00891B41"/>
    <w:rPr>
      <w:sz w:val="16"/>
      <w:szCs w:val="16"/>
      <w:lang w:eastAsia="zh-CN"/>
    </w:rPr>
  </w:style>
  <w:style w:type="character" w:customStyle="1" w:styleId="MapadokumentuZnak1">
    <w:name w:val="Mapa dokumentu Znak1"/>
    <w:link w:val="Mapadokumentu"/>
    <w:semiHidden/>
    <w:rsid w:val="00891B41"/>
    <w:rPr>
      <w:rFonts w:ascii="Tahoma" w:hAnsi="Tahoma"/>
      <w:shd w:val="clear" w:color="auto" w:fill="000080"/>
    </w:rPr>
  </w:style>
  <w:style w:type="paragraph" w:styleId="Mapadokumentu">
    <w:name w:val="Document Map"/>
    <w:basedOn w:val="Normalny"/>
    <w:link w:val="MapadokumentuZnak1"/>
    <w:semiHidden/>
    <w:unhideWhenUsed/>
    <w:rsid w:val="00891B41"/>
    <w:pPr>
      <w:shd w:val="clear" w:color="auto" w:fill="000080"/>
      <w:suppressAutoHyphens w:val="0"/>
    </w:pPr>
    <w:rPr>
      <w:rFonts w:ascii="Tahoma" w:hAnsi="Tahoma"/>
      <w:sz w:val="20"/>
      <w:szCs w:val="20"/>
      <w:lang w:eastAsia="pl-PL"/>
    </w:rPr>
  </w:style>
  <w:style w:type="character" w:customStyle="1" w:styleId="MapadokumentuZnak2">
    <w:name w:val="Mapa dokumentu Znak2"/>
    <w:uiPriority w:val="99"/>
    <w:semiHidden/>
    <w:rsid w:val="00891B41"/>
    <w:rPr>
      <w:rFonts w:ascii="Segoe UI" w:hAnsi="Segoe UI" w:cs="Segoe UI"/>
      <w:sz w:val="16"/>
      <w:szCs w:val="16"/>
      <w:lang w:eastAsia="zh-CN"/>
    </w:rPr>
  </w:style>
  <w:style w:type="character" w:customStyle="1" w:styleId="PlandokumentuZnak1">
    <w:name w:val="Plan dokumentu Znak1"/>
    <w:uiPriority w:val="99"/>
    <w:semiHidden/>
    <w:rsid w:val="00891B41"/>
    <w:rPr>
      <w:rFonts w:ascii="Tahoma" w:hAnsi="Tahoma" w:cs="Tahoma"/>
      <w:sz w:val="16"/>
      <w:szCs w:val="16"/>
    </w:rPr>
  </w:style>
  <w:style w:type="character" w:customStyle="1" w:styleId="TematkomentarzaZnak">
    <w:name w:val="Temat komentarza Znak"/>
    <w:link w:val="Tematkomentarza"/>
    <w:uiPriority w:val="99"/>
    <w:semiHidden/>
    <w:rsid w:val="00891B41"/>
    <w:rPr>
      <w:rFonts w:ascii="Calibri" w:hAnsi="Calibri"/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1B41"/>
    <w:pPr>
      <w:spacing w:line="240" w:lineRule="auto"/>
    </w:pPr>
    <w:rPr>
      <w:b/>
      <w:bCs/>
    </w:rPr>
  </w:style>
  <w:style w:type="character" w:customStyle="1" w:styleId="TematkomentarzaZnak1">
    <w:name w:val="Temat komentarza Znak1"/>
    <w:uiPriority w:val="99"/>
    <w:semiHidden/>
    <w:rsid w:val="00891B41"/>
    <w:rPr>
      <w:rFonts w:ascii="Calibri" w:hAnsi="Calibri"/>
      <w:b/>
      <w:bCs/>
    </w:rPr>
  </w:style>
  <w:style w:type="paragraph" w:customStyle="1" w:styleId="Akapitzlist11">
    <w:name w:val="Akapit z listą11"/>
    <w:basedOn w:val="Normalny"/>
    <w:uiPriority w:val="99"/>
    <w:qFormat/>
    <w:rsid w:val="00891B41"/>
    <w:pPr>
      <w:suppressAutoHyphens w:val="0"/>
      <w:spacing w:after="200" w:line="276" w:lineRule="auto"/>
      <w:ind w:left="720"/>
    </w:pPr>
    <w:rPr>
      <w:rFonts w:ascii="Calibri" w:hAnsi="Calibri"/>
      <w:sz w:val="20"/>
      <w:szCs w:val="20"/>
      <w:lang w:eastAsia="pl-PL"/>
    </w:rPr>
  </w:style>
  <w:style w:type="paragraph" w:customStyle="1" w:styleId="Akapitzlist2">
    <w:name w:val="Akapit z listą2"/>
    <w:basedOn w:val="Normalny"/>
    <w:uiPriority w:val="99"/>
    <w:rsid w:val="00891B41"/>
    <w:pPr>
      <w:suppressAutoHyphens w:val="0"/>
      <w:ind w:left="708"/>
      <w:jc w:val="both"/>
    </w:pPr>
    <w:rPr>
      <w:lang w:eastAsia="pl-PL"/>
    </w:rPr>
  </w:style>
  <w:style w:type="paragraph" w:customStyle="1" w:styleId="Akapitzlist3">
    <w:name w:val="Akapit z listą3"/>
    <w:basedOn w:val="Normalny"/>
    <w:uiPriority w:val="99"/>
    <w:rsid w:val="00891B41"/>
    <w:pPr>
      <w:suppressAutoHyphens w:val="0"/>
      <w:ind w:left="708"/>
      <w:jc w:val="both"/>
    </w:pPr>
    <w:rPr>
      <w:lang w:eastAsia="pl-PL"/>
    </w:rPr>
  </w:style>
  <w:style w:type="paragraph" w:customStyle="1" w:styleId="wyp3">
    <w:name w:val="wyp 3"/>
    <w:basedOn w:val="tekst"/>
    <w:uiPriority w:val="99"/>
    <w:qFormat/>
    <w:rsid w:val="00891B41"/>
    <w:pPr>
      <w:numPr>
        <w:numId w:val="6"/>
      </w:numPr>
      <w:tabs>
        <w:tab w:val="num" w:pos="360"/>
        <w:tab w:val="num" w:pos="720"/>
        <w:tab w:val="num" w:pos="850"/>
      </w:tabs>
      <w:ind w:left="0" w:firstLine="0"/>
    </w:pPr>
  </w:style>
  <w:style w:type="character" w:customStyle="1" w:styleId="wypunktowanie1Znak">
    <w:name w:val="wypunktowanie 1 Znak"/>
    <w:link w:val="wypunktowanie1"/>
    <w:uiPriority w:val="99"/>
    <w:locked/>
    <w:rsid w:val="00891B41"/>
    <w:rPr>
      <w:rFonts w:ascii="Tahoma" w:hAnsi="Tahoma"/>
    </w:rPr>
  </w:style>
  <w:style w:type="paragraph" w:customStyle="1" w:styleId="wypunktowanie1">
    <w:name w:val="wypunktowanie 1"/>
    <w:basedOn w:val="Normalny"/>
    <w:link w:val="wypunktowanie1Znak"/>
    <w:uiPriority w:val="99"/>
    <w:rsid w:val="00891B41"/>
    <w:pPr>
      <w:numPr>
        <w:numId w:val="7"/>
      </w:numPr>
      <w:tabs>
        <w:tab w:val="left" w:pos="181"/>
      </w:tabs>
      <w:suppressAutoHyphens w:val="0"/>
      <w:autoSpaceDE w:val="0"/>
      <w:autoSpaceDN w:val="0"/>
      <w:adjustRightInd w:val="0"/>
      <w:jc w:val="both"/>
    </w:pPr>
    <w:rPr>
      <w:rFonts w:ascii="Tahoma" w:hAnsi="Tahoma"/>
      <w:sz w:val="20"/>
      <w:szCs w:val="20"/>
      <w:lang w:eastAsia="pl-PL"/>
    </w:rPr>
  </w:style>
  <w:style w:type="paragraph" w:customStyle="1" w:styleId="wypunktowanie2">
    <w:name w:val="wypunktowanie 2"/>
    <w:basedOn w:val="wypunktowanie1"/>
    <w:uiPriority w:val="99"/>
    <w:rsid w:val="00891B41"/>
    <w:pPr>
      <w:numPr>
        <w:ilvl w:val="1"/>
      </w:numPr>
      <w:tabs>
        <w:tab w:val="num" w:pos="0"/>
        <w:tab w:val="num" w:pos="360"/>
      </w:tabs>
      <w:ind w:left="0"/>
    </w:pPr>
  </w:style>
  <w:style w:type="character" w:customStyle="1" w:styleId="S-standardowyZnak">
    <w:name w:val="S - standardowy Znak"/>
    <w:link w:val="S-standardowy"/>
    <w:locked/>
    <w:rsid w:val="00891B41"/>
  </w:style>
  <w:style w:type="paragraph" w:customStyle="1" w:styleId="S-standardowy">
    <w:name w:val="S - standardowy"/>
    <w:basedOn w:val="Normalny"/>
    <w:link w:val="S-standardowyZnak"/>
    <w:rsid w:val="00891B41"/>
    <w:pPr>
      <w:suppressAutoHyphens w:val="0"/>
      <w:spacing w:line="288" w:lineRule="auto"/>
      <w:ind w:firstLine="567"/>
      <w:jc w:val="both"/>
    </w:pPr>
    <w:rPr>
      <w:sz w:val="20"/>
      <w:szCs w:val="20"/>
      <w:lang w:eastAsia="pl-PL"/>
    </w:rPr>
  </w:style>
  <w:style w:type="character" w:customStyle="1" w:styleId="S-wypunktowanie1Znak">
    <w:name w:val="S - wypunktowanie 1 Znak"/>
    <w:link w:val="S-wypunktowanie1"/>
    <w:uiPriority w:val="99"/>
    <w:locked/>
    <w:rsid w:val="00891B41"/>
    <w:rPr>
      <w:rFonts w:ascii="Calibri Light" w:hAnsi="Calibri Light"/>
    </w:rPr>
  </w:style>
  <w:style w:type="paragraph" w:customStyle="1" w:styleId="S-wypunktowanie1">
    <w:name w:val="S - wypunktowanie 1"/>
    <w:basedOn w:val="S-standardowy"/>
    <w:link w:val="S-wypunktowanie1Znak"/>
    <w:uiPriority w:val="99"/>
    <w:rsid w:val="00891B41"/>
    <w:pPr>
      <w:numPr>
        <w:numId w:val="13"/>
      </w:numPr>
      <w:tabs>
        <w:tab w:val="left" w:pos="181"/>
      </w:tabs>
      <w:ind w:left="717"/>
    </w:pPr>
    <w:rPr>
      <w:rFonts w:ascii="Calibri Light" w:hAnsi="Calibri Light"/>
    </w:rPr>
  </w:style>
  <w:style w:type="paragraph" w:customStyle="1" w:styleId="W11">
    <w:name w:val="W11"/>
    <w:basedOn w:val="Normalny"/>
    <w:uiPriority w:val="99"/>
    <w:qFormat/>
    <w:rsid w:val="00891B41"/>
    <w:pPr>
      <w:numPr>
        <w:numId w:val="8"/>
      </w:numPr>
      <w:suppressAutoHyphens w:val="0"/>
      <w:spacing w:before="60"/>
    </w:pPr>
    <w:rPr>
      <w:rFonts w:eastAsia="Calibri" w:cs="Calibri"/>
      <w:sz w:val="22"/>
      <w:szCs w:val="22"/>
      <w:lang w:eastAsia="en-US"/>
    </w:rPr>
  </w:style>
  <w:style w:type="paragraph" w:customStyle="1" w:styleId="W22">
    <w:name w:val="W22"/>
    <w:basedOn w:val="Normalny"/>
    <w:uiPriority w:val="99"/>
    <w:qFormat/>
    <w:rsid w:val="00891B41"/>
    <w:pPr>
      <w:numPr>
        <w:numId w:val="14"/>
      </w:numPr>
      <w:tabs>
        <w:tab w:val="clear" w:pos="901"/>
      </w:tabs>
      <w:suppressAutoHyphens w:val="0"/>
      <w:spacing w:before="60" w:after="60"/>
      <w:ind w:left="720"/>
    </w:pPr>
    <w:rPr>
      <w:rFonts w:eastAsia="Calibri" w:cs="Calibri"/>
      <w:sz w:val="22"/>
      <w:lang w:eastAsia="en-US"/>
    </w:rPr>
  </w:style>
  <w:style w:type="character" w:customStyle="1" w:styleId="Wyp1Znak0">
    <w:name w:val="Wyp 1 Znak"/>
    <w:link w:val="Wyp10"/>
    <w:uiPriority w:val="1"/>
    <w:locked/>
    <w:rsid w:val="00891B41"/>
    <w:rPr>
      <w:rFonts w:ascii="Neo Sans Pro" w:eastAsia="Tahoma" w:hAnsi="Neo Sans Pro"/>
    </w:rPr>
  </w:style>
  <w:style w:type="paragraph" w:customStyle="1" w:styleId="Wyp10">
    <w:name w:val="Wyp 1"/>
    <w:basedOn w:val="Normalny"/>
    <w:link w:val="Wyp1Znak0"/>
    <w:uiPriority w:val="1"/>
    <w:qFormat/>
    <w:rsid w:val="00891B41"/>
    <w:pPr>
      <w:keepLines/>
      <w:suppressAutoHyphens w:val="0"/>
      <w:autoSpaceDE w:val="0"/>
      <w:autoSpaceDN w:val="0"/>
      <w:spacing w:before="120"/>
    </w:pPr>
    <w:rPr>
      <w:rFonts w:ascii="Neo Sans Pro" w:eastAsia="Tahoma" w:hAnsi="Neo Sans Pro"/>
      <w:sz w:val="20"/>
      <w:szCs w:val="20"/>
      <w:lang w:eastAsia="pl-PL"/>
    </w:rPr>
  </w:style>
  <w:style w:type="paragraph" w:customStyle="1" w:styleId="Wyp2">
    <w:name w:val="Wyp 2"/>
    <w:basedOn w:val="Akapitzlist"/>
    <w:uiPriority w:val="1"/>
    <w:qFormat/>
    <w:rsid w:val="00891B41"/>
    <w:pPr>
      <w:widowControl w:val="0"/>
      <w:numPr>
        <w:numId w:val="9"/>
      </w:numPr>
      <w:tabs>
        <w:tab w:val="num" w:pos="360"/>
      </w:tabs>
      <w:autoSpaceDE w:val="0"/>
      <w:autoSpaceDN w:val="0"/>
      <w:spacing w:before="60" w:after="0" w:line="240" w:lineRule="auto"/>
      <w:ind w:left="720" w:firstLine="0"/>
      <w:contextualSpacing w:val="0"/>
    </w:pPr>
    <w:rPr>
      <w:rFonts w:ascii="Neo Sans Pro" w:eastAsia="Tahoma" w:hAnsi="Neo Sans Pro" w:cs="Tahoma"/>
      <w:sz w:val="20"/>
    </w:rPr>
  </w:style>
  <w:style w:type="character" w:customStyle="1" w:styleId="lrzxr">
    <w:name w:val="lrzxr"/>
    <w:basedOn w:val="Domylnaczcionkaakapitu"/>
    <w:rsid w:val="00891B41"/>
  </w:style>
  <w:style w:type="character" w:customStyle="1" w:styleId="apple-style-span">
    <w:name w:val="apple-style-span"/>
    <w:basedOn w:val="Domylnaczcionkaakapitu"/>
    <w:rsid w:val="00891B41"/>
  </w:style>
  <w:style w:type="character" w:customStyle="1" w:styleId="ZagicieoddouformularzaZnak">
    <w:name w:val="Zagięcie od dołu formularza Znak"/>
    <w:link w:val="Zagicieoddouformularza"/>
    <w:uiPriority w:val="99"/>
    <w:semiHidden/>
    <w:rsid w:val="00891B41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891B41"/>
    <w:pPr>
      <w:numPr>
        <w:numId w:val="15"/>
      </w:numPr>
      <w:pBdr>
        <w:top w:val="single" w:sz="6" w:space="1" w:color="auto"/>
      </w:pBdr>
      <w:suppressAutoHyphens w:val="0"/>
      <w:spacing w:line="276" w:lineRule="auto"/>
      <w:ind w:left="0" w:firstLine="0"/>
      <w:jc w:val="center"/>
    </w:pPr>
    <w:rPr>
      <w:rFonts w:ascii="Arial" w:hAnsi="Arial" w:cs="Arial"/>
      <w:vanish/>
      <w:sz w:val="16"/>
      <w:szCs w:val="16"/>
      <w:lang w:eastAsia="pl-PL"/>
    </w:rPr>
  </w:style>
  <w:style w:type="character" w:customStyle="1" w:styleId="ZagicieoddouformularzaZnak1">
    <w:name w:val="Zagięcie od dołu formularza Znak1"/>
    <w:uiPriority w:val="99"/>
    <w:semiHidden/>
    <w:rsid w:val="00891B41"/>
    <w:rPr>
      <w:rFonts w:ascii="Arial" w:hAnsi="Arial" w:cs="Arial"/>
      <w:vanish/>
      <w:sz w:val="16"/>
      <w:szCs w:val="16"/>
      <w:lang w:eastAsia="zh-CN"/>
    </w:rPr>
  </w:style>
  <w:style w:type="paragraph" w:styleId="HTML-wstpniesformatowany">
    <w:name w:val="HTML Preformatted"/>
    <w:basedOn w:val="Normalny"/>
    <w:link w:val="HTML-wstpniesformatowanyZnak"/>
    <w:rsid w:val="00891B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Calibri" w:hAnsi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link w:val="HTML-wstpniesformatowany"/>
    <w:rsid w:val="00891B41"/>
    <w:rPr>
      <w:rFonts w:ascii="Courier New" w:eastAsia="Calibri" w:hAnsi="Courier New"/>
    </w:rPr>
  </w:style>
  <w:style w:type="paragraph" w:customStyle="1" w:styleId="Bezodstpw3">
    <w:name w:val="Bez odstępów3"/>
    <w:uiPriority w:val="99"/>
    <w:rsid w:val="00891B41"/>
    <w:pPr>
      <w:suppressAutoHyphens/>
    </w:pPr>
    <w:rPr>
      <w:rFonts w:ascii="Cambria" w:eastAsia="Arial" w:hAnsi="Cambria"/>
      <w:kern w:val="2"/>
      <w:sz w:val="22"/>
      <w:szCs w:val="22"/>
    </w:rPr>
  </w:style>
  <w:style w:type="character" w:customStyle="1" w:styleId="Nierozpoznanawzmianka1">
    <w:name w:val="Nierozpoznana wzmianka1"/>
    <w:uiPriority w:val="99"/>
    <w:semiHidden/>
    <w:unhideWhenUsed/>
    <w:rsid w:val="00891B41"/>
    <w:rPr>
      <w:color w:val="605E5C"/>
      <w:shd w:val="clear" w:color="auto" w:fill="E1DFDD"/>
    </w:rPr>
  </w:style>
  <w:style w:type="paragraph" w:customStyle="1" w:styleId="Bezodstpw4">
    <w:name w:val="Bez odstępów4"/>
    <w:rsid w:val="00891B41"/>
    <w:pPr>
      <w:suppressAutoHyphens/>
      <w:spacing w:line="100" w:lineRule="atLeast"/>
    </w:pPr>
    <w:rPr>
      <w:rFonts w:eastAsia="SimSun" w:cs="Arial"/>
      <w:kern w:val="1"/>
      <w:sz w:val="24"/>
      <w:szCs w:val="24"/>
      <w:lang w:eastAsia="hi-IN" w:bidi="hi-IN"/>
    </w:rPr>
  </w:style>
  <w:style w:type="paragraph" w:customStyle="1" w:styleId="Bezodstpw5">
    <w:name w:val="Bez odstępów5"/>
    <w:rsid w:val="00891B41"/>
    <w:pPr>
      <w:suppressAutoHyphens/>
      <w:spacing w:line="100" w:lineRule="atLeast"/>
    </w:pPr>
    <w:rPr>
      <w:rFonts w:eastAsia="SimSun" w:cs="Arial"/>
      <w:kern w:val="1"/>
      <w:sz w:val="24"/>
      <w:szCs w:val="24"/>
      <w:lang w:eastAsia="hi-IN" w:bidi="hi-IN"/>
    </w:rPr>
  </w:style>
  <w:style w:type="character" w:customStyle="1" w:styleId="cpvvoccodes">
    <w:name w:val="cpvvoccodes"/>
    <w:basedOn w:val="Domylnaczcionkaakapitu"/>
    <w:rsid w:val="00891B41"/>
  </w:style>
  <w:style w:type="character" w:styleId="Uwydatnienie">
    <w:name w:val="Emphasis"/>
    <w:uiPriority w:val="20"/>
    <w:qFormat/>
    <w:rsid w:val="00891B41"/>
    <w:rPr>
      <w:i/>
      <w:iCs/>
    </w:rPr>
  </w:style>
  <w:style w:type="paragraph" w:customStyle="1" w:styleId="msonormalcxspdrugie">
    <w:name w:val="msonormalcxspdrugie"/>
    <w:basedOn w:val="Normalny"/>
    <w:rsid w:val="00891B41"/>
    <w:pPr>
      <w:suppressAutoHyphens w:val="0"/>
      <w:spacing w:before="100" w:beforeAutospacing="1" w:after="100" w:afterAutospacing="1"/>
    </w:pPr>
    <w:rPr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891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891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891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891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891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891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891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891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rsid w:val="00891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39"/>
    <w:rsid w:val="00891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891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891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39"/>
    <w:rsid w:val="00891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uiPriority w:val="99"/>
    <w:semiHidden/>
    <w:unhideWhenUsed/>
    <w:rsid w:val="00891B41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891B41"/>
  </w:style>
  <w:style w:type="paragraph" w:customStyle="1" w:styleId="Textbody">
    <w:name w:val="Text body"/>
    <w:basedOn w:val="Standard"/>
    <w:rsid w:val="00891B41"/>
    <w:pPr>
      <w:widowControl/>
      <w:spacing w:after="120" w:line="244" w:lineRule="auto"/>
    </w:pPr>
    <w:rPr>
      <w:rFonts w:ascii="Calibri" w:eastAsia="SimSun" w:hAnsi="Calibri" w:cs="F"/>
      <w:sz w:val="22"/>
      <w:szCs w:val="22"/>
      <w:lang w:eastAsia="en-US"/>
    </w:rPr>
  </w:style>
  <w:style w:type="numbering" w:customStyle="1" w:styleId="WW8Num1">
    <w:name w:val="WW8Num1"/>
    <w:basedOn w:val="Bezlisty"/>
    <w:rsid w:val="00891B41"/>
    <w:pPr>
      <w:numPr>
        <w:numId w:val="37"/>
      </w:numPr>
    </w:pPr>
  </w:style>
  <w:style w:type="numbering" w:customStyle="1" w:styleId="WW8Num12">
    <w:name w:val="WW8Num12"/>
    <w:basedOn w:val="Bezlisty"/>
    <w:rsid w:val="00891B41"/>
    <w:pPr>
      <w:numPr>
        <w:numId w:val="42"/>
      </w:numPr>
    </w:pPr>
  </w:style>
  <w:style w:type="numbering" w:customStyle="1" w:styleId="WW8Num63">
    <w:name w:val="WW8Num63"/>
    <w:basedOn w:val="Bezlisty"/>
    <w:rsid w:val="00891B41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3A839-930F-496D-A35F-2BB13B446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74</Pages>
  <Words>18049</Words>
  <Characters>108299</Characters>
  <Application>Microsoft Office Word</Application>
  <DocSecurity>0</DocSecurity>
  <Lines>902</Lines>
  <Paragraphs>252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AS</vt:lpstr>
    </vt:vector>
  </TitlesOfParts>
  <Company/>
  <LinksUpToDate>false</LinksUpToDate>
  <CharactersWithSpaces>126096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</dc:title>
  <dc:subject/>
  <dc:creator>Ilona Maciąg</dc:creator>
  <cp:keywords/>
  <dc:description/>
  <cp:lastModifiedBy>Kapusta Justyna</cp:lastModifiedBy>
  <cp:revision>17</cp:revision>
  <cp:lastPrinted>1995-11-21T16:41:00Z</cp:lastPrinted>
  <dcterms:created xsi:type="dcterms:W3CDTF">2026-02-13T10:47:00Z</dcterms:created>
  <dcterms:modified xsi:type="dcterms:W3CDTF">2026-03-13T10:45:00Z</dcterms:modified>
</cp:coreProperties>
</file>